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DE" w:rsidRPr="005D3489" w:rsidRDefault="00E94EDE">
      <w:pPr>
        <w:rPr>
          <w:rFonts w:hint="eastAsia"/>
        </w:rPr>
      </w:pPr>
    </w:p>
    <w:tbl>
      <w:tblPr>
        <w:tblW w:w="878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478"/>
        <w:gridCol w:w="1371"/>
        <w:gridCol w:w="1088"/>
        <w:gridCol w:w="332"/>
        <w:gridCol w:w="1227"/>
        <w:gridCol w:w="1085"/>
        <w:gridCol w:w="293"/>
        <w:gridCol w:w="1915"/>
      </w:tblGrid>
      <w:tr w:rsidR="00374350" w:rsidRPr="005D3489" w:rsidTr="00892D5B">
        <w:trPr>
          <w:trHeight w:val="885"/>
        </w:trPr>
        <w:tc>
          <w:tcPr>
            <w:tcW w:w="87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4350" w:rsidRPr="005D3489" w:rsidRDefault="00000ACF" w:rsidP="00000ACF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32"/>
                <w:szCs w:val="32"/>
              </w:rPr>
            </w:pPr>
            <w:r w:rsidRPr="005D3489">
              <w:rPr>
                <w:rFonts w:ascii="方正小标宋_GBK" w:eastAsia="方正小标宋_GBK" w:hAnsi="宋体" w:cs="宋体" w:hint="eastAsia"/>
                <w:kern w:val="0"/>
                <w:sz w:val="30"/>
                <w:szCs w:val="30"/>
              </w:rPr>
              <w:t>经济技术开发区（</w:t>
            </w:r>
            <w:proofErr w:type="gramStart"/>
            <w:r w:rsidRPr="005D3489">
              <w:rPr>
                <w:rFonts w:ascii="方正小标宋_GBK" w:eastAsia="方正小标宋_GBK" w:hAnsi="宋体" w:cs="宋体" w:hint="eastAsia"/>
                <w:kern w:val="0"/>
                <w:sz w:val="30"/>
                <w:szCs w:val="30"/>
              </w:rPr>
              <w:t>头屯河区</w:t>
            </w:r>
            <w:proofErr w:type="gramEnd"/>
            <w:r w:rsidRPr="005D3489">
              <w:rPr>
                <w:rFonts w:ascii="方正小标宋_GBK" w:eastAsia="方正小标宋_GBK" w:hAnsi="宋体" w:cs="宋体" w:hint="eastAsia"/>
                <w:kern w:val="0"/>
                <w:sz w:val="30"/>
                <w:szCs w:val="30"/>
              </w:rPr>
              <w:t>）</w:t>
            </w:r>
            <w:r w:rsidR="00374350" w:rsidRPr="005D3489">
              <w:rPr>
                <w:rFonts w:ascii="方正小标宋_GBK" w:eastAsia="方正小标宋_GBK" w:hAnsi="宋体" w:cs="宋体" w:hint="eastAsia"/>
                <w:kern w:val="0"/>
                <w:sz w:val="30"/>
                <w:szCs w:val="30"/>
              </w:rPr>
              <w:t>高层次全职创新人才引进需求信息表</w:t>
            </w:r>
          </w:p>
        </w:tc>
      </w:tr>
      <w:tr w:rsidR="00374350" w:rsidRPr="005D3489" w:rsidTr="00892D5B">
        <w:trPr>
          <w:trHeight w:val="528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新疆软件园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发展有限公司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单位类型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国企</w:t>
            </w:r>
          </w:p>
        </w:tc>
      </w:tr>
      <w:tr w:rsidR="00374350" w:rsidRPr="005D3489" w:rsidTr="00892D5B">
        <w:trPr>
          <w:trHeight w:val="1541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单位简介（300字左右）</w:t>
            </w:r>
          </w:p>
        </w:tc>
        <w:tc>
          <w:tcPr>
            <w:tcW w:w="73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新疆软件园位于乌鲁木齐经济技术开发区(头屯河区)，由自治区经信委和开发区（头屯河区）共同建设，是新疆自治区、乌鲁木齐市和开发区（头屯河区）着力打造的新疆软件与信息产业的聚集、创业、创新和发展高地。新疆软件园占地218亩，规划建设面积40万平方米。其将成为集聚新疆本土企业，承接中东部地区相关产业梯度转移的重要功能平台，将成为新疆发展战略性新兴产业的战略载体。</w:t>
            </w:r>
          </w:p>
        </w:tc>
      </w:tr>
      <w:tr w:rsidR="00374350" w:rsidRPr="005D3489" w:rsidTr="00892D5B">
        <w:trPr>
          <w:trHeight w:val="564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引进岗位名称</w:t>
            </w: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hint="eastAsia"/>
                <w:sz w:val="20"/>
                <w:szCs w:val="20"/>
              </w:rPr>
              <w:t>高级网络工程师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专业领域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hint="eastAsia"/>
                <w:sz w:val="20"/>
                <w:szCs w:val="20"/>
              </w:rPr>
              <w:t>高级网络工程师</w:t>
            </w:r>
          </w:p>
        </w:tc>
      </w:tr>
      <w:tr w:rsidR="00374350" w:rsidRPr="005D3489" w:rsidTr="00892D5B">
        <w:trPr>
          <w:trHeight w:val="1125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岗位职责</w:t>
            </w:r>
          </w:p>
        </w:tc>
        <w:tc>
          <w:tcPr>
            <w:tcW w:w="73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9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负责园区网络信息规划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、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建设和应用功能的开发，为公司的管理和信息发布等方面工作提供方便、有效的技术支持。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9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信息网络建设与安全管理。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9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网络核心设备的管理与维护。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9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负责网络日常维护工作。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9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应用系统管理。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9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网络应用培训。</w:t>
            </w:r>
          </w:p>
        </w:tc>
      </w:tr>
      <w:tr w:rsidR="00374350" w:rsidRPr="005D3489" w:rsidTr="00892D5B">
        <w:trPr>
          <w:trHeight w:val="563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职称要求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hint="eastAsia"/>
                <w:sz w:val="20"/>
                <w:szCs w:val="20"/>
              </w:rPr>
              <w:t>高级网络工程师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学历学位要求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研究生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及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以上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年龄要求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38以下</w:t>
            </w:r>
          </w:p>
        </w:tc>
      </w:tr>
      <w:tr w:rsidR="00374350" w:rsidRPr="005D3489" w:rsidTr="00892D5B">
        <w:trPr>
          <w:trHeight w:val="1107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专业特长要求</w:t>
            </w:r>
          </w:p>
        </w:tc>
        <w:tc>
          <w:tcPr>
            <w:tcW w:w="73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能够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独立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完成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园区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网络、城域网、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大型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数据中心网络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的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规划设计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，对网络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改造运营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有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独立见解。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能够独立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开发或组织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团队进行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网络软件的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设计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、开发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、维护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工作。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能够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快速应对网络故障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</w:tr>
      <w:tr w:rsidR="00374350" w:rsidRPr="005D3489" w:rsidTr="00892D5B">
        <w:trPr>
          <w:trHeight w:val="975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工作年限</w:t>
            </w:r>
          </w:p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经历要求</w:t>
            </w:r>
          </w:p>
        </w:tc>
        <w:tc>
          <w:tcPr>
            <w:tcW w:w="73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50" w:rsidRPr="005D3489" w:rsidRDefault="00374350" w:rsidP="00000AC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1、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大专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毕业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具有1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0年以上本专业工作经验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，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并独立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进行大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中型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网络的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设计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工作经验</w:t>
            </w:r>
            <w:r w:rsidR="00892D5B"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2、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本科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毕业具有7年以上本专业工作经验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，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有独立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进行大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中型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网络的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设计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工作经验</w:t>
            </w:r>
            <w:r w:rsidR="00892D5B"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3、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硕士以上毕业，具有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年以上本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专业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工作经验，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在国内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正式期刊刊登过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相关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论文，有独立设计经验</w:t>
            </w:r>
          </w:p>
        </w:tc>
      </w:tr>
      <w:tr w:rsidR="00374350" w:rsidRPr="005D3489" w:rsidTr="00892D5B">
        <w:trPr>
          <w:trHeight w:val="501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其他要求</w:t>
            </w:r>
          </w:p>
        </w:tc>
        <w:tc>
          <w:tcPr>
            <w:tcW w:w="73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获得CCNP、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CCIE证书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或者工信部颁发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的高级网络工程师证书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，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取得证书3年以上</w:t>
            </w:r>
          </w:p>
        </w:tc>
      </w:tr>
      <w:tr w:rsidR="00374350" w:rsidRPr="005D3489" w:rsidTr="00892D5B">
        <w:trPr>
          <w:trHeight w:val="706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用人单位</w:t>
            </w:r>
          </w:p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提供事业平台</w:t>
            </w:r>
          </w:p>
        </w:tc>
        <w:tc>
          <w:tcPr>
            <w:tcW w:w="73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根据实际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项目需要配备技术人员</w:t>
            </w:r>
          </w:p>
        </w:tc>
      </w:tr>
      <w:tr w:rsidR="00374350" w:rsidRPr="005D3489" w:rsidTr="00892D5B">
        <w:trPr>
          <w:trHeight w:val="831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提供薪酬、生活待遇或其他优惠条件</w:t>
            </w:r>
          </w:p>
        </w:tc>
        <w:tc>
          <w:tcPr>
            <w:tcW w:w="73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薪水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面议，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正式员工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有五险一金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，班车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接送</w:t>
            </w:r>
          </w:p>
        </w:tc>
      </w:tr>
      <w:tr w:rsidR="00374350" w:rsidRPr="005D3489" w:rsidTr="00892D5B">
        <w:trPr>
          <w:trHeight w:val="447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单位地址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新疆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乌鲁木齐喀纳斯湖北路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55号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30000</w:t>
            </w:r>
          </w:p>
        </w:tc>
      </w:tr>
      <w:tr w:rsidR="00374350" w:rsidRPr="005D3489" w:rsidTr="00892D5B">
        <w:trPr>
          <w:trHeight w:val="567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单位网址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联系人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闫波</w:t>
            </w:r>
          </w:p>
        </w:tc>
      </w:tr>
      <w:tr w:rsidR="00374350" w:rsidRPr="005D3489" w:rsidTr="00892D5B">
        <w:trPr>
          <w:trHeight w:val="547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办公电话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991-3764267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传  真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74350" w:rsidRPr="005D3489" w:rsidTr="00892D5B">
        <w:trPr>
          <w:trHeight w:val="569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手    机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3565951255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电子信箱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1845"/>
        <w:gridCol w:w="1371"/>
        <w:gridCol w:w="1088"/>
        <w:gridCol w:w="332"/>
        <w:gridCol w:w="1178"/>
        <w:gridCol w:w="49"/>
        <w:gridCol w:w="1085"/>
        <w:gridCol w:w="244"/>
        <w:gridCol w:w="1597"/>
        <w:gridCol w:w="391"/>
      </w:tblGrid>
      <w:tr w:rsidR="00374350" w:rsidRPr="005D3489" w:rsidTr="00961C26">
        <w:trPr>
          <w:gridAfter w:val="1"/>
          <w:wAfter w:w="391" w:type="dxa"/>
          <w:trHeight w:val="885"/>
        </w:trPr>
        <w:tc>
          <w:tcPr>
            <w:tcW w:w="87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4350" w:rsidRPr="005D3489" w:rsidRDefault="00892D5B" w:rsidP="00892D5B">
            <w:pPr>
              <w:widowControl/>
              <w:rPr>
                <w:rFonts w:ascii="方正小标宋_GBK" w:eastAsia="方正小标宋_GBK" w:hAnsi="宋体" w:cs="宋体"/>
                <w:kern w:val="0"/>
                <w:sz w:val="30"/>
                <w:szCs w:val="30"/>
              </w:rPr>
            </w:pPr>
            <w:r w:rsidRPr="005D3489">
              <w:rPr>
                <w:rFonts w:ascii="方正小标宋_GBK" w:eastAsia="方正小标宋_GBK" w:hAnsi="宋体" w:cs="宋体" w:hint="eastAsia"/>
                <w:kern w:val="0"/>
                <w:sz w:val="30"/>
                <w:szCs w:val="30"/>
              </w:rPr>
              <w:lastRenderedPageBreak/>
              <w:t>经济技术开发区（头屯河区）</w:t>
            </w:r>
            <w:r w:rsidR="00374350" w:rsidRPr="005D3489">
              <w:rPr>
                <w:rFonts w:ascii="方正小标宋_GBK" w:eastAsia="方正小标宋_GBK" w:hAnsi="宋体" w:cs="宋体" w:hint="eastAsia"/>
                <w:kern w:val="0"/>
                <w:sz w:val="30"/>
                <w:szCs w:val="30"/>
              </w:rPr>
              <w:t>高层次全职创新人才引进需求信息表</w:t>
            </w:r>
          </w:p>
        </w:tc>
      </w:tr>
      <w:tr w:rsidR="00374350" w:rsidRPr="005D3489" w:rsidTr="00961C26">
        <w:trPr>
          <w:gridAfter w:val="1"/>
          <w:wAfter w:w="391" w:type="dxa"/>
          <w:trHeight w:val="528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新疆软件园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发展有限公司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单位类型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</w:rPr>
              <w:t>国企</w:t>
            </w:r>
          </w:p>
        </w:tc>
      </w:tr>
      <w:tr w:rsidR="00374350" w:rsidRPr="005D3489" w:rsidTr="00961C26">
        <w:trPr>
          <w:gridAfter w:val="1"/>
          <w:wAfter w:w="391" w:type="dxa"/>
          <w:trHeight w:val="1541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单位简介（300字左右）</w:t>
            </w:r>
          </w:p>
        </w:tc>
        <w:tc>
          <w:tcPr>
            <w:tcW w:w="6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新疆软件园位于乌鲁木齐经济技术开发区(头屯河区)，由自治区经信委和开发区（头屯河区）共同建设，是新疆自治区、乌鲁木齐市和开发区（头屯河区）着力打造的新疆软件与信息产业的聚集、创业、创新和发展高地。新疆软件园占地218亩，规划建设面积40万平方米。其将成为集聚新疆本土企业，承接中东部地区相关产业梯度转移的重要功能平台，将成为新疆发展战略性新兴产业的战略载体。</w:t>
            </w:r>
          </w:p>
        </w:tc>
      </w:tr>
      <w:tr w:rsidR="00374350" w:rsidRPr="005D3489" w:rsidTr="00961C26">
        <w:trPr>
          <w:gridAfter w:val="1"/>
          <w:wAfter w:w="391" w:type="dxa"/>
          <w:trHeight w:val="564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引进岗位名称</w:t>
            </w: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hint="eastAsia"/>
                <w:sz w:val="20"/>
                <w:szCs w:val="20"/>
              </w:rPr>
              <w:t>物联网</w:t>
            </w:r>
            <w:r w:rsidRPr="005D3489">
              <w:rPr>
                <w:sz w:val="20"/>
                <w:szCs w:val="20"/>
              </w:rPr>
              <w:t>研发</w:t>
            </w:r>
            <w:r w:rsidRPr="005D3489">
              <w:rPr>
                <w:rFonts w:hint="eastAsia"/>
                <w:sz w:val="20"/>
                <w:szCs w:val="20"/>
              </w:rPr>
              <w:t>工程师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专业领域</w:t>
            </w:r>
          </w:p>
        </w:tc>
        <w:tc>
          <w:tcPr>
            <w:tcW w:w="2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hint="eastAsia"/>
                <w:sz w:val="20"/>
                <w:szCs w:val="20"/>
              </w:rPr>
              <w:t>物联网</w:t>
            </w:r>
            <w:r w:rsidRPr="005D3489">
              <w:rPr>
                <w:sz w:val="20"/>
                <w:szCs w:val="20"/>
              </w:rPr>
              <w:t>研发</w:t>
            </w:r>
            <w:r w:rsidRPr="005D3489">
              <w:rPr>
                <w:rFonts w:hint="eastAsia"/>
                <w:sz w:val="20"/>
                <w:szCs w:val="20"/>
              </w:rPr>
              <w:t>工程师</w:t>
            </w:r>
          </w:p>
        </w:tc>
      </w:tr>
      <w:tr w:rsidR="00374350" w:rsidRPr="005D3489" w:rsidTr="00961C26">
        <w:trPr>
          <w:gridAfter w:val="1"/>
          <w:wAfter w:w="391" w:type="dxa"/>
          <w:trHeight w:val="1125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岗位职责</w:t>
            </w:r>
          </w:p>
        </w:tc>
        <w:tc>
          <w:tcPr>
            <w:tcW w:w="6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负责园区物联网相关产品方案的设计及编写。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负责项目的实施和管理工作。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辅助销售部门挖掘相关产品用户需求，规划新应用、新特性。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负责规划出创新型的物联网应用。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负责园区物联网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设备维护工作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负责园区物联网应用培训工作。</w:t>
            </w:r>
          </w:p>
        </w:tc>
      </w:tr>
      <w:tr w:rsidR="00374350" w:rsidRPr="005D3489" w:rsidTr="00961C26">
        <w:trPr>
          <w:gridAfter w:val="1"/>
          <w:wAfter w:w="391" w:type="dxa"/>
          <w:trHeight w:val="563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职称要求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hint="eastAsia"/>
                <w:sz w:val="20"/>
                <w:szCs w:val="20"/>
              </w:rPr>
              <w:t>高级工程师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学历学位要求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研究生及以上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年龄要求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38以下</w:t>
            </w:r>
          </w:p>
        </w:tc>
      </w:tr>
      <w:tr w:rsidR="00374350" w:rsidRPr="005D3489" w:rsidTr="00961C26">
        <w:trPr>
          <w:gridAfter w:val="1"/>
          <w:wAfter w:w="391" w:type="dxa"/>
          <w:trHeight w:val="1107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专业特长要求</w:t>
            </w:r>
          </w:p>
        </w:tc>
        <w:tc>
          <w:tcPr>
            <w:tcW w:w="6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熟悉RFID（HF、UHF）工作原理及相关产品的应用。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参与或自主研发过Zigbee、RFID（HF、UHF）相关产品的实际应用。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熟悉Zigbee、Wifi、无线串口技术。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熟悉软件串口编程技术（C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++、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C#、Java）。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了解无线传感网、传感器等与物联网相关领域的系统开发管理工作经验，熟悉行业技术发展趋势。</w:t>
            </w:r>
          </w:p>
        </w:tc>
      </w:tr>
      <w:tr w:rsidR="00374350" w:rsidRPr="005D3489" w:rsidTr="00961C26">
        <w:trPr>
          <w:gridAfter w:val="1"/>
          <w:wAfter w:w="391" w:type="dxa"/>
          <w:trHeight w:val="784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工作年限</w:t>
            </w:r>
          </w:p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经历要求</w:t>
            </w:r>
          </w:p>
        </w:tc>
        <w:tc>
          <w:tcPr>
            <w:tcW w:w="6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2年以上IT企业或物联网行业相关经验；</w:t>
            </w:r>
          </w:p>
          <w:p w:rsidR="00374350" w:rsidRPr="005D3489" w:rsidRDefault="00374350" w:rsidP="00374350">
            <w:pPr>
              <w:pStyle w:val="a5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有物联网产品设计功能优化经验，有较好的文档能力、交互设计能力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。</w:t>
            </w:r>
          </w:p>
        </w:tc>
      </w:tr>
      <w:tr w:rsidR="00374350" w:rsidRPr="005D3489" w:rsidTr="00961C26">
        <w:trPr>
          <w:gridAfter w:val="1"/>
          <w:wAfter w:w="391" w:type="dxa"/>
          <w:trHeight w:val="412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其他要求</w:t>
            </w:r>
          </w:p>
        </w:tc>
        <w:tc>
          <w:tcPr>
            <w:tcW w:w="6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获得物联网工程师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证书等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相关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证书</w:t>
            </w:r>
          </w:p>
        </w:tc>
      </w:tr>
      <w:tr w:rsidR="00374350" w:rsidRPr="005D3489" w:rsidTr="00961C26">
        <w:trPr>
          <w:gridAfter w:val="1"/>
          <w:wAfter w:w="391" w:type="dxa"/>
          <w:trHeight w:val="843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用人单位</w:t>
            </w:r>
          </w:p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提供事业平台</w:t>
            </w:r>
          </w:p>
        </w:tc>
        <w:tc>
          <w:tcPr>
            <w:tcW w:w="6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根据实际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项目需要配备技术人员</w:t>
            </w:r>
          </w:p>
        </w:tc>
      </w:tr>
      <w:tr w:rsidR="00374350" w:rsidRPr="005D3489" w:rsidTr="00961C26">
        <w:trPr>
          <w:gridAfter w:val="1"/>
          <w:wAfter w:w="391" w:type="dxa"/>
          <w:trHeight w:val="842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提供薪酬、生活待遇或其他优惠条件</w:t>
            </w:r>
          </w:p>
        </w:tc>
        <w:tc>
          <w:tcPr>
            <w:tcW w:w="6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薪水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面议，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正式员工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有五险一金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，班车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接送</w:t>
            </w:r>
          </w:p>
        </w:tc>
      </w:tr>
      <w:tr w:rsidR="00374350" w:rsidRPr="005D3489" w:rsidTr="00961C26">
        <w:trPr>
          <w:gridAfter w:val="1"/>
          <w:wAfter w:w="391" w:type="dxa"/>
          <w:trHeight w:val="556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单位地址</w:t>
            </w:r>
          </w:p>
        </w:tc>
        <w:tc>
          <w:tcPr>
            <w:tcW w:w="4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新疆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乌鲁木齐喀纳斯湖北路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55号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30000</w:t>
            </w:r>
          </w:p>
        </w:tc>
      </w:tr>
      <w:tr w:rsidR="00374350" w:rsidRPr="005D3489" w:rsidTr="00961C26">
        <w:trPr>
          <w:gridAfter w:val="1"/>
          <w:wAfter w:w="391" w:type="dxa"/>
          <w:trHeight w:val="422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单位网址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联系人</w:t>
            </w:r>
          </w:p>
        </w:tc>
        <w:tc>
          <w:tcPr>
            <w:tcW w:w="29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闫波</w:t>
            </w:r>
          </w:p>
        </w:tc>
      </w:tr>
      <w:tr w:rsidR="00374350" w:rsidRPr="005D3489" w:rsidTr="00961C26">
        <w:trPr>
          <w:gridAfter w:val="1"/>
          <w:wAfter w:w="391" w:type="dxa"/>
          <w:trHeight w:val="544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办公电话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991-3764267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传  真</w:t>
            </w:r>
          </w:p>
        </w:tc>
        <w:tc>
          <w:tcPr>
            <w:tcW w:w="29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D348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74350" w:rsidRPr="005D3489" w:rsidTr="00961C26">
        <w:trPr>
          <w:gridAfter w:val="1"/>
          <w:wAfter w:w="391" w:type="dxa"/>
          <w:trHeight w:val="410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手    机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3565951255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电子信箱</w:t>
            </w:r>
          </w:p>
        </w:tc>
        <w:tc>
          <w:tcPr>
            <w:tcW w:w="29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50" w:rsidRPr="005D3489" w:rsidRDefault="00374350" w:rsidP="00000A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74350" w:rsidRPr="005D3489" w:rsidTr="00961C26">
        <w:trPr>
          <w:trHeight w:val="1035"/>
        </w:trPr>
        <w:tc>
          <w:tcPr>
            <w:tcW w:w="91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07EF" w:rsidRPr="005D3489" w:rsidRDefault="00C107EF">
            <w:r w:rsidRPr="005D3489">
              <w:rPr>
                <w:rFonts w:ascii="方正小标宋_GBK" w:eastAsia="方正小标宋_GBK" w:hAnsi="宋体" w:cs="宋体" w:hint="eastAsia"/>
                <w:kern w:val="0"/>
                <w:sz w:val="30"/>
                <w:szCs w:val="30"/>
              </w:rPr>
              <w:lastRenderedPageBreak/>
              <w:t>经济技术开发区（头屯河区）高层次全职创新人才引进需求信息表</w:t>
            </w:r>
          </w:p>
          <w:tbl>
            <w:tblPr>
              <w:tblpPr w:leftFromText="180" w:rightFromText="180" w:vertAnchor="text" w:horzAnchor="margin" w:tblpX="-299" w:tblpY="1"/>
              <w:tblOverlap w:val="never"/>
              <w:tblW w:w="8936" w:type="dxa"/>
              <w:tblLayout w:type="fixed"/>
              <w:tblLook w:val="0000" w:firstRow="0" w:lastRow="0" w:firstColumn="0" w:lastColumn="0" w:noHBand="0" w:noVBand="0"/>
            </w:tblPr>
            <w:tblGrid>
              <w:gridCol w:w="1934"/>
              <w:gridCol w:w="1371"/>
              <w:gridCol w:w="1088"/>
              <w:gridCol w:w="332"/>
              <w:gridCol w:w="1178"/>
              <w:gridCol w:w="49"/>
              <w:gridCol w:w="1085"/>
              <w:gridCol w:w="244"/>
              <w:gridCol w:w="1499"/>
              <w:gridCol w:w="156"/>
            </w:tblGrid>
            <w:tr w:rsidR="00374350" w:rsidRPr="005D3489" w:rsidTr="00961C26">
              <w:trPr>
                <w:trHeight w:val="528"/>
              </w:trPr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单位名称</w:t>
                  </w:r>
                </w:p>
              </w:tc>
              <w:tc>
                <w:tcPr>
                  <w:tcW w:w="3969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新疆软件园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发展有限公司</w:t>
                  </w:r>
                </w:p>
              </w:tc>
              <w:tc>
                <w:tcPr>
                  <w:tcW w:w="137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单位类型</w:t>
                  </w:r>
                </w:p>
              </w:tc>
              <w:tc>
                <w:tcPr>
                  <w:tcW w:w="165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国企</w:t>
                  </w:r>
                </w:p>
              </w:tc>
            </w:tr>
            <w:tr w:rsidR="00374350" w:rsidRPr="005D3489" w:rsidTr="00961C26">
              <w:trPr>
                <w:trHeight w:val="1541"/>
              </w:trPr>
              <w:tc>
                <w:tcPr>
                  <w:tcW w:w="1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单位简介（300字左右）</w:t>
                  </w:r>
                </w:p>
              </w:tc>
              <w:tc>
                <w:tcPr>
                  <w:tcW w:w="7002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新疆软件园位于乌鲁木齐经济技术开发区(头屯河区)，由自治区经信委和开发区（头屯河区）共同建设，是新疆自治区、乌鲁木齐市和开发区（头屯河区）着力打造的新疆软件与信息产业的聚集、创业、创新和发展高地。新疆软件园占地218亩，规划建设面积40万平方米。其将成为集聚新疆本土企业，承接中东部地区相关产业梯度转移的重要功能平台，将成为新疆发展战略性新兴产业的战略载体。</w:t>
                  </w:r>
                </w:p>
              </w:tc>
            </w:tr>
            <w:tr w:rsidR="00374350" w:rsidRPr="005D3489" w:rsidTr="00961C26">
              <w:trPr>
                <w:trHeight w:val="564"/>
              </w:trPr>
              <w:tc>
                <w:tcPr>
                  <w:tcW w:w="1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引进岗位名称</w:t>
                  </w:r>
                </w:p>
              </w:tc>
              <w:tc>
                <w:tcPr>
                  <w:tcW w:w="279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hint="eastAsia"/>
                      <w:sz w:val="20"/>
                      <w:szCs w:val="21"/>
                    </w:rPr>
                    <w:t>高级</w:t>
                  </w:r>
                  <w:r w:rsidRPr="005D3489">
                    <w:rPr>
                      <w:sz w:val="20"/>
                      <w:szCs w:val="21"/>
                    </w:rPr>
                    <w:t>IOS</w:t>
                  </w:r>
                  <w:r w:rsidRPr="005D3489">
                    <w:rPr>
                      <w:rFonts w:hint="eastAsia"/>
                      <w:sz w:val="20"/>
                      <w:szCs w:val="21"/>
                    </w:rPr>
                    <w:t>、</w:t>
                  </w:r>
                  <w:r w:rsidRPr="005D3489">
                    <w:rPr>
                      <w:sz w:val="20"/>
                      <w:szCs w:val="21"/>
                    </w:rPr>
                    <w:t>Android</w:t>
                  </w:r>
                  <w:r w:rsidRPr="005D3489">
                    <w:rPr>
                      <w:sz w:val="20"/>
                      <w:szCs w:val="21"/>
                    </w:rPr>
                    <w:t>系统开发</w:t>
                  </w:r>
                  <w:r w:rsidRPr="005D3489">
                    <w:rPr>
                      <w:rFonts w:hint="eastAsia"/>
                      <w:sz w:val="20"/>
                      <w:szCs w:val="21"/>
                    </w:rPr>
                    <w:t>工程师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专业领域</w:t>
                  </w:r>
                </w:p>
              </w:tc>
              <w:tc>
                <w:tcPr>
                  <w:tcW w:w="3033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hint="eastAsia"/>
                      <w:sz w:val="20"/>
                      <w:szCs w:val="21"/>
                    </w:rPr>
                    <w:t>移动</w:t>
                  </w:r>
                  <w:r w:rsidRPr="005D3489">
                    <w:rPr>
                      <w:sz w:val="20"/>
                      <w:szCs w:val="21"/>
                    </w:rPr>
                    <w:t>设备系统</w:t>
                  </w:r>
                </w:p>
              </w:tc>
            </w:tr>
            <w:tr w:rsidR="00374350" w:rsidRPr="005D3489" w:rsidTr="00961C26">
              <w:trPr>
                <w:trHeight w:val="1125"/>
              </w:trPr>
              <w:tc>
                <w:tcPr>
                  <w:tcW w:w="1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岗位职责</w:t>
                  </w:r>
                </w:p>
              </w:tc>
              <w:tc>
                <w:tcPr>
                  <w:tcW w:w="7002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374350" w:rsidRPr="005D3489" w:rsidRDefault="00374350" w:rsidP="00C107EF">
                  <w:pPr>
                    <w:pStyle w:val="a5"/>
                    <w:widowControl/>
                    <w:numPr>
                      <w:ilvl w:val="0"/>
                      <w:numId w:val="14"/>
                    </w:numPr>
                    <w:ind w:firstLineChars="0"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负责园区I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OS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、Android平台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系统的维护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和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研发工作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。</w:t>
                  </w:r>
                </w:p>
                <w:p w:rsidR="00374350" w:rsidRPr="005D3489" w:rsidRDefault="00374350" w:rsidP="00C107EF">
                  <w:pPr>
                    <w:pStyle w:val="a5"/>
                    <w:widowControl/>
                    <w:numPr>
                      <w:ilvl w:val="0"/>
                      <w:numId w:val="14"/>
                    </w:numPr>
                    <w:ind w:firstLineChars="0"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负责项目的实施和管理工作。</w:t>
                  </w:r>
                </w:p>
                <w:p w:rsidR="00374350" w:rsidRPr="005D3489" w:rsidRDefault="00374350" w:rsidP="00C107EF">
                  <w:pPr>
                    <w:pStyle w:val="a5"/>
                    <w:widowControl/>
                    <w:numPr>
                      <w:ilvl w:val="0"/>
                      <w:numId w:val="14"/>
                    </w:numPr>
                    <w:ind w:firstLineChars="0"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辅助销售部门挖掘相关产品用户需求，规划新应用、新特性。</w:t>
                  </w:r>
                </w:p>
                <w:p w:rsidR="00374350" w:rsidRPr="005D3489" w:rsidRDefault="00374350" w:rsidP="00C107EF">
                  <w:pPr>
                    <w:pStyle w:val="a5"/>
                    <w:widowControl/>
                    <w:numPr>
                      <w:ilvl w:val="0"/>
                      <w:numId w:val="14"/>
                    </w:numPr>
                    <w:ind w:firstLineChars="0"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能够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独立完成IOS或Android系统客户端的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设计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、研发、工作，并完成用户体验工作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。</w:t>
                  </w:r>
                </w:p>
              </w:tc>
            </w:tr>
            <w:tr w:rsidR="00374350" w:rsidRPr="005D3489" w:rsidTr="00961C26">
              <w:trPr>
                <w:trHeight w:val="563"/>
              </w:trPr>
              <w:tc>
                <w:tcPr>
                  <w:tcW w:w="1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职称要求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hint="eastAsia"/>
                      <w:sz w:val="20"/>
                      <w:szCs w:val="21"/>
                    </w:rPr>
                    <w:t>高级工程师</w:t>
                  </w:r>
                </w:p>
              </w:tc>
              <w:tc>
                <w:tcPr>
                  <w:tcW w:w="14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学历学位要求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</w:rPr>
                    <w:t>研究生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</w:rPr>
                    <w:t>及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</w:rPr>
                    <w:t>以上</w:t>
                  </w:r>
                </w:p>
              </w:tc>
              <w:tc>
                <w:tcPr>
                  <w:tcW w:w="137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年龄要求</w:t>
                  </w:r>
                </w:p>
              </w:tc>
              <w:tc>
                <w:tcPr>
                  <w:tcW w:w="16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35以下</w:t>
                  </w:r>
                </w:p>
              </w:tc>
            </w:tr>
            <w:tr w:rsidR="00374350" w:rsidRPr="005D3489" w:rsidTr="00961C26">
              <w:trPr>
                <w:trHeight w:val="1107"/>
              </w:trPr>
              <w:tc>
                <w:tcPr>
                  <w:tcW w:w="1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专业特长要求</w:t>
                  </w:r>
                </w:p>
              </w:tc>
              <w:tc>
                <w:tcPr>
                  <w:tcW w:w="7002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374350" w:rsidRPr="005D3489" w:rsidRDefault="00374350" w:rsidP="00C107EF">
                  <w:pPr>
                    <w:pStyle w:val="a5"/>
                    <w:widowControl/>
                    <w:numPr>
                      <w:ilvl w:val="0"/>
                      <w:numId w:val="15"/>
                    </w:numPr>
                    <w:ind w:firstLineChars="0"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熟悉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IOS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系统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以及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Android平台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的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需求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研发、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测试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、分发流程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。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374350" w:rsidRPr="005D3489" w:rsidRDefault="00374350" w:rsidP="00C107EF">
                  <w:pPr>
                    <w:pStyle w:val="a5"/>
                    <w:widowControl/>
                    <w:numPr>
                      <w:ilvl w:val="0"/>
                      <w:numId w:val="15"/>
                    </w:numPr>
                    <w:ind w:firstLineChars="0"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熟悉OC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语言、Java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或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C，了解HTML5、JS相关技术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。</w:t>
                  </w:r>
                </w:p>
                <w:p w:rsidR="00374350" w:rsidRPr="005D3489" w:rsidRDefault="00374350" w:rsidP="00C107EF">
                  <w:pPr>
                    <w:pStyle w:val="a5"/>
                    <w:widowControl/>
                    <w:numPr>
                      <w:ilvl w:val="0"/>
                      <w:numId w:val="15"/>
                    </w:numPr>
                    <w:ind w:firstLineChars="0"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熟悉移动网络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通信机制、对Socket通信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，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TCP/IP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和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Http有较深刻的理解和经验，有网络编程经验者优先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。</w:t>
                  </w:r>
                </w:p>
                <w:p w:rsidR="00374350" w:rsidRPr="005D3489" w:rsidRDefault="00374350" w:rsidP="00C107EF">
                  <w:pPr>
                    <w:pStyle w:val="a5"/>
                    <w:widowControl/>
                    <w:numPr>
                      <w:ilvl w:val="0"/>
                      <w:numId w:val="15"/>
                    </w:numPr>
                    <w:ind w:firstLineChars="0"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熟悉jSON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/XML数据传输格式，SQlITE数据库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。</w:t>
                  </w:r>
                </w:p>
              </w:tc>
            </w:tr>
            <w:tr w:rsidR="00374350" w:rsidRPr="005D3489" w:rsidTr="00961C26">
              <w:trPr>
                <w:trHeight w:val="667"/>
              </w:trPr>
              <w:tc>
                <w:tcPr>
                  <w:tcW w:w="1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工作年限</w:t>
                  </w:r>
                </w:p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经历要求</w:t>
                  </w:r>
                </w:p>
              </w:tc>
              <w:tc>
                <w:tcPr>
                  <w:tcW w:w="7002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74350" w:rsidRPr="005D3489" w:rsidRDefault="00374350" w:rsidP="00C107EF">
                  <w:pPr>
                    <w:pStyle w:val="a5"/>
                    <w:widowControl/>
                    <w:numPr>
                      <w:ilvl w:val="0"/>
                      <w:numId w:val="16"/>
                    </w:numPr>
                    <w:ind w:firstLineChars="0"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2年以上IOS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、Android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编程相关经验；</w:t>
                  </w:r>
                </w:p>
                <w:p w:rsidR="00374350" w:rsidRPr="005D3489" w:rsidRDefault="00374350" w:rsidP="00C107EF">
                  <w:pPr>
                    <w:pStyle w:val="a5"/>
                    <w:widowControl/>
                    <w:numPr>
                      <w:ilvl w:val="0"/>
                      <w:numId w:val="16"/>
                    </w:numPr>
                    <w:ind w:firstLineChars="0"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有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相关作品在线。</w:t>
                  </w:r>
                </w:p>
              </w:tc>
            </w:tr>
            <w:tr w:rsidR="00374350" w:rsidRPr="005D3489" w:rsidTr="007773CE">
              <w:trPr>
                <w:trHeight w:val="572"/>
              </w:trPr>
              <w:tc>
                <w:tcPr>
                  <w:tcW w:w="1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其他要求</w:t>
                  </w:r>
                </w:p>
              </w:tc>
              <w:tc>
                <w:tcPr>
                  <w:tcW w:w="7002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74350" w:rsidRPr="005D3489" w:rsidTr="007773CE">
              <w:trPr>
                <w:trHeight w:val="837"/>
              </w:trPr>
              <w:tc>
                <w:tcPr>
                  <w:tcW w:w="1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用人单位</w:t>
                  </w:r>
                </w:p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提供事业平台</w:t>
                  </w:r>
                </w:p>
              </w:tc>
              <w:tc>
                <w:tcPr>
                  <w:tcW w:w="7002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根据实际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项目需要配备技术人员</w:t>
                  </w:r>
                </w:p>
              </w:tc>
            </w:tr>
            <w:tr w:rsidR="00374350" w:rsidRPr="005D3489" w:rsidTr="007773CE">
              <w:trPr>
                <w:trHeight w:val="848"/>
              </w:trPr>
              <w:tc>
                <w:tcPr>
                  <w:tcW w:w="1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提供薪酬、生活待遇或其他优惠条件</w:t>
                  </w:r>
                </w:p>
              </w:tc>
              <w:tc>
                <w:tcPr>
                  <w:tcW w:w="7002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薪水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面议，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正式员工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有五险一金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，班车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接送</w:t>
                  </w:r>
                </w:p>
              </w:tc>
            </w:tr>
            <w:tr w:rsidR="00374350" w:rsidRPr="005D3489" w:rsidTr="007773CE">
              <w:trPr>
                <w:trHeight w:val="563"/>
              </w:trPr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单位地址</w:t>
                  </w:r>
                </w:p>
              </w:tc>
              <w:tc>
                <w:tcPr>
                  <w:tcW w:w="401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新疆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乌鲁木齐喀纳斯湖北路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4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55号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邮政编码</w:t>
                  </w:r>
                </w:p>
              </w:tc>
              <w:tc>
                <w:tcPr>
                  <w:tcW w:w="189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8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30000</w:t>
                  </w:r>
                </w:p>
              </w:tc>
            </w:tr>
            <w:tr w:rsidR="00374350" w:rsidRPr="005D3489" w:rsidTr="007773CE">
              <w:trPr>
                <w:trHeight w:val="543"/>
              </w:trPr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单位网址</w:t>
                  </w:r>
                </w:p>
              </w:tc>
              <w:tc>
                <w:tcPr>
                  <w:tcW w:w="245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联系人</w:t>
                  </w:r>
                </w:p>
              </w:tc>
              <w:tc>
                <w:tcPr>
                  <w:tcW w:w="298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闫波</w:t>
                  </w:r>
                </w:p>
              </w:tc>
            </w:tr>
            <w:tr w:rsidR="00374350" w:rsidRPr="005D3489" w:rsidTr="007773CE">
              <w:trPr>
                <w:trHeight w:val="551"/>
              </w:trPr>
              <w:tc>
                <w:tcPr>
                  <w:tcW w:w="1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办公电话</w:t>
                  </w:r>
                </w:p>
              </w:tc>
              <w:tc>
                <w:tcPr>
                  <w:tcW w:w="245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0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991-3764267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传  真</w:t>
                  </w:r>
                </w:p>
              </w:tc>
              <w:tc>
                <w:tcPr>
                  <w:tcW w:w="298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</w:rPr>
                    <w:t xml:space="preserve">　</w:t>
                  </w:r>
                </w:p>
              </w:tc>
            </w:tr>
            <w:tr w:rsidR="00374350" w:rsidRPr="005D3489" w:rsidTr="007773CE">
              <w:trPr>
                <w:trHeight w:val="558"/>
              </w:trPr>
              <w:tc>
                <w:tcPr>
                  <w:tcW w:w="1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手    机</w:t>
                  </w:r>
                </w:p>
              </w:tc>
              <w:tc>
                <w:tcPr>
                  <w:tcW w:w="245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1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3565951255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电子信箱</w:t>
                  </w:r>
                </w:p>
              </w:tc>
              <w:tc>
                <w:tcPr>
                  <w:tcW w:w="298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C107E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6509EF" w:rsidRPr="005D3489" w:rsidTr="00961C26">
              <w:trPr>
                <w:gridAfter w:val="1"/>
                <w:wAfter w:w="156" w:type="dxa"/>
                <w:trHeight w:val="1035"/>
              </w:trPr>
              <w:tc>
                <w:tcPr>
                  <w:tcW w:w="878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6509EF" w:rsidRPr="005D3489" w:rsidRDefault="006509EF" w:rsidP="006509EF">
                  <w:pPr>
                    <w:widowControl/>
                    <w:rPr>
                      <w:rFonts w:ascii="方正小标宋_GBK" w:eastAsia="方正小标宋_GBK" w:hAnsi="宋体" w:cs="宋体"/>
                      <w:kern w:val="0"/>
                      <w:sz w:val="30"/>
                      <w:szCs w:val="30"/>
                    </w:rPr>
                  </w:pPr>
                </w:p>
                <w:p w:rsidR="00405EFF" w:rsidRPr="005D3489" w:rsidRDefault="00405EFF" w:rsidP="006509EF">
                  <w:pPr>
                    <w:widowControl/>
                    <w:rPr>
                      <w:rFonts w:ascii="方正小标宋_GBK" w:eastAsia="方正小标宋_GBK" w:hAnsi="宋体" w:cs="宋体"/>
                      <w:kern w:val="0"/>
                      <w:sz w:val="30"/>
                      <w:szCs w:val="30"/>
                    </w:rPr>
                  </w:pPr>
                </w:p>
                <w:p w:rsidR="006509EF" w:rsidRPr="005D3489" w:rsidRDefault="006509EF" w:rsidP="00C81FB1">
                  <w:pPr>
                    <w:widowControl/>
                    <w:jc w:val="center"/>
                    <w:rPr>
                      <w:rFonts w:ascii="方正小标宋_GBK" w:eastAsia="方正小标宋_GBK" w:hAnsi="宋体" w:cs="宋体"/>
                      <w:kern w:val="0"/>
                      <w:sz w:val="32"/>
                      <w:szCs w:val="32"/>
                    </w:rPr>
                  </w:pPr>
                  <w:r w:rsidRPr="005D3489">
                    <w:rPr>
                      <w:rFonts w:ascii="方正小标宋_GBK" w:eastAsia="方正小标宋_GBK" w:hAnsi="宋体" w:cs="宋体" w:hint="eastAsia"/>
                      <w:kern w:val="0"/>
                      <w:sz w:val="30"/>
                      <w:szCs w:val="30"/>
                    </w:rPr>
                    <w:lastRenderedPageBreak/>
                    <w:t>经济技术开发区（头屯河区）高层次创业人才引进需求信息表</w:t>
                  </w:r>
                </w:p>
              </w:tc>
            </w:tr>
          </w:tbl>
          <w:tbl>
            <w:tblPr>
              <w:tblW w:w="8729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88"/>
              <w:gridCol w:w="2061"/>
              <w:gridCol w:w="32"/>
              <w:gridCol w:w="2236"/>
              <w:gridCol w:w="81"/>
              <w:gridCol w:w="1336"/>
              <w:gridCol w:w="174"/>
              <w:gridCol w:w="49"/>
              <w:gridCol w:w="911"/>
              <w:gridCol w:w="174"/>
              <w:gridCol w:w="283"/>
              <w:gridCol w:w="1144"/>
              <w:gridCol w:w="160"/>
            </w:tblGrid>
            <w:tr w:rsidR="00374350" w:rsidRPr="005D3489" w:rsidTr="00C81FB1">
              <w:trPr>
                <w:trHeight w:val="510"/>
                <w:jc w:val="center"/>
              </w:trPr>
              <w:tc>
                <w:tcPr>
                  <w:tcW w:w="218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lastRenderedPageBreak/>
                    <w:t>园区名称</w:t>
                  </w:r>
                </w:p>
              </w:tc>
              <w:tc>
                <w:tcPr>
                  <w:tcW w:w="3827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新疆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软件园发展有限公司</w:t>
                  </w:r>
                </w:p>
              </w:tc>
              <w:tc>
                <w:tcPr>
                  <w:tcW w:w="1417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园区类型</w:t>
                  </w:r>
                </w:p>
              </w:tc>
              <w:tc>
                <w:tcPr>
                  <w:tcW w:w="13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</w:rPr>
                    <w:t>国企</w:t>
                  </w:r>
                </w:p>
              </w:tc>
            </w:tr>
            <w:tr w:rsidR="00374350" w:rsidRPr="005D3489" w:rsidTr="00C81FB1">
              <w:trPr>
                <w:trHeight w:val="1119"/>
                <w:jc w:val="center"/>
              </w:trPr>
              <w:tc>
                <w:tcPr>
                  <w:tcW w:w="21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园区简介（300字左右）</w:t>
                  </w:r>
                </w:p>
              </w:tc>
              <w:tc>
                <w:tcPr>
                  <w:tcW w:w="6548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新疆软件园位于乌鲁木齐经济技术开发区(头屯河区)，由自治区经信委和开发区（头屯河区）共同建设，是新疆自治区、乌鲁木齐市和开发区（头屯河区）着力打造的新疆软件与信息产业的聚集、创业、创新和发展高地。新疆软件园占地218亩，规划建设面积40万平方米。其将成为集聚新疆本土企业，承接中东部地区相关产业梯度转移的重要功能平台，将成为新疆发展战略性新兴产业的战略载体。</w:t>
                  </w:r>
                </w:p>
              </w:tc>
            </w:tr>
            <w:tr w:rsidR="00374350" w:rsidRPr="005D3489" w:rsidTr="00C81FB1">
              <w:trPr>
                <w:trHeight w:val="671"/>
                <w:jc w:val="center"/>
              </w:trPr>
              <w:tc>
                <w:tcPr>
                  <w:tcW w:w="21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创业项目方向或合作项目名称</w:t>
                  </w:r>
                </w:p>
              </w:tc>
              <w:tc>
                <w:tcPr>
                  <w:tcW w:w="6548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智慧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城市</w:t>
                  </w:r>
                </w:p>
              </w:tc>
            </w:tr>
            <w:tr w:rsidR="00374350" w:rsidRPr="005D3489" w:rsidTr="00C81FB1">
              <w:trPr>
                <w:trHeight w:val="1259"/>
                <w:jc w:val="center"/>
              </w:trPr>
              <w:tc>
                <w:tcPr>
                  <w:tcW w:w="21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创业项目简介（300字左右）</w:t>
                  </w:r>
                </w:p>
              </w:tc>
              <w:tc>
                <w:tcPr>
                  <w:tcW w:w="6548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经济技术开发区（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头屯河区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）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智慧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城市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项目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建设与2014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年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4月启动，为乌鲁木齐市智慧城市、智慧社区顶层设计、项目实施、管理、运营以及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后期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维护等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工作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制定出详细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的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规划，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组织并开展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实施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项目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，并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能够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承接后期项目的运营工作。</w:t>
                  </w:r>
                </w:p>
              </w:tc>
            </w:tr>
            <w:tr w:rsidR="00374350" w:rsidRPr="005D3489" w:rsidTr="00C81FB1">
              <w:trPr>
                <w:trHeight w:val="416"/>
                <w:jc w:val="center"/>
              </w:trPr>
              <w:tc>
                <w:tcPr>
                  <w:tcW w:w="21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所属领域</w:t>
                  </w:r>
                </w:p>
              </w:tc>
              <w:tc>
                <w:tcPr>
                  <w:tcW w:w="6548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智慧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城市</w:t>
                  </w:r>
                </w:p>
              </w:tc>
            </w:tr>
            <w:tr w:rsidR="00374350" w:rsidRPr="005D3489" w:rsidTr="00C81FB1">
              <w:trPr>
                <w:trHeight w:val="1542"/>
                <w:jc w:val="center"/>
              </w:trPr>
              <w:tc>
                <w:tcPr>
                  <w:tcW w:w="21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项目的技术、资金等要求</w:t>
                  </w:r>
                </w:p>
              </w:tc>
              <w:tc>
                <w:tcPr>
                  <w:tcW w:w="6548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项目技术要求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：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熟悉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智慧城市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建设工作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，并能够提出适用于本地发展的独特见解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；能够独立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编写智慧城市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建设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规划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编制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工作；参与过智慧城市建设工作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。</w:t>
                  </w:r>
                </w:p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资金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要求：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无。</w:t>
                  </w:r>
                </w:p>
              </w:tc>
            </w:tr>
            <w:tr w:rsidR="00374350" w:rsidRPr="005D3489" w:rsidTr="00C81FB1">
              <w:trPr>
                <w:trHeight w:val="416"/>
                <w:jc w:val="center"/>
              </w:trPr>
              <w:tc>
                <w:tcPr>
                  <w:tcW w:w="21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合作方式</w:t>
                  </w:r>
                </w:p>
              </w:tc>
              <w:tc>
                <w:tcPr>
                  <w:tcW w:w="6548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政府引导资金合作</w:t>
                  </w:r>
                </w:p>
              </w:tc>
            </w:tr>
            <w:tr w:rsidR="00374350" w:rsidRPr="005D3489" w:rsidTr="00C81FB1">
              <w:trPr>
                <w:trHeight w:val="991"/>
                <w:jc w:val="center"/>
              </w:trPr>
              <w:tc>
                <w:tcPr>
                  <w:tcW w:w="21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提供优惠条件</w:t>
                  </w:r>
                </w:p>
              </w:tc>
              <w:tc>
                <w:tcPr>
                  <w:tcW w:w="6548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74350" w:rsidRPr="005D3489" w:rsidRDefault="00374350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18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至少100平米办公区域，100平米以上研究室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提供研究、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研发场地。</w:t>
                  </w:r>
                </w:p>
                <w:p w:rsidR="00374350" w:rsidRPr="005D3489" w:rsidRDefault="00374350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18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园区每年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提供固定研究经费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，并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可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引入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相关风投公司进入投资，园区提供标准专家公寓住宿。</w:t>
                  </w:r>
                </w:p>
              </w:tc>
            </w:tr>
            <w:tr w:rsidR="00374350" w:rsidRPr="005D3489" w:rsidTr="00C81FB1">
              <w:trPr>
                <w:trHeight w:val="1121"/>
                <w:jc w:val="center"/>
              </w:trPr>
              <w:tc>
                <w:tcPr>
                  <w:tcW w:w="21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创业人才要求</w:t>
                  </w:r>
                </w:p>
              </w:tc>
              <w:tc>
                <w:tcPr>
                  <w:tcW w:w="6548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74350" w:rsidRPr="005D3489" w:rsidRDefault="00374350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17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具有卫星导航专业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、经济学专业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等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硕士以上学历。</w:t>
                  </w:r>
                </w:p>
                <w:p w:rsidR="00374350" w:rsidRPr="005D3489" w:rsidRDefault="00374350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17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熟悉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智慧城市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建设工作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，并能够提出适用于本地发展的独特见解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，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并在国内知名期刊发表过相关文章。</w:t>
                  </w:r>
                </w:p>
                <w:p w:rsidR="00374350" w:rsidRPr="005D3489" w:rsidRDefault="00374350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17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能够独立设计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并编写智慧城市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建设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规划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，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并拥有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具体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项目成果。</w:t>
                  </w:r>
                </w:p>
                <w:p w:rsidR="00374350" w:rsidRPr="005D3489" w:rsidRDefault="00374350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17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完整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参与过智慧城市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建设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工作，包括但不限于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立项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、招标、建设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、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运营、维护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。</w:t>
                  </w:r>
                </w:p>
                <w:p w:rsidR="00374350" w:rsidRPr="005D3489" w:rsidRDefault="00374350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17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在企事业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单位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具备至少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20年以上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的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高层领导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任职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经验。</w:t>
                  </w:r>
                </w:p>
                <w:p w:rsidR="00374350" w:rsidRPr="005D3489" w:rsidRDefault="00374350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17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熟悉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卫星导航系统相关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项目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的建设经验。</w:t>
                  </w:r>
                </w:p>
                <w:p w:rsidR="00374350" w:rsidRPr="005D3489" w:rsidRDefault="00374350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17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具备高级工程师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职称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。</w:t>
                  </w:r>
                </w:p>
              </w:tc>
            </w:tr>
            <w:tr w:rsidR="00374350" w:rsidRPr="005D3489" w:rsidTr="00C81FB1">
              <w:trPr>
                <w:trHeight w:val="438"/>
                <w:jc w:val="center"/>
              </w:trPr>
              <w:tc>
                <w:tcPr>
                  <w:tcW w:w="218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单位地址</w:t>
                  </w:r>
                </w:p>
              </w:tc>
              <w:tc>
                <w:tcPr>
                  <w:tcW w:w="3876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新疆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乌鲁木齐喀纳斯湖北路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4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55号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邮政编码</w:t>
                  </w:r>
                </w:p>
              </w:tc>
              <w:tc>
                <w:tcPr>
                  <w:tcW w:w="1587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8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30000</w:t>
                  </w:r>
                </w:p>
              </w:tc>
            </w:tr>
            <w:tr w:rsidR="00374350" w:rsidRPr="005D3489" w:rsidTr="00C81FB1">
              <w:trPr>
                <w:trHeight w:val="398"/>
                <w:jc w:val="center"/>
              </w:trPr>
              <w:tc>
                <w:tcPr>
                  <w:tcW w:w="218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单位网址</w:t>
                  </w:r>
                </w:p>
              </w:tc>
              <w:tc>
                <w:tcPr>
                  <w:tcW w:w="23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联系人</w:t>
                  </w:r>
                </w:p>
              </w:tc>
              <w:tc>
                <w:tcPr>
                  <w:tcW w:w="26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闫波</w:t>
                  </w:r>
                </w:p>
              </w:tc>
            </w:tr>
            <w:tr w:rsidR="00374350" w:rsidRPr="005D3489" w:rsidTr="00C81FB1">
              <w:trPr>
                <w:trHeight w:val="560"/>
                <w:jc w:val="center"/>
              </w:trPr>
              <w:tc>
                <w:tcPr>
                  <w:tcW w:w="21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办公电话</w:t>
                  </w:r>
                </w:p>
              </w:tc>
              <w:tc>
                <w:tcPr>
                  <w:tcW w:w="23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0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991-3764267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传  真</w:t>
                  </w:r>
                </w:p>
              </w:tc>
              <w:tc>
                <w:tcPr>
                  <w:tcW w:w="26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374350" w:rsidRPr="005D3489" w:rsidTr="00C81FB1">
              <w:trPr>
                <w:trHeight w:val="568"/>
                <w:jc w:val="center"/>
              </w:trPr>
              <w:tc>
                <w:tcPr>
                  <w:tcW w:w="21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手    机</w:t>
                  </w:r>
                </w:p>
              </w:tc>
              <w:tc>
                <w:tcPr>
                  <w:tcW w:w="23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1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3565951255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电子信箱</w:t>
                  </w:r>
                </w:p>
              </w:tc>
              <w:tc>
                <w:tcPr>
                  <w:tcW w:w="26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4350" w:rsidRPr="005D3489" w:rsidRDefault="00374350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000ACF" w:rsidRPr="005D3489" w:rsidTr="00C81FB1">
              <w:tblPrEx>
                <w:jc w:val="left"/>
              </w:tblPrEx>
              <w:trPr>
                <w:gridBefore w:val="1"/>
                <w:gridAfter w:val="1"/>
                <w:wBefore w:w="88" w:type="dxa"/>
                <w:wAfter w:w="160" w:type="dxa"/>
                <w:trHeight w:val="885"/>
              </w:trPr>
              <w:tc>
                <w:tcPr>
                  <w:tcW w:w="8481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tbl>
                  <w:tblPr>
                    <w:tblW w:w="8255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738"/>
                    <w:gridCol w:w="2267"/>
                    <w:gridCol w:w="1477"/>
                    <w:gridCol w:w="48"/>
                    <w:gridCol w:w="1061"/>
                    <w:gridCol w:w="276"/>
                    <w:gridCol w:w="1388"/>
                  </w:tblGrid>
                  <w:tr w:rsidR="00000ACF" w:rsidRPr="005D3489" w:rsidTr="00000ACF">
                    <w:trPr>
                      <w:trHeight w:val="1029"/>
                    </w:trPr>
                    <w:tc>
                      <w:tcPr>
                        <w:tcW w:w="8255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C81FB1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方正小标宋_GBK" w:eastAsia="方正小标宋_GBK" w:hAnsi="宋体" w:cs="宋体"/>
                            <w:kern w:val="0"/>
                            <w:sz w:val="32"/>
                            <w:szCs w:val="32"/>
                          </w:rPr>
                        </w:pPr>
                        <w:r w:rsidRPr="005D3489">
                          <w:rPr>
                            <w:rFonts w:ascii="方正小标宋_GBK" w:eastAsia="方正小标宋_GBK" w:hAnsi="宋体" w:cs="宋体" w:hint="eastAsia"/>
                            <w:kern w:val="0"/>
                            <w:sz w:val="30"/>
                            <w:szCs w:val="30"/>
                          </w:rPr>
                          <w:lastRenderedPageBreak/>
                          <w:t>经济技术开发区（</w:t>
                        </w:r>
                        <w:proofErr w:type="gramStart"/>
                        <w:r w:rsidRPr="005D3489">
                          <w:rPr>
                            <w:rFonts w:ascii="方正小标宋_GBK" w:eastAsia="方正小标宋_GBK" w:hAnsi="宋体" w:cs="宋体" w:hint="eastAsia"/>
                            <w:kern w:val="0"/>
                            <w:sz w:val="30"/>
                            <w:szCs w:val="30"/>
                          </w:rPr>
                          <w:t>头屯河区</w:t>
                        </w:r>
                        <w:proofErr w:type="gramEnd"/>
                        <w:r w:rsidRPr="005D3489">
                          <w:rPr>
                            <w:rFonts w:ascii="方正小标宋_GBK" w:eastAsia="方正小标宋_GBK" w:hAnsi="宋体" w:cs="宋体" w:hint="eastAsia"/>
                            <w:kern w:val="0"/>
                            <w:sz w:val="30"/>
                            <w:szCs w:val="30"/>
                          </w:rPr>
                          <w:t>）</w:t>
                        </w:r>
                        <w:r w:rsidR="00000ACF" w:rsidRPr="005D3489">
                          <w:rPr>
                            <w:rFonts w:ascii="方正小标宋_GBK" w:eastAsia="方正小标宋_GBK" w:hAnsi="宋体" w:cs="宋体" w:hint="eastAsia"/>
                            <w:kern w:val="0"/>
                            <w:sz w:val="30"/>
                            <w:szCs w:val="30"/>
                          </w:rPr>
                          <w:t>高层次创业人才引进需求信息表</w:t>
                        </w:r>
                      </w:p>
                    </w:tc>
                  </w:tr>
                  <w:tr w:rsidR="00000ACF" w:rsidRPr="005D3489" w:rsidTr="00C81FB1">
                    <w:trPr>
                      <w:trHeight w:val="510"/>
                    </w:trPr>
                    <w:tc>
                      <w:tcPr>
                        <w:tcW w:w="17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园区名称</w:t>
                        </w:r>
                      </w:p>
                    </w:tc>
                    <w:tc>
                      <w:tcPr>
                        <w:tcW w:w="3744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新疆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软件园发展有限公司</w:t>
                        </w:r>
                      </w:p>
                    </w:tc>
                    <w:tc>
                      <w:tcPr>
                        <w:tcW w:w="1385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园区类型</w:t>
                        </w:r>
                      </w:p>
                    </w:tc>
                    <w:tc>
                      <w:tcPr>
                        <w:tcW w:w="13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</w:rPr>
                          <w:t>国企</w:t>
                        </w:r>
                      </w:p>
                    </w:tc>
                  </w:tr>
                  <w:tr w:rsidR="00000ACF" w:rsidRPr="005D3489" w:rsidTr="00000ACF">
                    <w:trPr>
                      <w:trHeight w:val="1112"/>
                    </w:trPr>
                    <w:tc>
                      <w:tcPr>
                        <w:tcW w:w="17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园区简介（300字左右）</w:t>
                        </w:r>
                      </w:p>
                    </w:tc>
                    <w:tc>
                      <w:tcPr>
                        <w:tcW w:w="6516" w:type="dxa"/>
                        <w:gridSpan w:val="6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新疆软件园位于乌鲁木齐经济技术开发区(头屯河区)，由自治区经信委和开发区（头屯河区）共同建设，是新疆自治区、乌鲁木齐市和开发区（头屯河区）着力打造的新疆软件与信息产业的聚集、创业、创新和发展高地。新疆软件园占地218亩，规划建设面积40万平方米。其将成为集聚新疆本土企业，承接中东部地区相关产业梯度转移的重要功能平台，将成为新疆发展战略性新兴产业的战略载体。</w:t>
                        </w:r>
                      </w:p>
                    </w:tc>
                  </w:tr>
                  <w:tr w:rsidR="00000ACF" w:rsidRPr="005D3489" w:rsidTr="00C81FB1">
                    <w:trPr>
                      <w:trHeight w:val="671"/>
                    </w:trPr>
                    <w:tc>
                      <w:tcPr>
                        <w:tcW w:w="17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创业项目方向或合作项目名称</w:t>
                        </w:r>
                      </w:p>
                    </w:tc>
                    <w:tc>
                      <w:tcPr>
                        <w:tcW w:w="6516" w:type="dxa"/>
                        <w:gridSpan w:val="6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云计算数据中心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运营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服务</w:t>
                        </w:r>
                      </w:p>
                    </w:tc>
                  </w:tr>
                  <w:tr w:rsidR="00000ACF" w:rsidRPr="005D3489" w:rsidTr="00000ACF">
                    <w:trPr>
                      <w:trHeight w:val="1251"/>
                    </w:trPr>
                    <w:tc>
                      <w:tcPr>
                        <w:tcW w:w="17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创业项目简介（300字左右）</w:t>
                        </w:r>
                      </w:p>
                    </w:tc>
                    <w:tc>
                      <w:tcPr>
                        <w:tcW w:w="6516" w:type="dxa"/>
                        <w:gridSpan w:val="6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为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经济技术开发区（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头屯河区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）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云计算数据中心的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项目实施、管理、运营以及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后期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维护等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工作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制定出详细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的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规划，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组织并开展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实施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项目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，并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能够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承接后期项目的运营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、运维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工作。</w:t>
                        </w:r>
                      </w:p>
                    </w:tc>
                  </w:tr>
                  <w:tr w:rsidR="00000ACF" w:rsidRPr="005D3489" w:rsidTr="00C81FB1">
                    <w:trPr>
                      <w:trHeight w:val="572"/>
                    </w:trPr>
                    <w:tc>
                      <w:tcPr>
                        <w:tcW w:w="17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所属领域</w:t>
                        </w:r>
                      </w:p>
                    </w:tc>
                    <w:tc>
                      <w:tcPr>
                        <w:tcW w:w="6516" w:type="dxa"/>
                        <w:gridSpan w:val="6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IDC机房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建设、运营和维护</w:t>
                        </w:r>
                      </w:p>
                    </w:tc>
                  </w:tr>
                  <w:tr w:rsidR="00000ACF" w:rsidRPr="005D3489" w:rsidTr="00C81FB1">
                    <w:trPr>
                      <w:trHeight w:val="1261"/>
                    </w:trPr>
                    <w:tc>
                      <w:tcPr>
                        <w:tcW w:w="17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项目的技术、资金等要求</w:t>
                        </w:r>
                      </w:p>
                    </w:tc>
                    <w:tc>
                      <w:tcPr>
                        <w:tcW w:w="6516" w:type="dxa"/>
                        <w:gridSpan w:val="6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left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项目技术要求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：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掌握大型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数据中心网络建设技术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；熟悉数据中心的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运营、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运维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工作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，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并具备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相关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工作经验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；</w:t>
                        </w:r>
                      </w:p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left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资金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要求：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无。</w:t>
                        </w:r>
                      </w:p>
                    </w:tc>
                  </w:tr>
                  <w:tr w:rsidR="00000ACF" w:rsidRPr="005D3489" w:rsidTr="00C81FB1">
                    <w:trPr>
                      <w:trHeight w:val="556"/>
                    </w:trPr>
                    <w:tc>
                      <w:tcPr>
                        <w:tcW w:w="17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合作方式</w:t>
                        </w:r>
                      </w:p>
                    </w:tc>
                    <w:tc>
                      <w:tcPr>
                        <w:tcW w:w="6516" w:type="dxa"/>
                        <w:gridSpan w:val="6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left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政府引导资金合作</w:t>
                        </w:r>
                      </w:p>
                    </w:tc>
                  </w:tr>
                  <w:tr w:rsidR="00000ACF" w:rsidRPr="005D3489" w:rsidTr="00C81FB1">
                    <w:trPr>
                      <w:trHeight w:val="989"/>
                    </w:trPr>
                    <w:tc>
                      <w:tcPr>
                        <w:tcW w:w="17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提供优惠条件</w:t>
                        </w:r>
                      </w:p>
                    </w:tc>
                    <w:tc>
                      <w:tcPr>
                        <w:tcW w:w="6516" w:type="dxa"/>
                        <w:gridSpan w:val="6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000ACF" w:rsidRPr="005D3489" w:rsidRDefault="00000ACF" w:rsidP="00AA6688">
                        <w:pPr>
                          <w:pStyle w:val="a5"/>
                          <w:framePr w:hSpace="180" w:wrap="around" w:vAnchor="text" w:hAnchor="margin" w:xAlign="center" w:y="1"/>
                          <w:widowControl/>
                          <w:numPr>
                            <w:ilvl w:val="0"/>
                            <w:numId w:val="23"/>
                          </w:numPr>
                          <w:ind w:firstLineChars="0"/>
                          <w:suppressOverlap/>
                          <w:jc w:val="left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至少100平米办公区域，100平米以上研究室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提供研究、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研发场地。</w:t>
                        </w:r>
                      </w:p>
                      <w:p w:rsidR="00000ACF" w:rsidRPr="005D3489" w:rsidRDefault="00000ACF" w:rsidP="00AA6688">
                        <w:pPr>
                          <w:pStyle w:val="a5"/>
                          <w:framePr w:hSpace="180" w:wrap="around" w:vAnchor="text" w:hAnchor="margin" w:xAlign="center" w:y="1"/>
                          <w:widowControl/>
                          <w:numPr>
                            <w:ilvl w:val="0"/>
                            <w:numId w:val="23"/>
                          </w:numPr>
                          <w:ind w:firstLineChars="0"/>
                          <w:suppressOverlap/>
                          <w:jc w:val="left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园区每年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提供固定研究经费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，并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可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引入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相关风投公司进入投资，园区提供标准专家公寓住宿。</w:t>
                        </w:r>
                      </w:p>
                    </w:tc>
                  </w:tr>
                  <w:tr w:rsidR="00000ACF" w:rsidRPr="005D3489" w:rsidTr="00000ACF">
                    <w:trPr>
                      <w:trHeight w:val="1114"/>
                    </w:trPr>
                    <w:tc>
                      <w:tcPr>
                        <w:tcW w:w="17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创业人才要求</w:t>
                        </w:r>
                      </w:p>
                    </w:tc>
                    <w:tc>
                      <w:tcPr>
                        <w:tcW w:w="6516" w:type="dxa"/>
                        <w:gridSpan w:val="6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000ACF" w:rsidRPr="005D3489" w:rsidRDefault="00000ACF" w:rsidP="00AA6688">
                        <w:pPr>
                          <w:pStyle w:val="a5"/>
                          <w:framePr w:hSpace="180" w:wrap="around" w:vAnchor="text" w:hAnchor="margin" w:xAlign="center" w:y="1"/>
                          <w:widowControl/>
                          <w:numPr>
                            <w:ilvl w:val="0"/>
                            <w:numId w:val="24"/>
                          </w:numPr>
                          <w:ind w:firstLineChars="0"/>
                          <w:suppressOverlap/>
                          <w:jc w:val="left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具有相关专业本科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以上学历。</w:t>
                        </w:r>
                      </w:p>
                      <w:p w:rsidR="00000ACF" w:rsidRPr="005D3489" w:rsidRDefault="00000ACF" w:rsidP="00AA6688">
                        <w:pPr>
                          <w:pStyle w:val="a5"/>
                          <w:framePr w:hSpace="180" w:wrap="around" w:vAnchor="text" w:hAnchor="margin" w:xAlign="center" w:y="1"/>
                          <w:widowControl/>
                          <w:numPr>
                            <w:ilvl w:val="0"/>
                            <w:numId w:val="24"/>
                          </w:numPr>
                          <w:ind w:firstLineChars="0"/>
                          <w:suppressOverlap/>
                          <w:jc w:val="left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熟悉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智慧城市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建设工作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，并能够提出适用于本地发展的独特见解。</w:t>
                        </w:r>
                      </w:p>
                      <w:p w:rsidR="00000ACF" w:rsidRPr="005D3489" w:rsidRDefault="00000ACF" w:rsidP="00AA6688">
                        <w:pPr>
                          <w:pStyle w:val="a5"/>
                          <w:framePr w:hSpace="180" w:wrap="around" w:vAnchor="text" w:hAnchor="margin" w:xAlign="center" w:y="1"/>
                          <w:widowControl/>
                          <w:numPr>
                            <w:ilvl w:val="0"/>
                            <w:numId w:val="24"/>
                          </w:numPr>
                          <w:ind w:firstLineChars="0"/>
                          <w:suppressOverlap/>
                          <w:jc w:val="left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熟悉大型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数据中心网络建设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、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运营、维护工作。</w:t>
                        </w:r>
                      </w:p>
                      <w:p w:rsidR="00000ACF" w:rsidRPr="005D3489" w:rsidRDefault="00000ACF" w:rsidP="00AA6688">
                        <w:pPr>
                          <w:pStyle w:val="a5"/>
                          <w:framePr w:hSpace="180" w:wrap="around" w:vAnchor="text" w:hAnchor="margin" w:xAlign="center" w:y="1"/>
                          <w:widowControl/>
                          <w:numPr>
                            <w:ilvl w:val="0"/>
                            <w:numId w:val="24"/>
                          </w:numPr>
                          <w:ind w:firstLineChars="0"/>
                          <w:suppressOverlap/>
                          <w:jc w:val="left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至少具有6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年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的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大型数据中心工作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经验。</w:t>
                        </w:r>
                      </w:p>
                      <w:p w:rsidR="00000ACF" w:rsidRPr="005D3489" w:rsidRDefault="00000ACF" w:rsidP="00AA6688">
                        <w:pPr>
                          <w:pStyle w:val="a5"/>
                          <w:framePr w:hSpace="180" w:wrap="around" w:vAnchor="text" w:hAnchor="margin" w:xAlign="center" w:y="1"/>
                          <w:widowControl/>
                          <w:numPr>
                            <w:ilvl w:val="0"/>
                            <w:numId w:val="24"/>
                          </w:numPr>
                          <w:ind w:firstLineChars="0"/>
                          <w:suppressOverlap/>
                          <w:jc w:val="left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与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微软等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厂商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进行过深度合作，并以建立良好合作关系。</w:t>
                        </w:r>
                      </w:p>
                      <w:p w:rsidR="00000ACF" w:rsidRPr="005D3489" w:rsidRDefault="00000ACF" w:rsidP="00AA6688">
                        <w:pPr>
                          <w:pStyle w:val="a5"/>
                          <w:framePr w:hSpace="180" w:wrap="around" w:vAnchor="text" w:hAnchor="margin" w:xAlign="center" w:y="1"/>
                          <w:widowControl/>
                          <w:numPr>
                            <w:ilvl w:val="0"/>
                            <w:numId w:val="24"/>
                          </w:numPr>
                          <w:ind w:firstLineChars="0"/>
                          <w:suppressOverlap/>
                          <w:jc w:val="left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至少具有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高级网络工程师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职称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。</w:t>
                        </w:r>
                      </w:p>
                    </w:tc>
                  </w:tr>
                  <w:tr w:rsidR="00000ACF" w:rsidRPr="005D3489" w:rsidTr="00000ACF">
                    <w:trPr>
                      <w:trHeight w:val="686"/>
                    </w:trPr>
                    <w:tc>
                      <w:tcPr>
                        <w:tcW w:w="17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单位地址</w:t>
                        </w:r>
                      </w:p>
                    </w:tc>
                    <w:tc>
                      <w:tcPr>
                        <w:tcW w:w="3792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新疆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乌鲁木齐喀纳斯湖北路</w:t>
                        </w: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4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55号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邮政编码</w:t>
                        </w:r>
                      </w:p>
                    </w:tc>
                    <w:tc>
                      <w:tcPr>
                        <w:tcW w:w="1663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8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30000</w:t>
                        </w:r>
                      </w:p>
                    </w:tc>
                  </w:tr>
                  <w:tr w:rsidR="00000ACF" w:rsidRPr="005D3489" w:rsidTr="00C81FB1">
                    <w:trPr>
                      <w:trHeight w:val="529"/>
                    </w:trPr>
                    <w:tc>
                      <w:tcPr>
                        <w:tcW w:w="17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单位网址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 xml:space="preserve">　</w:t>
                        </w:r>
                      </w:p>
                    </w:tc>
                    <w:tc>
                      <w:tcPr>
                        <w:tcW w:w="1525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联系人</w:t>
                        </w:r>
                      </w:p>
                    </w:tc>
                    <w:tc>
                      <w:tcPr>
                        <w:tcW w:w="2724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闫波</w:t>
                        </w:r>
                      </w:p>
                    </w:tc>
                  </w:tr>
                  <w:tr w:rsidR="00000ACF" w:rsidRPr="005D3489" w:rsidTr="00C81FB1">
                    <w:trPr>
                      <w:trHeight w:val="551"/>
                    </w:trPr>
                    <w:tc>
                      <w:tcPr>
                        <w:tcW w:w="17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办公电话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0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991-3764267</w:t>
                        </w:r>
                      </w:p>
                    </w:tc>
                    <w:tc>
                      <w:tcPr>
                        <w:tcW w:w="152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传  真</w:t>
                        </w:r>
                      </w:p>
                    </w:tc>
                    <w:tc>
                      <w:tcPr>
                        <w:tcW w:w="2724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4"/>
                          </w:rPr>
                          <w:t xml:space="preserve">　</w:t>
                        </w:r>
                      </w:p>
                    </w:tc>
                  </w:tr>
                  <w:tr w:rsidR="00000ACF" w:rsidRPr="005D3489" w:rsidTr="00C81FB1">
                    <w:trPr>
                      <w:trHeight w:val="560"/>
                    </w:trPr>
                    <w:tc>
                      <w:tcPr>
                        <w:tcW w:w="17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手    机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1</w:t>
                        </w:r>
                        <w:r w:rsidRPr="005D3489"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  <w:t>3565951255</w:t>
                        </w:r>
                      </w:p>
                    </w:tc>
                    <w:tc>
                      <w:tcPr>
                        <w:tcW w:w="152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>电子信箱</w:t>
                        </w:r>
                      </w:p>
                    </w:tc>
                    <w:tc>
                      <w:tcPr>
                        <w:tcW w:w="2724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00ACF" w:rsidRPr="005D3489" w:rsidRDefault="00000ACF" w:rsidP="00AA6688">
                        <w:pPr>
                          <w:framePr w:hSpace="180" w:wrap="around" w:vAnchor="text" w:hAnchor="margin" w:xAlign="center" w:y="1"/>
                          <w:widowControl/>
                          <w:suppressOverlap/>
                          <w:jc w:val="center"/>
                          <w:rPr>
                            <w:rFonts w:ascii="宋体" w:hAnsi="宋体" w:cs="宋体"/>
                            <w:kern w:val="0"/>
                            <w:sz w:val="20"/>
                            <w:szCs w:val="20"/>
                          </w:rPr>
                        </w:pPr>
                        <w:r w:rsidRPr="005D3489">
                          <w:rPr>
                            <w:rFonts w:ascii="宋体" w:hAnsi="宋体" w:cs="宋体" w:hint="eastAsia"/>
                            <w:kern w:val="0"/>
                            <w:sz w:val="20"/>
                            <w:szCs w:val="20"/>
                          </w:rPr>
                          <w:t xml:space="preserve">　</w:t>
                        </w:r>
                      </w:p>
                    </w:tc>
                  </w:tr>
                </w:tbl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rPr>
                      <w:rFonts w:ascii="方正小标宋_GBK" w:eastAsia="方正小标宋_GBK" w:hAnsi="宋体" w:cs="宋体"/>
                      <w:kern w:val="0"/>
                      <w:sz w:val="32"/>
                      <w:szCs w:val="32"/>
                    </w:rPr>
                  </w:pPr>
                </w:p>
                <w:p w:rsidR="00000ACF" w:rsidRPr="005D3489" w:rsidRDefault="00C81FB1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方正小标宋_GBK" w:eastAsia="方正小标宋_GBK" w:hAnsi="宋体" w:cs="宋体"/>
                      <w:kern w:val="0"/>
                      <w:sz w:val="32"/>
                      <w:szCs w:val="32"/>
                    </w:rPr>
                  </w:pPr>
                  <w:r w:rsidRPr="005D3489">
                    <w:rPr>
                      <w:rFonts w:ascii="方正小标宋_GBK" w:eastAsia="方正小标宋_GBK" w:hAnsi="宋体" w:cs="宋体" w:hint="eastAsia"/>
                      <w:kern w:val="0"/>
                      <w:sz w:val="30"/>
                      <w:szCs w:val="30"/>
                    </w:rPr>
                    <w:lastRenderedPageBreak/>
                    <w:t>经济技术开发区（</w:t>
                  </w:r>
                  <w:proofErr w:type="gramStart"/>
                  <w:r w:rsidRPr="005D3489">
                    <w:rPr>
                      <w:rFonts w:ascii="方正小标宋_GBK" w:eastAsia="方正小标宋_GBK" w:hAnsi="宋体" w:cs="宋体" w:hint="eastAsia"/>
                      <w:kern w:val="0"/>
                      <w:sz w:val="30"/>
                      <w:szCs w:val="30"/>
                    </w:rPr>
                    <w:t>头屯河区</w:t>
                  </w:r>
                  <w:proofErr w:type="gramEnd"/>
                  <w:r w:rsidRPr="005D3489">
                    <w:rPr>
                      <w:rFonts w:ascii="方正小标宋_GBK" w:eastAsia="方正小标宋_GBK" w:hAnsi="宋体" w:cs="宋体" w:hint="eastAsia"/>
                      <w:kern w:val="0"/>
                      <w:sz w:val="30"/>
                      <w:szCs w:val="30"/>
                    </w:rPr>
                    <w:t>）</w:t>
                  </w:r>
                  <w:r w:rsidR="00000ACF" w:rsidRPr="005D3489">
                    <w:rPr>
                      <w:rFonts w:ascii="方正小标宋_GBK" w:eastAsia="方正小标宋_GBK" w:hAnsi="宋体" w:cs="宋体" w:hint="eastAsia"/>
                      <w:kern w:val="0"/>
                      <w:sz w:val="30"/>
                      <w:szCs w:val="30"/>
                    </w:rPr>
                    <w:t>博士后科研人员招收需求信息表</w:t>
                  </w:r>
                </w:p>
              </w:tc>
            </w:tr>
            <w:tr w:rsidR="00000ACF" w:rsidRPr="005D3489" w:rsidTr="00C81FB1">
              <w:tblPrEx>
                <w:jc w:val="left"/>
              </w:tblPrEx>
              <w:trPr>
                <w:gridBefore w:val="1"/>
                <w:gridAfter w:val="1"/>
                <w:wBefore w:w="88" w:type="dxa"/>
                <w:wAfter w:w="160" w:type="dxa"/>
                <w:trHeight w:val="522"/>
              </w:trPr>
              <w:tc>
                <w:tcPr>
                  <w:tcW w:w="2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lastRenderedPageBreak/>
                    <w:t>设站单位名称</w:t>
                  </w:r>
                </w:p>
              </w:tc>
              <w:tc>
                <w:tcPr>
                  <w:tcW w:w="368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新疆软件园发展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有限公司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单位类型</w:t>
                  </w:r>
                </w:p>
              </w:tc>
              <w:tc>
                <w:tcPr>
                  <w:tcW w:w="160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国企</w:t>
                  </w:r>
                </w:p>
              </w:tc>
            </w:tr>
            <w:tr w:rsidR="00000ACF" w:rsidRPr="005D3489" w:rsidTr="00C81FB1">
              <w:tblPrEx>
                <w:jc w:val="left"/>
              </w:tblPrEx>
              <w:trPr>
                <w:gridBefore w:val="1"/>
                <w:gridAfter w:val="1"/>
                <w:wBefore w:w="88" w:type="dxa"/>
                <w:wAfter w:w="160" w:type="dxa"/>
                <w:trHeight w:val="1543"/>
              </w:trPr>
              <w:tc>
                <w:tcPr>
                  <w:tcW w:w="20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设站单位及博士后科研流动（工作）站、博士后创新实践基地简介（300字左右）</w:t>
                  </w:r>
                </w:p>
              </w:tc>
              <w:tc>
                <w:tcPr>
                  <w:tcW w:w="6420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新疆软件园位于乌鲁木齐经济技术开发区(头屯河区)，由自治区经信委和开发区（头屯河区）共同建设，是新疆自治区、乌鲁木齐市和开发区（头屯河区）着力打造的新疆软件与信息产业的聚集、创业、创新和发展高地。新疆软件园占地218亩，规划建设面积40万平方米。其将成为集聚新疆本土企业，承接中东部地区相关产业梯度转移的重要功能平台，将成为新疆发展战略性新兴产业的战略载体。</w:t>
                  </w:r>
                </w:p>
              </w:tc>
            </w:tr>
            <w:tr w:rsidR="00000ACF" w:rsidRPr="005D3489" w:rsidTr="00C81FB1">
              <w:tblPrEx>
                <w:jc w:val="left"/>
              </w:tblPrEx>
              <w:trPr>
                <w:gridBefore w:val="1"/>
                <w:gridAfter w:val="1"/>
                <w:wBefore w:w="88" w:type="dxa"/>
                <w:wAfter w:w="160" w:type="dxa"/>
                <w:trHeight w:val="374"/>
              </w:trPr>
              <w:tc>
                <w:tcPr>
                  <w:tcW w:w="20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博士后科研项目名称</w:t>
                  </w:r>
                </w:p>
              </w:tc>
              <w:tc>
                <w:tcPr>
                  <w:tcW w:w="6420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北斗导航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与卫星定位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应用系统</w:t>
                  </w:r>
                </w:p>
              </w:tc>
            </w:tr>
            <w:tr w:rsidR="00000ACF" w:rsidRPr="005D3489" w:rsidTr="00C81FB1">
              <w:tblPrEx>
                <w:jc w:val="left"/>
              </w:tblPrEx>
              <w:trPr>
                <w:gridBefore w:val="1"/>
                <w:gridAfter w:val="1"/>
                <w:wBefore w:w="88" w:type="dxa"/>
                <w:wAfter w:w="160" w:type="dxa"/>
                <w:trHeight w:val="1024"/>
              </w:trPr>
              <w:tc>
                <w:tcPr>
                  <w:tcW w:w="20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博士后科研项目简介（300字左右）</w:t>
                  </w:r>
                </w:p>
              </w:tc>
              <w:tc>
                <w:tcPr>
                  <w:tcW w:w="6420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在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经济技术开发区（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头屯河区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）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建立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北斗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导航与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卫星定位系统的应用试验基地，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进行卫星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导航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系统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终端芯片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核心技术的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研发与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系统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集成工作，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取代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现有GPRS应用系统，为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疆内汽车业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、农业、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水利、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安防、智慧城市等应用系统提供应用平台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，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降低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成本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，并且为新疆软件园实训基地培养北斗导航应用人才提供技术基础。</w:t>
                  </w:r>
                </w:p>
              </w:tc>
            </w:tr>
            <w:tr w:rsidR="00000ACF" w:rsidRPr="005D3489" w:rsidTr="00C81FB1">
              <w:tblPrEx>
                <w:jc w:val="left"/>
              </w:tblPrEx>
              <w:trPr>
                <w:gridBefore w:val="1"/>
                <w:gridAfter w:val="1"/>
                <w:wBefore w:w="88" w:type="dxa"/>
                <w:wAfter w:w="160" w:type="dxa"/>
                <w:trHeight w:val="504"/>
              </w:trPr>
              <w:tc>
                <w:tcPr>
                  <w:tcW w:w="20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专业领域</w:t>
                  </w:r>
                </w:p>
              </w:tc>
              <w:tc>
                <w:tcPr>
                  <w:tcW w:w="6420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卫星大地测量与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导航专业</w:t>
                  </w:r>
                </w:p>
              </w:tc>
            </w:tr>
            <w:tr w:rsidR="00000ACF" w:rsidRPr="005D3489" w:rsidTr="00B85FFF">
              <w:tblPrEx>
                <w:jc w:val="left"/>
              </w:tblPrEx>
              <w:trPr>
                <w:gridBefore w:val="1"/>
                <w:gridAfter w:val="1"/>
                <w:wBefore w:w="88" w:type="dxa"/>
                <w:wAfter w:w="160" w:type="dxa"/>
                <w:trHeight w:val="464"/>
              </w:trPr>
              <w:tc>
                <w:tcPr>
                  <w:tcW w:w="20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职称要求</w:t>
                  </w:r>
                </w:p>
              </w:tc>
              <w:tc>
                <w:tcPr>
                  <w:tcW w:w="3685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专家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年龄要求</w:t>
                  </w:r>
                </w:p>
              </w:tc>
              <w:tc>
                <w:tcPr>
                  <w:tcW w:w="160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55岁以下</w:t>
                  </w:r>
                </w:p>
              </w:tc>
            </w:tr>
            <w:tr w:rsidR="00000ACF" w:rsidRPr="005D3489" w:rsidTr="00C81FB1">
              <w:tblPrEx>
                <w:jc w:val="left"/>
              </w:tblPrEx>
              <w:trPr>
                <w:gridBefore w:val="1"/>
                <w:gridAfter w:val="1"/>
                <w:wBefore w:w="88" w:type="dxa"/>
                <w:wAfter w:w="160" w:type="dxa"/>
                <w:trHeight w:val="950"/>
              </w:trPr>
              <w:tc>
                <w:tcPr>
                  <w:tcW w:w="20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专业技术要求</w:t>
                  </w:r>
                </w:p>
              </w:tc>
              <w:tc>
                <w:tcPr>
                  <w:tcW w:w="6420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000ACF" w:rsidRPr="005D3489" w:rsidRDefault="00000ACF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19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卫星大地测量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与导航专业博士学位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，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15年以上本专业工作经验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，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具有海外留学、工作经历。</w:t>
                  </w:r>
                </w:p>
                <w:p w:rsidR="00000ACF" w:rsidRPr="005D3489" w:rsidRDefault="00000ACF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19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拥有至少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10项卫星导航定位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的相关技术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专利，并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在国内外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正式期刊发表至少120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篇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相关学术论文。</w:t>
                  </w:r>
                </w:p>
                <w:p w:rsidR="00000ACF" w:rsidRPr="005D3489" w:rsidRDefault="00000ACF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19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掌握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GPS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基带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算法、高精度GPS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基线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处理算法、高集成度系统芯片（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SoC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）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设计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等多项技术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，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参与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芯片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的设计、研发工作，具备研究成果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并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获得奖项。</w:t>
                  </w:r>
                </w:p>
                <w:p w:rsidR="00000ACF" w:rsidRPr="005D3489" w:rsidRDefault="00000ACF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19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至少1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0年以上国内外企业高层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任职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经历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。</w:t>
                  </w:r>
                </w:p>
              </w:tc>
            </w:tr>
            <w:tr w:rsidR="00000ACF" w:rsidRPr="005D3489" w:rsidTr="00C81FB1">
              <w:tblPrEx>
                <w:jc w:val="left"/>
              </w:tblPrEx>
              <w:trPr>
                <w:gridBefore w:val="1"/>
                <w:gridAfter w:val="1"/>
                <w:wBefore w:w="88" w:type="dxa"/>
                <w:wAfter w:w="160" w:type="dxa"/>
                <w:trHeight w:val="991"/>
              </w:trPr>
              <w:tc>
                <w:tcPr>
                  <w:tcW w:w="20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工作年限</w:t>
                  </w:r>
                </w:p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经历要求</w:t>
                  </w:r>
                </w:p>
              </w:tc>
              <w:tc>
                <w:tcPr>
                  <w:tcW w:w="6420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00ACF" w:rsidRPr="005D3489" w:rsidRDefault="00000ACF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20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卫星大地测量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与导航专业博士学位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，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15年以上本专业工作经验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，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具有海外留学、工作经历。</w:t>
                  </w:r>
                </w:p>
                <w:p w:rsidR="00000ACF" w:rsidRPr="005D3489" w:rsidRDefault="00000ACF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20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至少1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0年以上国内外企业高层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任职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经历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。</w:t>
                  </w:r>
                </w:p>
              </w:tc>
            </w:tr>
            <w:tr w:rsidR="00000ACF" w:rsidRPr="005D3489" w:rsidTr="00B85FFF">
              <w:tblPrEx>
                <w:jc w:val="left"/>
              </w:tblPrEx>
              <w:trPr>
                <w:gridBefore w:val="1"/>
                <w:gridAfter w:val="1"/>
                <w:wBefore w:w="88" w:type="dxa"/>
                <w:wAfter w:w="160" w:type="dxa"/>
                <w:trHeight w:val="309"/>
              </w:trPr>
              <w:tc>
                <w:tcPr>
                  <w:tcW w:w="20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其他要求</w:t>
                  </w:r>
                </w:p>
              </w:tc>
              <w:tc>
                <w:tcPr>
                  <w:tcW w:w="6420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无</w:t>
                  </w:r>
                </w:p>
              </w:tc>
            </w:tr>
            <w:tr w:rsidR="00000ACF" w:rsidRPr="005D3489" w:rsidTr="00C81FB1">
              <w:tblPrEx>
                <w:jc w:val="left"/>
              </w:tblPrEx>
              <w:trPr>
                <w:gridBefore w:val="1"/>
                <w:gridAfter w:val="1"/>
                <w:wBefore w:w="88" w:type="dxa"/>
                <w:wAfter w:w="160" w:type="dxa"/>
                <w:trHeight w:val="833"/>
              </w:trPr>
              <w:tc>
                <w:tcPr>
                  <w:tcW w:w="20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用人单位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br/>
                    <w:t>提供事业平台</w:t>
                  </w:r>
                </w:p>
              </w:tc>
              <w:tc>
                <w:tcPr>
                  <w:tcW w:w="6420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（包括工作环境、经费投入、实验条件、团队配置和给予的权限等）</w:t>
                  </w:r>
                </w:p>
                <w:p w:rsidR="00000ACF" w:rsidRPr="005D3489" w:rsidRDefault="00000ACF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21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至少100平米办公区域，100平米以上研究室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提供研究、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研发场地。</w:t>
                  </w:r>
                </w:p>
                <w:p w:rsidR="00000ACF" w:rsidRPr="005D3489" w:rsidRDefault="00000ACF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21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可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根据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实际需要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每年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配套产学研合作院校提供人才。</w:t>
                  </w:r>
                </w:p>
              </w:tc>
            </w:tr>
            <w:tr w:rsidR="00000ACF" w:rsidRPr="005D3489" w:rsidTr="00C81FB1">
              <w:tblPrEx>
                <w:jc w:val="left"/>
              </w:tblPrEx>
              <w:trPr>
                <w:gridBefore w:val="1"/>
                <w:gridAfter w:val="1"/>
                <w:wBefore w:w="88" w:type="dxa"/>
                <w:wAfter w:w="160" w:type="dxa"/>
                <w:trHeight w:val="980"/>
              </w:trPr>
              <w:tc>
                <w:tcPr>
                  <w:tcW w:w="20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提供薪酬、生活待遇或其他优惠条件</w:t>
                  </w:r>
                </w:p>
              </w:tc>
              <w:tc>
                <w:tcPr>
                  <w:tcW w:w="6420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000ACF" w:rsidRPr="005D3489" w:rsidRDefault="00000ACF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22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每年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提供固定研究经费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；项目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评价通过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，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可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引入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风投公司进入投资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；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园区提供标准专家公寓住宿。</w:t>
                  </w:r>
                </w:p>
                <w:p w:rsidR="00000ACF" w:rsidRPr="005D3489" w:rsidRDefault="00000ACF" w:rsidP="00AA6688">
                  <w:pPr>
                    <w:pStyle w:val="a5"/>
                    <w:framePr w:hSpace="180" w:wrap="around" w:vAnchor="text" w:hAnchor="margin" w:xAlign="center" w:y="1"/>
                    <w:widowControl/>
                    <w:numPr>
                      <w:ilvl w:val="0"/>
                      <w:numId w:val="22"/>
                    </w:numPr>
                    <w:ind w:firstLineChars="0"/>
                    <w:suppressOverlap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薪资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面议。</w:t>
                  </w:r>
                </w:p>
              </w:tc>
            </w:tr>
            <w:tr w:rsidR="00000ACF" w:rsidRPr="005D3489" w:rsidTr="00B85FFF">
              <w:tblPrEx>
                <w:jc w:val="left"/>
              </w:tblPrEx>
              <w:trPr>
                <w:gridBefore w:val="1"/>
                <w:gridAfter w:val="1"/>
                <w:wBefore w:w="88" w:type="dxa"/>
                <w:wAfter w:w="160" w:type="dxa"/>
                <w:trHeight w:val="468"/>
              </w:trPr>
              <w:tc>
                <w:tcPr>
                  <w:tcW w:w="2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单位地址</w:t>
                  </w:r>
                </w:p>
              </w:tc>
              <w:tc>
                <w:tcPr>
                  <w:tcW w:w="368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新疆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乌鲁木齐喀纳斯湖北路</w:t>
                  </w: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4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55号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邮政编码</w:t>
                  </w:r>
                </w:p>
              </w:tc>
              <w:tc>
                <w:tcPr>
                  <w:tcW w:w="160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8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30000</w:t>
                  </w:r>
                </w:p>
              </w:tc>
            </w:tr>
            <w:tr w:rsidR="00000ACF" w:rsidRPr="005D3489" w:rsidTr="00B85FFF">
              <w:tblPrEx>
                <w:jc w:val="left"/>
              </w:tblPrEx>
              <w:trPr>
                <w:gridBefore w:val="1"/>
                <w:gridAfter w:val="1"/>
                <w:wBefore w:w="88" w:type="dxa"/>
                <w:wAfter w:w="160" w:type="dxa"/>
                <w:trHeight w:val="404"/>
              </w:trPr>
              <w:tc>
                <w:tcPr>
                  <w:tcW w:w="2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单位网址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联系人</w:t>
                  </w:r>
                </w:p>
              </w:tc>
              <w:tc>
                <w:tcPr>
                  <w:tcW w:w="273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闫波</w:t>
                  </w:r>
                </w:p>
              </w:tc>
            </w:tr>
            <w:tr w:rsidR="00000ACF" w:rsidRPr="005D3489" w:rsidTr="00B85FFF">
              <w:tblPrEx>
                <w:jc w:val="left"/>
              </w:tblPrEx>
              <w:trPr>
                <w:gridBefore w:val="1"/>
                <w:gridAfter w:val="1"/>
                <w:wBefore w:w="88" w:type="dxa"/>
                <w:wAfter w:w="160" w:type="dxa"/>
                <w:trHeight w:val="410"/>
              </w:trPr>
              <w:tc>
                <w:tcPr>
                  <w:tcW w:w="20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办公电话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0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991-3764267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传  真</w:t>
                  </w:r>
                </w:p>
              </w:tc>
              <w:tc>
                <w:tcPr>
                  <w:tcW w:w="273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000ACF" w:rsidRPr="005D3489" w:rsidTr="00B85FFF">
              <w:tblPrEx>
                <w:jc w:val="left"/>
              </w:tblPrEx>
              <w:trPr>
                <w:gridBefore w:val="1"/>
                <w:gridAfter w:val="1"/>
                <w:wBefore w:w="88" w:type="dxa"/>
                <w:wAfter w:w="160" w:type="dxa"/>
                <w:trHeight w:val="411"/>
              </w:trPr>
              <w:tc>
                <w:tcPr>
                  <w:tcW w:w="20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手    机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1</w:t>
                  </w:r>
                  <w:r w:rsidRPr="005D3489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3565951255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电子信箱</w:t>
                  </w:r>
                </w:p>
              </w:tc>
              <w:tc>
                <w:tcPr>
                  <w:tcW w:w="273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0ACF" w:rsidRPr="005D3489" w:rsidRDefault="00000ACF" w:rsidP="00AA6688">
                  <w:pPr>
                    <w:framePr w:hSpace="180" w:wrap="around" w:vAnchor="text" w:hAnchor="margin" w:xAlign="center" w:y="1"/>
                    <w:widowControl/>
                    <w:suppressOverlap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5D3489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</w:tbl>
          <w:p w:rsidR="00000ACF" w:rsidRPr="005D3489" w:rsidRDefault="00000ACF" w:rsidP="00B85FFF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32"/>
                <w:szCs w:val="32"/>
              </w:rPr>
            </w:pPr>
          </w:p>
        </w:tc>
      </w:tr>
    </w:tbl>
    <w:p w:rsidR="00B7648C" w:rsidRPr="00B7648C" w:rsidRDefault="00B7648C" w:rsidP="00307AD9">
      <w:bookmarkStart w:id="0" w:name="_GoBack"/>
      <w:bookmarkEnd w:id="0"/>
    </w:p>
    <w:sectPr w:rsidR="00B7648C" w:rsidRPr="00B7648C" w:rsidSect="00E05B68">
      <w:headerReference w:type="even" r:id="rId9"/>
      <w:headerReference w:type="default" r:id="rId10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48A" w:rsidRDefault="00F3148A" w:rsidP="00AA50ED">
      <w:r>
        <w:separator/>
      </w:r>
    </w:p>
  </w:endnote>
  <w:endnote w:type="continuationSeparator" w:id="0">
    <w:p w:rsidR="00F3148A" w:rsidRDefault="00F3148A" w:rsidP="00AA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48A" w:rsidRDefault="00F3148A" w:rsidP="00AA50ED">
      <w:r>
        <w:separator/>
      </w:r>
    </w:p>
  </w:footnote>
  <w:footnote w:type="continuationSeparator" w:id="0">
    <w:p w:rsidR="00F3148A" w:rsidRDefault="00F3148A" w:rsidP="00AA5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88" w:rsidRDefault="00AA6688" w:rsidP="00AA50ED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88" w:rsidRDefault="00AA6688" w:rsidP="00C60761">
    <w:pPr>
      <w:pStyle w:val="a3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>
      <w:start w:val="1"/>
      <w:numFmt w:val="decimal"/>
      <w:suff w:val="nothing"/>
      <w:lvlText w:val="%1、"/>
      <w:lvlJc w:val="left"/>
    </w:lvl>
  </w:abstractNum>
  <w:abstractNum w:abstractNumId="1">
    <w:nsid w:val="0000000B"/>
    <w:multiLevelType w:val="singleLevel"/>
    <w:tmpl w:val="0000000B"/>
    <w:lvl w:ilvl="0">
      <w:start w:val="1"/>
      <w:numFmt w:val="decimal"/>
      <w:suff w:val="nothing"/>
      <w:lvlText w:val="%1、"/>
      <w:lvlJc w:val="left"/>
    </w:lvl>
  </w:abstractNum>
  <w:abstractNum w:abstractNumId="2">
    <w:nsid w:val="0000000C"/>
    <w:multiLevelType w:val="singleLevel"/>
    <w:tmpl w:val="0000000C"/>
    <w:lvl w:ilvl="0">
      <w:start w:val="1"/>
      <w:numFmt w:val="decimal"/>
      <w:suff w:val="space"/>
      <w:lvlText w:val="%1."/>
      <w:lvlJc w:val="left"/>
    </w:lvl>
  </w:abstractNum>
  <w:abstractNum w:abstractNumId="3">
    <w:nsid w:val="03DB2026"/>
    <w:multiLevelType w:val="hybridMultilevel"/>
    <w:tmpl w:val="E50EDFDA"/>
    <w:lvl w:ilvl="0" w:tplc="80F6D9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1412A8"/>
    <w:multiLevelType w:val="hybridMultilevel"/>
    <w:tmpl w:val="4E4AFD08"/>
    <w:lvl w:ilvl="0" w:tplc="FF6A4F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704A52"/>
    <w:multiLevelType w:val="hybridMultilevel"/>
    <w:tmpl w:val="F72CD784"/>
    <w:lvl w:ilvl="0" w:tplc="FD125AAC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393B88"/>
    <w:multiLevelType w:val="hybridMultilevel"/>
    <w:tmpl w:val="498A921A"/>
    <w:lvl w:ilvl="0" w:tplc="0C0C87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0B169B"/>
    <w:multiLevelType w:val="hybridMultilevel"/>
    <w:tmpl w:val="E50EDFDA"/>
    <w:lvl w:ilvl="0" w:tplc="80F6D9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16A5D9C"/>
    <w:multiLevelType w:val="hybridMultilevel"/>
    <w:tmpl w:val="E50EDFDA"/>
    <w:lvl w:ilvl="0" w:tplc="80F6D9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84A1E71"/>
    <w:multiLevelType w:val="hybridMultilevel"/>
    <w:tmpl w:val="77BE5802"/>
    <w:lvl w:ilvl="0" w:tplc="D1E6F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393A185B"/>
    <w:multiLevelType w:val="hybridMultilevel"/>
    <w:tmpl w:val="4E4AFD08"/>
    <w:lvl w:ilvl="0" w:tplc="FF6A4F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1D30CFB"/>
    <w:multiLevelType w:val="hybridMultilevel"/>
    <w:tmpl w:val="0178D78E"/>
    <w:lvl w:ilvl="0" w:tplc="FF6A4F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22379BB"/>
    <w:multiLevelType w:val="hybridMultilevel"/>
    <w:tmpl w:val="4E4AFD08"/>
    <w:lvl w:ilvl="0" w:tplc="FF6A4F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266BAD"/>
    <w:multiLevelType w:val="hybridMultilevel"/>
    <w:tmpl w:val="0178D78E"/>
    <w:lvl w:ilvl="0" w:tplc="FF6A4F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192DF8"/>
    <w:multiLevelType w:val="hybridMultilevel"/>
    <w:tmpl w:val="F72CD784"/>
    <w:lvl w:ilvl="0" w:tplc="FD125AAC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4607187"/>
    <w:multiLevelType w:val="singleLevel"/>
    <w:tmpl w:val="54607187"/>
    <w:lvl w:ilvl="0">
      <w:start w:val="1"/>
      <w:numFmt w:val="decimal"/>
      <w:suff w:val="nothing"/>
      <w:lvlText w:val="%1、"/>
      <w:lvlJc w:val="left"/>
    </w:lvl>
  </w:abstractNum>
  <w:abstractNum w:abstractNumId="16">
    <w:nsid w:val="546AFACA"/>
    <w:multiLevelType w:val="singleLevel"/>
    <w:tmpl w:val="546AFACA"/>
    <w:lvl w:ilvl="0">
      <w:start w:val="1"/>
      <w:numFmt w:val="decimal"/>
      <w:suff w:val="nothing"/>
      <w:lvlText w:val="%1、"/>
      <w:lvlJc w:val="left"/>
    </w:lvl>
  </w:abstractNum>
  <w:abstractNum w:abstractNumId="17">
    <w:nsid w:val="546AFB7B"/>
    <w:multiLevelType w:val="singleLevel"/>
    <w:tmpl w:val="546AFB7B"/>
    <w:lvl w:ilvl="0">
      <w:start w:val="1"/>
      <w:numFmt w:val="decimal"/>
      <w:suff w:val="nothing"/>
      <w:lvlText w:val="%1."/>
      <w:lvlJc w:val="left"/>
    </w:lvl>
  </w:abstractNum>
  <w:abstractNum w:abstractNumId="18">
    <w:nsid w:val="546AFCB9"/>
    <w:multiLevelType w:val="singleLevel"/>
    <w:tmpl w:val="546AFCB9"/>
    <w:lvl w:ilvl="0">
      <w:start w:val="4"/>
      <w:numFmt w:val="decimal"/>
      <w:suff w:val="nothing"/>
      <w:lvlText w:val="%1."/>
      <w:lvlJc w:val="left"/>
    </w:lvl>
  </w:abstractNum>
  <w:abstractNum w:abstractNumId="19">
    <w:nsid w:val="546AFD36"/>
    <w:multiLevelType w:val="singleLevel"/>
    <w:tmpl w:val="546AFD36"/>
    <w:lvl w:ilvl="0">
      <w:start w:val="1"/>
      <w:numFmt w:val="decimal"/>
      <w:suff w:val="nothing"/>
      <w:lvlText w:val="%1、"/>
      <w:lvlJc w:val="left"/>
    </w:lvl>
  </w:abstractNum>
  <w:abstractNum w:abstractNumId="20">
    <w:nsid w:val="552960AB"/>
    <w:multiLevelType w:val="hybridMultilevel"/>
    <w:tmpl w:val="F72CD784"/>
    <w:lvl w:ilvl="0" w:tplc="FD125AAC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C55858"/>
    <w:multiLevelType w:val="hybridMultilevel"/>
    <w:tmpl w:val="E50EDFDA"/>
    <w:lvl w:ilvl="0" w:tplc="80F6D9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0BC464B"/>
    <w:multiLevelType w:val="hybridMultilevel"/>
    <w:tmpl w:val="4C04B15C"/>
    <w:lvl w:ilvl="0" w:tplc="0C0C87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7EB6C9F"/>
    <w:multiLevelType w:val="hybridMultilevel"/>
    <w:tmpl w:val="6336873E"/>
    <w:lvl w:ilvl="0" w:tplc="262CB0E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2920889"/>
    <w:multiLevelType w:val="hybridMultilevel"/>
    <w:tmpl w:val="4C04B15C"/>
    <w:lvl w:ilvl="0" w:tplc="0C0C87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61A0A19"/>
    <w:multiLevelType w:val="hybridMultilevel"/>
    <w:tmpl w:val="4C04B15C"/>
    <w:lvl w:ilvl="0" w:tplc="0C0C87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6"/>
  </w:num>
  <w:num w:numId="3">
    <w:abstractNumId w:val="17"/>
  </w:num>
  <w:num w:numId="4">
    <w:abstractNumId w:val="18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4"/>
  </w:num>
  <w:num w:numId="11">
    <w:abstractNumId w:val="20"/>
  </w:num>
  <w:num w:numId="12">
    <w:abstractNumId w:val="12"/>
  </w:num>
  <w:num w:numId="13">
    <w:abstractNumId w:val="11"/>
  </w:num>
  <w:num w:numId="14">
    <w:abstractNumId w:val="14"/>
  </w:num>
  <w:num w:numId="15">
    <w:abstractNumId w:val="10"/>
  </w:num>
  <w:num w:numId="16">
    <w:abstractNumId w:val="13"/>
  </w:num>
  <w:num w:numId="17">
    <w:abstractNumId w:val="7"/>
  </w:num>
  <w:num w:numId="18">
    <w:abstractNumId w:val="24"/>
  </w:num>
  <w:num w:numId="19">
    <w:abstractNumId w:val="8"/>
  </w:num>
  <w:num w:numId="20">
    <w:abstractNumId w:val="3"/>
  </w:num>
  <w:num w:numId="21">
    <w:abstractNumId w:val="25"/>
  </w:num>
  <w:num w:numId="22">
    <w:abstractNumId w:val="6"/>
  </w:num>
  <w:num w:numId="23">
    <w:abstractNumId w:val="22"/>
  </w:num>
  <w:num w:numId="24">
    <w:abstractNumId w:val="21"/>
  </w:num>
  <w:num w:numId="25">
    <w:abstractNumId w:val="9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BCB"/>
    <w:rsid w:val="00000ACF"/>
    <w:rsid w:val="00035B8C"/>
    <w:rsid w:val="00061162"/>
    <w:rsid w:val="00083C05"/>
    <w:rsid w:val="000B102E"/>
    <w:rsid w:val="000C671D"/>
    <w:rsid w:val="000C69F0"/>
    <w:rsid w:val="000D0619"/>
    <w:rsid w:val="00155C89"/>
    <w:rsid w:val="00220627"/>
    <w:rsid w:val="00294DF1"/>
    <w:rsid w:val="00295AF7"/>
    <w:rsid w:val="0029662F"/>
    <w:rsid w:val="002B3268"/>
    <w:rsid w:val="002B34F0"/>
    <w:rsid w:val="002C785A"/>
    <w:rsid w:val="00307AD9"/>
    <w:rsid w:val="00353FA5"/>
    <w:rsid w:val="00374350"/>
    <w:rsid w:val="00390732"/>
    <w:rsid w:val="003E2E55"/>
    <w:rsid w:val="003F2F12"/>
    <w:rsid w:val="00405EFF"/>
    <w:rsid w:val="004504EC"/>
    <w:rsid w:val="004B6BB9"/>
    <w:rsid w:val="005166A4"/>
    <w:rsid w:val="00534933"/>
    <w:rsid w:val="00534F89"/>
    <w:rsid w:val="00595131"/>
    <w:rsid w:val="005D3489"/>
    <w:rsid w:val="00612563"/>
    <w:rsid w:val="00626689"/>
    <w:rsid w:val="00640AD7"/>
    <w:rsid w:val="006509EF"/>
    <w:rsid w:val="00656ED6"/>
    <w:rsid w:val="006804ED"/>
    <w:rsid w:val="006B20E3"/>
    <w:rsid w:val="006F7A78"/>
    <w:rsid w:val="00704B68"/>
    <w:rsid w:val="007773CE"/>
    <w:rsid w:val="007B1269"/>
    <w:rsid w:val="00862D9E"/>
    <w:rsid w:val="00892D5B"/>
    <w:rsid w:val="00893303"/>
    <w:rsid w:val="008A223C"/>
    <w:rsid w:val="008B14BB"/>
    <w:rsid w:val="00947931"/>
    <w:rsid w:val="00961C26"/>
    <w:rsid w:val="009653F1"/>
    <w:rsid w:val="009B0A4D"/>
    <w:rsid w:val="009B744C"/>
    <w:rsid w:val="00A1222E"/>
    <w:rsid w:val="00A25D78"/>
    <w:rsid w:val="00A935D9"/>
    <w:rsid w:val="00AA50ED"/>
    <w:rsid w:val="00AA6688"/>
    <w:rsid w:val="00AB6AB9"/>
    <w:rsid w:val="00B37BE8"/>
    <w:rsid w:val="00B65F00"/>
    <w:rsid w:val="00B7648C"/>
    <w:rsid w:val="00B765A6"/>
    <w:rsid w:val="00B85FFF"/>
    <w:rsid w:val="00B86607"/>
    <w:rsid w:val="00B95E77"/>
    <w:rsid w:val="00C107EF"/>
    <w:rsid w:val="00C52651"/>
    <w:rsid w:val="00C60761"/>
    <w:rsid w:val="00C62BCB"/>
    <w:rsid w:val="00C81FB1"/>
    <w:rsid w:val="00CB37AF"/>
    <w:rsid w:val="00D30BAE"/>
    <w:rsid w:val="00D42CAA"/>
    <w:rsid w:val="00D460F0"/>
    <w:rsid w:val="00D47701"/>
    <w:rsid w:val="00D6629F"/>
    <w:rsid w:val="00DD10D5"/>
    <w:rsid w:val="00E05B68"/>
    <w:rsid w:val="00E73977"/>
    <w:rsid w:val="00E849E3"/>
    <w:rsid w:val="00E94EDE"/>
    <w:rsid w:val="00ED4343"/>
    <w:rsid w:val="00F3148A"/>
    <w:rsid w:val="00FC4DE4"/>
    <w:rsid w:val="00FC6494"/>
    <w:rsid w:val="00FD04FD"/>
    <w:rsid w:val="00FD33D0"/>
    <w:rsid w:val="00FE248F"/>
    <w:rsid w:val="00FE5DDE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6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0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50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0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50ED"/>
    <w:rPr>
      <w:sz w:val="18"/>
      <w:szCs w:val="18"/>
    </w:rPr>
  </w:style>
  <w:style w:type="paragraph" w:styleId="a5">
    <w:name w:val="List Paragraph"/>
    <w:basedOn w:val="a"/>
    <w:uiPriority w:val="34"/>
    <w:qFormat/>
    <w:rsid w:val="000C671D"/>
    <w:pPr>
      <w:ind w:firstLineChars="200" w:firstLine="420"/>
    </w:pPr>
    <w:rPr>
      <w:rFonts w:asciiTheme="minorHAnsi" w:eastAsiaTheme="minorEastAsia" w:hAnsiTheme="minorHAnsi" w:cstheme="minorBidi"/>
    </w:rPr>
  </w:style>
  <w:style w:type="character" w:styleId="a6">
    <w:name w:val="Hyperlink"/>
    <w:basedOn w:val="a0"/>
    <w:rsid w:val="002C785A"/>
    <w:rPr>
      <w:strike w:val="0"/>
      <w:dstrike w:val="0"/>
      <w:color w:val="0000FF"/>
      <w:u w:val="none"/>
      <w:effect w:val="none"/>
    </w:rPr>
  </w:style>
  <w:style w:type="character" w:customStyle="1" w:styleId="rq">
    <w:name w:val="rq"/>
    <w:basedOn w:val="a0"/>
    <w:rsid w:val="00B764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6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0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50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0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50ED"/>
    <w:rPr>
      <w:sz w:val="18"/>
      <w:szCs w:val="18"/>
    </w:rPr>
  </w:style>
  <w:style w:type="paragraph" w:styleId="a5">
    <w:name w:val="List Paragraph"/>
    <w:basedOn w:val="a"/>
    <w:uiPriority w:val="34"/>
    <w:qFormat/>
    <w:rsid w:val="000C671D"/>
    <w:pPr>
      <w:ind w:firstLineChars="200" w:firstLine="420"/>
    </w:pPr>
    <w:rPr>
      <w:rFonts w:asciiTheme="minorHAnsi" w:eastAsiaTheme="minorEastAsia" w:hAnsiTheme="minorHAnsi" w:cstheme="minorBidi"/>
    </w:rPr>
  </w:style>
  <w:style w:type="character" w:styleId="a6">
    <w:name w:val="Hyperlink"/>
    <w:basedOn w:val="a0"/>
    <w:rsid w:val="002C785A"/>
    <w:rPr>
      <w:strike w:val="0"/>
      <w:dstrike w:val="0"/>
      <w:color w:val="0000FF"/>
      <w:u w:val="none"/>
      <w:effect w:val="none"/>
    </w:rPr>
  </w:style>
  <w:style w:type="character" w:customStyle="1" w:styleId="rq">
    <w:name w:val="rq"/>
    <w:basedOn w:val="a0"/>
    <w:rsid w:val="00B76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EE513-98DA-4685-8E06-4F86390C4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7</Pages>
  <Words>788</Words>
  <Characters>4492</Characters>
  <Application>Microsoft Office Word</Application>
  <DocSecurity>0</DocSecurity>
  <Lines>37</Lines>
  <Paragraphs>10</Paragraphs>
  <ScaleCrop>false</ScaleCrop>
  <Company>Lenovo</Company>
  <LinksUpToDate>false</LinksUpToDate>
  <CharactersWithSpaces>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张洁</dc:creator>
  <cp:keywords/>
  <dc:description/>
  <cp:lastModifiedBy>微软用户</cp:lastModifiedBy>
  <cp:revision>18</cp:revision>
  <dcterms:created xsi:type="dcterms:W3CDTF">2014-11-20T03:59:00Z</dcterms:created>
  <dcterms:modified xsi:type="dcterms:W3CDTF">2015-03-18T08:59:00Z</dcterms:modified>
</cp:coreProperties>
</file>