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563" w:rsidRPr="005D3489" w:rsidRDefault="00612563" w:rsidP="00612563">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t>经济技术开发区（头屯河区）高层次全职创新人才引进需求信息表</w:t>
      </w:r>
    </w:p>
    <w:tbl>
      <w:tblPr>
        <w:tblW w:w="9144" w:type="dxa"/>
        <w:jc w:val="center"/>
        <w:tblInd w:w="-47" w:type="dxa"/>
        <w:tblLayout w:type="fixed"/>
        <w:tblLook w:val="0000" w:firstRow="0" w:lastRow="0" w:firstColumn="0" w:lastColumn="0" w:noHBand="0" w:noVBand="0"/>
      </w:tblPr>
      <w:tblGrid>
        <w:gridCol w:w="1775"/>
        <w:gridCol w:w="37"/>
        <w:gridCol w:w="1334"/>
        <w:gridCol w:w="67"/>
        <w:gridCol w:w="1195"/>
        <w:gridCol w:w="95"/>
        <w:gridCol w:w="63"/>
        <w:gridCol w:w="98"/>
        <w:gridCol w:w="1080"/>
        <w:gridCol w:w="124"/>
        <w:gridCol w:w="241"/>
        <w:gridCol w:w="132"/>
        <w:gridCol w:w="881"/>
        <w:gridCol w:w="121"/>
        <w:gridCol w:w="33"/>
        <w:gridCol w:w="124"/>
        <w:gridCol w:w="1682"/>
        <w:gridCol w:w="62"/>
      </w:tblGrid>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56" w:type="dxa"/>
            <w:gridSpan w:val="8"/>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新疆生化药业有限公司</w:t>
            </w:r>
          </w:p>
        </w:tc>
        <w:tc>
          <w:tcPr>
            <w:tcW w:w="1408"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06" w:type="dxa"/>
            <w:gridSpan w:val="2"/>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民营企业</w:t>
            </w:r>
          </w:p>
        </w:tc>
      </w:tr>
      <w:tr w:rsidR="00612563" w:rsidRPr="005D3489" w:rsidTr="000C69F0">
        <w:trPr>
          <w:gridAfter w:val="1"/>
          <w:wAfter w:w="62" w:type="dxa"/>
          <w:trHeight w:val="1541"/>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270" w:type="dxa"/>
            <w:gridSpan w:val="1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新疆生化药业有限公司是西北最大的生物医药工业企业，占地面积11.73万m</w:t>
            </w:r>
            <w:r w:rsidRPr="005D3489">
              <w:rPr>
                <w:rFonts w:ascii="宋体" w:hAnsi="宋体" w:cs="宋体" w:hint="eastAsia"/>
                <w:kern w:val="0"/>
                <w:sz w:val="20"/>
                <w:szCs w:val="20"/>
                <w:vertAlign w:val="superscript"/>
              </w:rPr>
              <w:t>2</w:t>
            </w:r>
            <w:r w:rsidRPr="005D3489">
              <w:rPr>
                <w:rFonts w:ascii="宋体" w:hAnsi="宋体" w:cs="宋体" w:hint="eastAsia"/>
                <w:kern w:val="0"/>
                <w:sz w:val="20"/>
                <w:szCs w:val="20"/>
              </w:rPr>
              <w:t>，注册资金6000万元，总资产3.9亿元。总部设在中国北京，生产基地设在新疆乌鲁木齐，上海、广州设有销售中心。自治区级企业技术中心，国家级博士后企业分站。</w:t>
            </w:r>
          </w:p>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独家产品“羔羊胃提取物维B12胶囊”具有两项国家发明专利，由樊代明院士指导，会同第四军医大学西京医院、北京协和医院等17家三甲医院开展的多中心Ⅳ期临床实验研究证明本品对黏膜萎缩有效率达9%，对肠上皮化生逆转率达16%，是世界医学消化病领域的重大突破。</w:t>
            </w:r>
          </w:p>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以此药品为核心开展的“天山羔羊产业化——药品·食品项目”旨在深化新疆畜牧产业加工产业链，形成企业循环经济，促进资源优势向产业优势转变。</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52"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学术带头人</w:t>
            </w:r>
          </w:p>
        </w:tc>
        <w:tc>
          <w:tcPr>
            <w:tcW w:w="1204"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214" w:type="dxa"/>
            <w:gridSpan w:val="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药学及相关专业</w:t>
            </w:r>
          </w:p>
        </w:tc>
      </w:tr>
      <w:tr w:rsidR="00612563" w:rsidRPr="005D3489" w:rsidTr="000C69F0">
        <w:trPr>
          <w:gridAfter w:val="1"/>
          <w:wAfter w:w="62" w:type="dxa"/>
          <w:trHeight w:val="102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任职于研发部，主要负责技术革新、工艺改造、研发团队管理；相关产品新课题调研、申请立项及开展；科研机构合作项目洽谈及施行等相关学术科研工作。</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01"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kern w:val="0"/>
                <w:sz w:val="20"/>
                <w:szCs w:val="20"/>
              </w:rPr>
              <w:t>副高及以上</w:t>
            </w:r>
          </w:p>
        </w:tc>
        <w:tc>
          <w:tcPr>
            <w:tcW w:w="1451" w:type="dxa"/>
            <w:gridSpan w:val="4"/>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04"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博士及以上</w:t>
            </w:r>
          </w:p>
        </w:tc>
        <w:tc>
          <w:tcPr>
            <w:tcW w:w="1408" w:type="dxa"/>
            <w:gridSpan w:val="5"/>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06"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45岁以下</w:t>
            </w:r>
          </w:p>
        </w:tc>
      </w:tr>
      <w:tr w:rsidR="00612563" w:rsidRPr="005D3489" w:rsidTr="000C69F0">
        <w:trPr>
          <w:gridAfter w:val="1"/>
          <w:wAfter w:w="62" w:type="dxa"/>
          <w:trHeight w:val="102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kern w:val="0"/>
                <w:sz w:val="20"/>
                <w:szCs w:val="20"/>
              </w:rPr>
              <w:t>学术造诣高，具有较强的组织管理能力，</w:t>
            </w:r>
            <w:r w:rsidRPr="005D3489">
              <w:rPr>
                <w:rFonts w:ascii="宋体" w:hAnsi="宋体" w:cs="宋体" w:hint="eastAsia"/>
                <w:kern w:val="0"/>
                <w:sz w:val="20"/>
                <w:szCs w:val="20"/>
              </w:rPr>
              <w:t>具备学术团队建设管理及</w:t>
            </w:r>
            <w:r w:rsidRPr="005D3489">
              <w:rPr>
                <w:rFonts w:ascii="宋体" w:hAnsi="宋体" w:cs="宋体"/>
                <w:kern w:val="0"/>
                <w:sz w:val="20"/>
                <w:szCs w:val="20"/>
              </w:rPr>
              <w:t>培养学术人员成长的</w:t>
            </w:r>
            <w:r w:rsidRPr="005D3489">
              <w:rPr>
                <w:rFonts w:ascii="宋体" w:hAnsi="宋体" w:cs="宋体" w:hint="eastAsia"/>
                <w:kern w:val="0"/>
                <w:sz w:val="20"/>
                <w:szCs w:val="20"/>
              </w:rPr>
              <w:t>经验；具有较强的独立科研能力，</w:t>
            </w:r>
            <w:r w:rsidRPr="005D3489">
              <w:rPr>
                <w:rFonts w:ascii="宋体" w:hAnsi="宋体" w:cs="宋体"/>
                <w:kern w:val="0"/>
                <w:sz w:val="20"/>
                <w:szCs w:val="20"/>
              </w:rPr>
              <w:t>对本领域工作具有创新性构想和战略性思维</w:t>
            </w:r>
            <w:r w:rsidRPr="005D3489">
              <w:rPr>
                <w:rFonts w:ascii="宋体" w:hAnsi="宋体" w:cs="宋体" w:hint="eastAsia"/>
                <w:kern w:val="0"/>
                <w:sz w:val="20"/>
                <w:szCs w:val="20"/>
              </w:rPr>
              <w:t>。</w:t>
            </w:r>
          </w:p>
        </w:tc>
      </w:tr>
      <w:tr w:rsidR="00612563" w:rsidRPr="005D3489" w:rsidTr="000C69F0">
        <w:trPr>
          <w:gridAfter w:val="1"/>
          <w:wAfter w:w="62" w:type="dxa"/>
          <w:trHeight w:val="907"/>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270" w:type="dxa"/>
            <w:gridSpan w:val="1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大型制药企业三年及以上研发工作相关经验。</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270" w:type="dxa"/>
            <w:gridSpan w:val="15"/>
            <w:tcBorders>
              <w:top w:val="single" w:sz="4" w:space="0" w:color="auto"/>
              <w:left w:val="nil"/>
              <w:bottom w:val="single" w:sz="4" w:space="0" w:color="auto"/>
              <w:right w:val="single" w:sz="4" w:space="0" w:color="auto"/>
            </w:tcBorders>
            <w:shd w:val="clear" w:color="auto" w:fill="auto"/>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612563" w:rsidRPr="005D3489" w:rsidTr="000C69F0">
        <w:trPr>
          <w:gridAfter w:val="1"/>
          <w:wAfter w:w="62" w:type="dxa"/>
          <w:trHeight w:val="907"/>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研发团队7人，研究生学历。拥有自治区级企业技术中心，中心化验室1000㎡，全套实验室相关设备。</w:t>
            </w:r>
          </w:p>
        </w:tc>
      </w:tr>
      <w:tr w:rsidR="00612563" w:rsidRPr="005D3489" w:rsidTr="000C69F0">
        <w:trPr>
          <w:gridAfter w:val="1"/>
          <w:wAfter w:w="62" w:type="dxa"/>
          <w:trHeight w:val="111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受聘人员经试用合格后享受企业福利待遇，酬薪面议。</w:t>
            </w:r>
          </w:p>
        </w:tc>
      </w:tr>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429" w:type="dxa"/>
            <w:gridSpan w:val="10"/>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新疆乌鲁木齐市头屯河区工业园沙坪西街61号</w:t>
            </w:r>
          </w:p>
        </w:tc>
        <w:tc>
          <w:tcPr>
            <w:tcW w:w="1159"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82" w:type="dxa"/>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830032</w:t>
            </w:r>
          </w:p>
        </w:tc>
      </w:tr>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738"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严雯</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0991-3969600-811</w:t>
            </w:r>
          </w:p>
        </w:tc>
        <w:tc>
          <w:tcPr>
            <w:tcW w:w="1738"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0991-3969606</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18699148512</w:t>
            </w:r>
          </w:p>
        </w:tc>
        <w:tc>
          <w:tcPr>
            <w:tcW w:w="1738"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suerya@163.com</w:t>
            </w:r>
          </w:p>
        </w:tc>
      </w:tr>
      <w:tr w:rsidR="00612563" w:rsidRPr="005D3489" w:rsidTr="000C69F0">
        <w:trPr>
          <w:gridAfter w:val="1"/>
          <w:wAfter w:w="62" w:type="dxa"/>
          <w:trHeight w:val="885"/>
          <w:jc w:val="center"/>
        </w:trPr>
        <w:tc>
          <w:tcPr>
            <w:tcW w:w="9082" w:type="dxa"/>
            <w:gridSpan w:val="17"/>
            <w:tcBorders>
              <w:top w:val="nil"/>
              <w:left w:val="nil"/>
              <w:bottom w:val="nil"/>
              <w:right w:val="nil"/>
            </w:tcBorders>
            <w:shd w:val="clear" w:color="auto" w:fill="auto"/>
            <w:vAlign w:val="center"/>
          </w:tcPr>
          <w:p w:rsidR="00612563" w:rsidRPr="005D3489" w:rsidRDefault="00947931" w:rsidP="00E05B68">
            <w:pPr>
              <w:jc w:val="left"/>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56" w:type="dxa"/>
            <w:gridSpan w:val="8"/>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新疆生化药业有限公司</w:t>
            </w:r>
          </w:p>
        </w:tc>
        <w:tc>
          <w:tcPr>
            <w:tcW w:w="1408"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06" w:type="dxa"/>
            <w:gridSpan w:val="2"/>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民营企业</w:t>
            </w:r>
          </w:p>
        </w:tc>
      </w:tr>
      <w:tr w:rsidR="00612563" w:rsidRPr="005D3489" w:rsidTr="000C69F0">
        <w:trPr>
          <w:gridAfter w:val="1"/>
          <w:wAfter w:w="62" w:type="dxa"/>
          <w:trHeight w:val="1541"/>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270" w:type="dxa"/>
            <w:gridSpan w:val="1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新疆生化药业有限公司是西北最大的生物医药工业企业，占地面积11.73万m</w:t>
            </w:r>
            <w:r w:rsidRPr="005D3489">
              <w:rPr>
                <w:rFonts w:ascii="宋体" w:hAnsi="宋体" w:cs="宋体" w:hint="eastAsia"/>
                <w:kern w:val="0"/>
                <w:sz w:val="20"/>
                <w:szCs w:val="20"/>
                <w:vertAlign w:val="superscript"/>
              </w:rPr>
              <w:t>2</w:t>
            </w:r>
            <w:r w:rsidRPr="005D3489">
              <w:rPr>
                <w:rFonts w:ascii="宋体" w:hAnsi="宋体" w:cs="宋体" w:hint="eastAsia"/>
                <w:kern w:val="0"/>
                <w:sz w:val="20"/>
                <w:szCs w:val="20"/>
              </w:rPr>
              <w:t>，注册资金6000万元，总资产3.9亿元。总部设在中国北京，生产基地设在新疆乌鲁木齐，上海、广州设有销售中心。自治区级企业技术中心，国家级博士后企业分站。</w:t>
            </w:r>
          </w:p>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独家产品“羔羊胃提取物维B12胶囊”具有两项国家发明专利，由樊代明院士指导，会同第四军医大学西京医院、北京协和医院等17家三甲医院开展的多中心Ⅳ期临床实验研究证明本品对黏膜萎缩有效率达9%，对肠上皮化生逆转率达16%，是世界医学消化病领域的重大突破。</w:t>
            </w:r>
          </w:p>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以此药品为核心开展的“天山羔羊产业化——药品·食品项目”旨在深化新疆畜牧产业加工产业链，形成企业循环经济，促进资源优势向产业优势转变。</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52"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董事长助理</w:t>
            </w:r>
          </w:p>
        </w:tc>
        <w:tc>
          <w:tcPr>
            <w:tcW w:w="1204"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214" w:type="dxa"/>
            <w:gridSpan w:val="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管理相关专业</w:t>
            </w:r>
          </w:p>
        </w:tc>
      </w:tr>
      <w:tr w:rsidR="00612563" w:rsidRPr="005D3489" w:rsidTr="000C69F0">
        <w:trPr>
          <w:gridAfter w:val="1"/>
          <w:wAfter w:w="62" w:type="dxa"/>
          <w:trHeight w:val="102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任职于董事长办公室，主要负责协助董事长办理相关文件的分类整理与汇总并追踪文件批复与传达；董事长出席会议、重要场合发言、报告、文件的撰写；协助董事长进行客户接待、公关、谈判等工作；为董事长安排会客、签约、会议等工作的准备事宜及日程安排；做到对公司及董事长的商业机密保密，包括但不限于日程安排、机密文件、商业会谈内容等。</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01"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p>
        </w:tc>
        <w:tc>
          <w:tcPr>
            <w:tcW w:w="1451" w:type="dxa"/>
            <w:gridSpan w:val="4"/>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04"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博士及以上</w:t>
            </w:r>
          </w:p>
        </w:tc>
        <w:tc>
          <w:tcPr>
            <w:tcW w:w="1408" w:type="dxa"/>
            <w:gridSpan w:val="5"/>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06"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30-40岁</w:t>
            </w:r>
          </w:p>
        </w:tc>
      </w:tr>
      <w:tr w:rsidR="00612563" w:rsidRPr="005D3489" w:rsidTr="000C69F0">
        <w:trPr>
          <w:gridAfter w:val="1"/>
          <w:wAfter w:w="62" w:type="dxa"/>
          <w:trHeight w:val="102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接受</w:t>
            </w:r>
            <w:r w:rsidRPr="005D3489">
              <w:rPr>
                <w:rFonts w:ascii="宋体" w:hAnsi="宋体" w:cs="宋体"/>
                <w:kern w:val="0"/>
                <w:sz w:val="20"/>
                <w:szCs w:val="20"/>
              </w:rPr>
              <w:t>过会务组织</w:t>
            </w:r>
            <w:r w:rsidRPr="005D3489">
              <w:rPr>
                <w:rFonts w:ascii="宋体" w:hAnsi="宋体" w:cs="宋体" w:hint="eastAsia"/>
                <w:kern w:val="0"/>
                <w:sz w:val="20"/>
                <w:szCs w:val="20"/>
              </w:rPr>
              <w:t>、</w:t>
            </w:r>
            <w:r w:rsidRPr="005D3489">
              <w:rPr>
                <w:rFonts w:ascii="宋体" w:hAnsi="宋体" w:cs="宋体"/>
                <w:kern w:val="0"/>
                <w:sz w:val="20"/>
                <w:szCs w:val="20"/>
              </w:rPr>
              <w:t>公文撰写</w:t>
            </w:r>
            <w:r w:rsidRPr="005D3489">
              <w:rPr>
                <w:rFonts w:ascii="宋体" w:hAnsi="宋体" w:cs="宋体" w:hint="eastAsia"/>
                <w:kern w:val="0"/>
                <w:sz w:val="20"/>
                <w:szCs w:val="20"/>
              </w:rPr>
              <w:t>、</w:t>
            </w:r>
            <w:r w:rsidRPr="005D3489">
              <w:rPr>
                <w:rFonts w:ascii="宋体" w:hAnsi="宋体" w:cs="宋体"/>
                <w:kern w:val="0"/>
                <w:sz w:val="20"/>
                <w:szCs w:val="20"/>
              </w:rPr>
              <w:t>行政管理</w:t>
            </w:r>
            <w:r w:rsidRPr="005D3489">
              <w:rPr>
                <w:rFonts w:ascii="宋体" w:hAnsi="宋体" w:cs="宋体" w:hint="eastAsia"/>
                <w:kern w:val="0"/>
                <w:sz w:val="20"/>
                <w:szCs w:val="20"/>
              </w:rPr>
              <w:t>、</w:t>
            </w:r>
            <w:r w:rsidRPr="005D3489">
              <w:rPr>
                <w:rFonts w:ascii="宋体" w:hAnsi="宋体" w:cs="宋体"/>
                <w:kern w:val="0"/>
                <w:sz w:val="20"/>
                <w:szCs w:val="20"/>
              </w:rPr>
              <w:t>商务谈判等方面的培训</w:t>
            </w:r>
            <w:r w:rsidRPr="005D3489">
              <w:rPr>
                <w:rFonts w:ascii="宋体" w:hAnsi="宋体" w:cs="宋体" w:hint="eastAsia"/>
                <w:kern w:val="0"/>
                <w:sz w:val="20"/>
                <w:szCs w:val="20"/>
              </w:rPr>
              <w:t>，</w:t>
            </w:r>
            <w:r w:rsidRPr="005D3489">
              <w:rPr>
                <w:rFonts w:ascii="宋体" w:hAnsi="宋体" w:cs="宋体"/>
                <w:kern w:val="0"/>
                <w:sz w:val="20"/>
                <w:szCs w:val="20"/>
              </w:rPr>
              <w:t>有卓越的管理与创新能力</w:t>
            </w:r>
            <w:r w:rsidRPr="005D3489">
              <w:rPr>
                <w:rFonts w:ascii="宋体" w:hAnsi="宋体" w:cs="宋体" w:hint="eastAsia"/>
                <w:kern w:val="0"/>
                <w:sz w:val="20"/>
                <w:szCs w:val="20"/>
              </w:rPr>
              <w:t>，</w:t>
            </w:r>
            <w:r w:rsidRPr="005D3489">
              <w:rPr>
                <w:rFonts w:ascii="宋体" w:hAnsi="宋体" w:cs="宋体"/>
                <w:kern w:val="0"/>
                <w:sz w:val="20"/>
                <w:szCs w:val="20"/>
              </w:rPr>
              <w:t>能承受巨大工作量</w:t>
            </w:r>
            <w:r w:rsidRPr="005D3489">
              <w:rPr>
                <w:rFonts w:ascii="宋体" w:hAnsi="宋体" w:cs="宋体" w:hint="eastAsia"/>
                <w:kern w:val="0"/>
                <w:sz w:val="20"/>
                <w:szCs w:val="20"/>
              </w:rPr>
              <w:t>，</w:t>
            </w:r>
            <w:r w:rsidRPr="005D3489">
              <w:rPr>
                <w:rFonts w:ascii="宋体" w:hAnsi="宋体" w:cs="宋体"/>
                <w:kern w:val="0"/>
                <w:sz w:val="20"/>
                <w:szCs w:val="20"/>
              </w:rPr>
              <w:t>有组织并分析具体实施方案的能留</w:t>
            </w:r>
            <w:r w:rsidRPr="005D3489">
              <w:rPr>
                <w:rFonts w:ascii="宋体" w:hAnsi="宋体" w:cs="宋体" w:hint="eastAsia"/>
                <w:kern w:val="0"/>
                <w:sz w:val="20"/>
                <w:szCs w:val="20"/>
              </w:rPr>
              <w:t>，</w:t>
            </w:r>
            <w:r w:rsidRPr="005D3489">
              <w:rPr>
                <w:rFonts w:ascii="宋体" w:hAnsi="宋体" w:cs="宋体"/>
                <w:kern w:val="0"/>
                <w:sz w:val="20"/>
                <w:szCs w:val="20"/>
              </w:rPr>
              <w:t>语言和文字表达能力强</w:t>
            </w:r>
            <w:r w:rsidRPr="005D3489">
              <w:rPr>
                <w:rFonts w:ascii="宋体" w:hAnsi="宋体" w:cs="宋体" w:hint="eastAsia"/>
                <w:kern w:val="0"/>
                <w:sz w:val="20"/>
                <w:szCs w:val="20"/>
              </w:rPr>
              <w:t>，</w:t>
            </w:r>
            <w:r w:rsidRPr="005D3489">
              <w:rPr>
                <w:rFonts w:ascii="宋体" w:hAnsi="宋体" w:cs="宋体"/>
                <w:kern w:val="0"/>
                <w:sz w:val="20"/>
                <w:szCs w:val="20"/>
              </w:rPr>
              <w:t>有较强的公共关系协调能力和资源整合能力</w:t>
            </w:r>
            <w:r w:rsidRPr="005D3489">
              <w:rPr>
                <w:rFonts w:ascii="宋体" w:hAnsi="宋体" w:cs="宋体" w:hint="eastAsia"/>
                <w:kern w:val="0"/>
                <w:sz w:val="20"/>
                <w:szCs w:val="20"/>
              </w:rPr>
              <w:t>。</w:t>
            </w:r>
          </w:p>
        </w:tc>
      </w:tr>
      <w:tr w:rsidR="00612563" w:rsidRPr="005D3489" w:rsidTr="000C69F0">
        <w:trPr>
          <w:gridAfter w:val="1"/>
          <w:wAfter w:w="62" w:type="dxa"/>
          <w:trHeight w:val="85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270" w:type="dxa"/>
            <w:gridSpan w:val="1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具备企业上市筹备规划工作经验，熟悉金融证券、法律相关专业知识，有医药相关工作及三年以上总裁助理等相关工作经验者优先。</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270" w:type="dxa"/>
            <w:gridSpan w:val="15"/>
            <w:tcBorders>
              <w:top w:val="single" w:sz="4" w:space="0" w:color="auto"/>
              <w:left w:val="nil"/>
              <w:bottom w:val="single" w:sz="4" w:space="0" w:color="auto"/>
              <w:right w:val="single" w:sz="4" w:space="0" w:color="auto"/>
            </w:tcBorders>
            <w:shd w:val="clear" w:color="auto" w:fill="auto"/>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612563" w:rsidRPr="005D3489" w:rsidTr="000C69F0">
        <w:trPr>
          <w:gridAfter w:val="1"/>
          <w:wAfter w:w="62" w:type="dxa"/>
          <w:trHeight w:val="850"/>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直接上级：董事长</w:t>
            </w:r>
          </w:p>
        </w:tc>
      </w:tr>
      <w:tr w:rsidR="00612563" w:rsidRPr="005D3489" w:rsidTr="000C69F0">
        <w:trPr>
          <w:gridAfter w:val="1"/>
          <w:wAfter w:w="62" w:type="dxa"/>
          <w:trHeight w:val="111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270" w:type="dxa"/>
            <w:gridSpan w:val="15"/>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受聘人员经试用合格后享受企业福利待遇，酬薪面议。</w:t>
            </w:r>
          </w:p>
        </w:tc>
      </w:tr>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429" w:type="dxa"/>
            <w:gridSpan w:val="10"/>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新疆乌鲁木齐市头屯河区工业园沙坪西街61号</w:t>
            </w:r>
          </w:p>
        </w:tc>
        <w:tc>
          <w:tcPr>
            <w:tcW w:w="1159"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82" w:type="dxa"/>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830032</w:t>
            </w:r>
          </w:p>
        </w:tc>
      </w:tr>
      <w:tr w:rsidR="00612563" w:rsidRPr="005D3489" w:rsidTr="000C69F0">
        <w:trPr>
          <w:gridAfter w:val="1"/>
          <w:wAfter w:w="62" w:type="dxa"/>
          <w:trHeight w:val="539"/>
          <w:jc w:val="center"/>
        </w:trPr>
        <w:tc>
          <w:tcPr>
            <w:tcW w:w="18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738"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严雯</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0991-3969600-811</w:t>
            </w:r>
          </w:p>
        </w:tc>
        <w:tc>
          <w:tcPr>
            <w:tcW w:w="1738"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0991-3969606</w:t>
            </w:r>
          </w:p>
        </w:tc>
      </w:tr>
      <w:tr w:rsidR="00612563" w:rsidRPr="005D3489" w:rsidTr="000C69F0">
        <w:trPr>
          <w:gridAfter w:val="1"/>
          <w:wAfter w:w="62" w:type="dxa"/>
          <w:trHeight w:val="539"/>
          <w:jc w:val="center"/>
        </w:trPr>
        <w:tc>
          <w:tcPr>
            <w:tcW w:w="1812" w:type="dxa"/>
            <w:gridSpan w:val="2"/>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9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18699148512</w:t>
            </w:r>
          </w:p>
        </w:tc>
        <w:tc>
          <w:tcPr>
            <w:tcW w:w="1738"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41"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suerya@163.com</w:t>
            </w:r>
          </w:p>
        </w:tc>
      </w:tr>
      <w:tr w:rsidR="00612563" w:rsidRPr="005D3489" w:rsidTr="000C69F0">
        <w:trPr>
          <w:trHeight w:val="885"/>
          <w:jc w:val="center"/>
        </w:trPr>
        <w:tc>
          <w:tcPr>
            <w:tcW w:w="9144" w:type="dxa"/>
            <w:gridSpan w:val="18"/>
            <w:tcBorders>
              <w:top w:val="nil"/>
              <w:left w:val="nil"/>
              <w:bottom w:val="nil"/>
              <w:right w:val="nil"/>
            </w:tcBorders>
            <w:shd w:val="clear" w:color="auto" w:fill="auto"/>
            <w:vAlign w:val="center"/>
          </w:tcPr>
          <w:p w:rsidR="00612563" w:rsidRPr="005D3489" w:rsidRDefault="00FC6494" w:rsidP="00FC6494">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612563" w:rsidRPr="005D3489" w:rsidTr="000C69F0">
        <w:trPr>
          <w:trHeight w:val="510"/>
          <w:jc w:val="center"/>
        </w:trPr>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8"/>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新疆生化药业有限公司</w:t>
            </w:r>
          </w:p>
        </w:tc>
        <w:tc>
          <w:tcPr>
            <w:tcW w:w="1378"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22" w:type="dxa"/>
            <w:gridSpan w:val="5"/>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民营企业</w:t>
            </w:r>
          </w:p>
        </w:tc>
      </w:tr>
      <w:tr w:rsidR="00612563" w:rsidRPr="005D3489" w:rsidTr="000C69F0">
        <w:trPr>
          <w:trHeight w:val="1541"/>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69" w:type="dxa"/>
            <w:gridSpan w:val="1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新疆生化药业有限公司是西北最大的生物医药工业企业，占地面积11.73万m</w:t>
            </w:r>
            <w:r w:rsidRPr="005D3489">
              <w:rPr>
                <w:rFonts w:ascii="宋体" w:hAnsi="宋体" w:cs="宋体" w:hint="eastAsia"/>
                <w:kern w:val="0"/>
                <w:sz w:val="20"/>
                <w:szCs w:val="20"/>
                <w:vertAlign w:val="superscript"/>
              </w:rPr>
              <w:t>2</w:t>
            </w:r>
            <w:r w:rsidRPr="005D3489">
              <w:rPr>
                <w:rFonts w:ascii="宋体" w:hAnsi="宋体" w:cs="宋体" w:hint="eastAsia"/>
                <w:kern w:val="0"/>
                <w:sz w:val="20"/>
                <w:szCs w:val="20"/>
              </w:rPr>
              <w:t>，注册资金6000万元，总资产3.9亿元。总部设在中国北京，生产基地设在新疆乌鲁木齐，上海、广州设有销售中心。自治区级企业技术中心，国家级博士后企业分站。</w:t>
            </w:r>
          </w:p>
          <w:p w:rsidR="00612563" w:rsidRPr="005D3489" w:rsidRDefault="00612563"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独家产品“羔羊胃提取物维B12胶囊”具有两项国家发明专利，由樊代明院士指导，会同第四军医大学西京医院、北京协和医院等17家三甲医院开展的多中心Ⅳ期临床实验研究证明本品对黏膜萎缩有效率达9%，对肠上皮化生逆转率达16%，是世界医学消化病领域的重大突破。</w:t>
            </w:r>
          </w:p>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以此药品为核心开展的“天山羔羊产业化——药品·食品项目”旨在深化新疆畜牧产业加工产业链，形成企业循环经济，促进资源优势向产业优势转变。</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财务总监</w:t>
            </w:r>
          </w:p>
        </w:tc>
        <w:tc>
          <w:tcPr>
            <w:tcW w:w="1178"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400" w:type="dxa"/>
            <w:gridSpan w:val="9"/>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金融及相关专业</w:t>
            </w:r>
          </w:p>
        </w:tc>
      </w:tr>
      <w:tr w:rsidR="00612563" w:rsidRPr="005D3489" w:rsidTr="000C69F0">
        <w:trPr>
          <w:trHeight w:val="102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69" w:type="dxa"/>
            <w:gridSpan w:val="17"/>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任职于财务部，主要负责组织领导公司的财务管理、成本管理、预算管理、会计核算、会计监督、审计监察、存货控制等方面工作。参与制订公司预算及调整、汇总、审核；负责重要内</w:t>
            </w:r>
            <w:proofErr w:type="gramStart"/>
            <w:r w:rsidRPr="005D3489">
              <w:rPr>
                <w:rFonts w:ascii="宋体" w:hAnsi="宋体" w:cs="宋体" w:hint="eastAsia"/>
                <w:kern w:val="0"/>
                <w:sz w:val="20"/>
                <w:szCs w:val="20"/>
              </w:rPr>
              <w:t>审活动</w:t>
            </w:r>
            <w:proofErr w:type="gramEnd"/>
            <w:r w:rsidRPr="005D3489">
              <w:rPr>
                <w:rFonts w:ascii="宋体" w:hAnsi="宋体" w:cs="宋体" w:hint="eastAsia"/>
                <w:kern w:val="0"/>
                <w:sz w:val="20"/>
                <w:szCs w:val="20"/>
              </w:rPr>
              <w:t>组织与实施；掌握公司财务状况、经营成果及资金变动情况，及时向总经理、董事长汇报。主持财务文件知道、审核签署预算、收支计划等文件及涉及财务收支的重大业务计划、经济合同、协议等；参与公司投资行为、重要经营活动等方面的决策和方案制定、合同审定、分析决策。</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中级</w:t>
            </w:r>
            <w:r w:rsidRPr="005D3489">
              <w:rPr>
                <w:rFonts w:ascii="宋体" w:hAnsi="宋体" w:cs="宋体"/>
                <w:kern w:val="0"/>
                <w:sz w:val="20"/>
                <w:szCs w:val="20"/>
              </w:rPr>
              <w:t>以上</w:t>
            </w:r>
          </w:p>
        </w:tc>
        <w:tc>
          <w:tcPr>
            <w:tcW w:w="1420" w:type="dxa"/>
            <w:gridSpan w:val="4"/>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gridSpan w:val="2"/>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left"/>
              <w:rPr>
                <w:rFonts w:ascii="宋体" w:hAnsi="宋体" w:cs="宋体"/>
                <w:kern w:val="0"/>
                <w:sz w:val="20"/>
                <w:szCs w:val="20"/>
              </w:rPr>
            </w:pPr>
            <w:r w:rsidRPr="005D3489">
              <w:rPr>
                <w:rFonts w:ascii="宋体" w:hAnsi="宋体" w:cs="宋体" w:hint="eastAsia"/>
                <w:kern w:val="0"/>
                <w:sz w:val="20"/>
                <w:szCs w:val="20"/>
              </w:rPr>
              <w:t>博士及以上</w:t>
            </w:r>
          </w:p>
        </w:tc>
        <w:tc>
          <w:tcPr>
            <w:tcW w:w="1378" w:type="dxa"/>
            <w:gridSpan w:val="4"/>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2022" w:type="dxa"/>
            <w:gridSpan w:val="5"/>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35-45岁</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69" w:type="dxa"/>
            <w:gridSpan w:val="17"/>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proofErr w:type="gramStart"/>
            <w:r w:rsidRPr="005D3489">
              <w:rPr>
                <w:rFonts w:ascii="宋体" w:hAnsi="宋体" w:cs="宋体"/>
                <w:kern w:val="0"/>
                <w:sz w:val="20"/>
                <w:szCs w:val="20"/>
              </w:rPr>
              <w:t>见</w:t>
            </w:r>
            <w:r w:rsidRPr="005D3489">
              <w:rPr>
                <w:rFonts w:ascii="宋体" w:hAnsi="宋体" w:cs="宋体" w:hint="eastAsia"/>
                <w:kern w:val="0"/>
                <w:sz w:val="20"/>
                <w:szCs w:val="20"/>
              </w:rPr>
              <w:t>工作</w:t>
            </w:r>
            <w:proofErr w:type="gramEnd"/>
            <w:r w:rsidRPr="005D3489">
              <w:rPr>
                <w:rFonts w:ascii="宋体" w:hAnsi="宋体" w:cs="宋体" w:hint="eastAsia"/>
                <w:kern w:val="0"/>
                <w:sz w:val="20"/>
                <w:szCs w:val="20"/>
              </w:rPr>
              <w:t>年限、经历要求。</w:t>
            </w:r>
          </w:p>
        </w:tc>
      </w:tr>
      <w:tr w:rsidR="00612563" w:rsidRPr="005D3489" w:rsidTr="000C69F0">
        <w:trPr>
          <w:trHeight w:val="794"/>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69" w:type="dxa"/>
            <w:gridSpan w:val="1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十年以上财务工作经验，在上市公司工作5年以上，精通融资、资产重组、上市等，具备丰富的财务分析、控制能力。</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69" w:type="dxa"/>
            <w:gridSpan w:val="1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 xml:space="preserve">　 会计师及相关职业证书。</w:t>
            </w:r>
          </w:p>
        </w:tc>
      </w:tr>
      <w:tr w:rsidR="00612563" w:rsidRPr="005D3489" w:rsidTr="000C69F0">
        <w:trPr>
          <w:trHeight w:val="765"/>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69" w:type="dxa"/>
            <w:gridSpan w:val="17"/>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直接上级：总经理</w:t>
            </w:r>
          </w:p>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直接下级：财务会计、管理会计、审计会计、库管部</w:t>
            </w:r>
          </w:p>
        </w:tc>
      </w:tr>
      <w:tr w:rsidR="00612563" w:rsidRPr="005D3489" w:rsidTr="000C69F0">
        <w:trPr>
          <w:trHeight w:val="102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69" w:type="dxa"/>
            <w:gridSpan w:val="17"/>
            <w:tcBorders>
              <w:top w:val="single" w:sz="4" w:space="0" w:color="auto"/>
              <w:left w:val="nil"/>
              <w:bottom w:val="single" w:sz="4" w:space="0" w:color="auto"/>
              <w:right w:val="single" w:sz="4" w:space="0" w:color="000000"/>
            </w:tcBorders>
            <w:shd w:val="clear" w:color="auto" w:fill="auto"/>
            <w:vAlign w:val="center"/>
          </w:tcPr>
          <w:p w:rsidR="00612563" w:rsidRPr="005D3489" w:rsidRDefault="00612563"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受聘人员经试用合格后享受企业福利待遇，酬薪面议。</w:t>
            </w:r>
          </w:p>
        </w:tc>
      </w:tr>
      <w:tr w:rsidR="00612563" w:rsidRPr="005D3489" w:rsidTr="000C69F0">
        <w:trPr>
          <w:trHeight w:val="510"/>
          <w:jc w:val="center"/>
        </w:trPr>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334" w:type="dxa"/>
            <w:gridSpan w:val="10"/>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rPr>
                <w:rFonts w:ascii="宋体" w:hAnsi="宋体" w:cs="宋体"/>
                <w:kern w:val="0"/>
                <w:sz w:val="20"/>
                <w:szCs w:val="20"/>
              </w:rPr>
            </w:pPr>
            <w:r w:rsidRPr="005D3489">
              <w:rPr>
                <w:rFonts w:ascii="宋体" w:hAnsi="宋体" w:cs="宋体" w:hint="eastAsia"/>
                <w:kern w:val="0"/>
                <w:sz w:val="20"/>
                <w:szCs w:val="20"/>
              </w:rPr>
              <w:t>新疆乌鲁木齐市头屯河区工业园沙坪西街61号</w:t>
            </w: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01"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830032</w:t>
            </w:r>
          </w:p>
        </w:tc>
      </w:tr>
      <w:tr w:rsidR="00612563" w:rsidRPr="005D3489" w:rsidTr="000C69F0">
        <w:trPr>
          <w:trHeight w:val="510"/>
          <w:jc w:val="center"/>
        </w:trPr>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33"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701" w:type="dxa"/>
            <w:gridSpan w:val="6"/>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035" w:type="dxa"/>
            <w:gridSpan w:val="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严雯</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33"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0991-3969600-811</w:t>
            </w:r>
          </w:p>
        </w:tc>
        <w:tc>
          <w:tcPr>
            <w:tcW w:w="1701"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035" w:type="dxa"/>
            <w:gridSpan w:val="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0991-3969606</w:t>
            </w:r>
          </w:p>
        </w:tc>
      </w:tr>
      <w:tr w:rsidR="00612563" w:rsidRPr="005D3489" w:rsidTr="000C69F0">
        <w:trPr>
          <w:trHeight w:val="510"/>
          <w:jc w:val="center"/>
        </w:trPr>
        <w:tc>
          <w:tcPr>
            <w:tcW w:w="1775" w:type="dxa"/>
            <w:tcBorders>
              <w:top w:val="nil"/>
              <w:left w:val="single" w:sz="4" w:space="0" w:color="auto"/>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33" w:type="dxa"/>
            <w:gridSpan w:val="4"/>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18699148512</w:t>
            </w:r>
          </w:p>
        </w:tc>
        <w:tc>
          <w:tcPr>
            <w:tcW w:w="1701" w:type="dxa"/>
            <w:gridSpan w:val="6"/>
            <w:tcBorders>
              <w:top w:val="nil"/>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035" w:type="dxa"/>
            <w:gridSpan w:val="7"/>
            <w:tcBorders>
              <w:top w:val="single" w:sz="4" w:space="0" w:color="auto"/>
              <w:left w:val="nil"/>
              <w:bottom w:val="single" w:sz="4" w:space="0" w:color="auto"/>
              <w:right w:val="single" w:sz="4" w:space="0" w:color="auto"/>
            </w:tcBorders>
            <w:shd w:val="clear" w:color="auto" w:fill="auto"/>
            <w:vAlign w:val="center"/>
          </w:tcPr>
          <w:p w:rsidR="00612563" w:rsidRPr="005D3489" w:rsidRDefault="00612563"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suerya@163.com</w:t>
            </w:r>
          </w:p>
        </w:tc>
      </w:tr>
    </w:tbl>
    <w:p w:rsidR="00E849E3" w:rsidRPr="005D3489" w:rsidRDefault="00E849E3"/>
    <w:p w:rsidR="00FC6494" w:rsidRPr="005D3489" w:rsidRDefault="00FC6494"/>
    <w:tbl>
      <w:tblPr>
        <w:tblpPr w:leftFromText="180" w:rightFromText="180" w:vertAnchor="text" w:horzAnchor="margin" w:tblpXSpec="center" w:tblpY="76"/>
        <w:tblW w:w="9073" w:type="dxa"/>
        <w:tblLayout w:type="fixed"/>
        <w:tblLook w:val="0000" w:firstRow="0" w:lastRow="0" w:firstColumn="0" w:lastColumn="0" w:noHBand="0" w:noVBand="0"/>
      </w:tblPr>
      <w:tblGrid>
        <w:gridCol w:w="2237"/>
        <w:gridCol w:w="2583"/>
        <w:gridCol w:w="1102"/>
        <w:gridCol w:w="599"/>
        <w:gridCol w:w="535"/>
        <w:gridCol w:w="599"/>
        <w:gridCol w:w="1418"/>
      </w:tblGrid>
      <w:tr w:rsidR="00FC6494" w:rsidRPr="005D3489" w:rsidTr="000C69F0">
        <w:trPr>
          <w:trHeight w:val="885"/>
        </w:trPr>
        <w:tc>
          <w:tcPr>
            <w:tcW w:w="9073" w:type="dxa"/>
            <w:gridSpan w:val="7"/>
            <w:tcBorders>
              <w:top w:val="nil"/>
              <w:left w:val="nil"/>
              <w:bottom w:val="nil"/>
              <w:right w:val="nil"/>
            </w:tcBorders>
            <w:shd w:val="clear" w:color="auto" w:fill="auto"/>
            <w:vAlign w:val="center"/>
          </w:tcPr>
          <w:p w:rsidR="00FC6494" w:rsidRPr="005D3489" w:rsidRDefault="005166A4" w:rsidP="00FC6494">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FC6494" w:rsidRPr="005D3489" w:rsidTr="000C69F0">
        <w:trPr>
          <w:trHeight w:val="510"/>
        </w:trPr>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新疆生化药业有限公司</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17" w:type="dxa"/>
            <w:gridSpan w:val="2"/>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民营企业　</w:t>
            </w:r>
          </w:p>
        </w:tc>
      </w:tr>
      <w:tr w:rsidR="00FC6494" w:rsidRPr="005D3489" w:rsidTr="000C69F0">
        <w:trPr>
          <w:trHeight w:val="1543"/>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836" w:type="dxa"/>
            <w:gridSpan w:val="6"/>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新疆生化药业有限公司是西北最大的生物医药工业企业，占地面积11.73万m</w:t>
            </w:r>
            <w:r w:rsidRPr="005D3489">
              <w:rPr>
                <w:rFonts w:ascii="宋体" w:hAnsi="宋体" w:cs="宋体" w:hint="eastAsia"/>
                <w:kern w:val="0"/>
                <w:sz w:val="20"/>
                <w:szCs w:val="20"/>
                <w:vertAlign w:val="superscript"/>
              </w:rPr>
              <w:t>2</w:t>
            </w:r>
            <w:r w:rsidRPr="005D3489">
              <w:rPr>
                <w:rFonts w:ascii="宋体" w:hAnsi="宋体" w:cs="宋体" w:hint="eastAsia"/>
                <w:kern w:val="0"/>
                <w:sz w:val="20"/>
                <w:szCs w:val="20"/>
              </w:rPr>
              <w:t>，注册资金6000万元，总资产3.9亿元。总部设在中国北京，生产基地设在新疆乌鲁木齐，上海、广州设有销售中心。自治区级企业技术中心，国家级博士后企业分站。</w:t>
            </w:r>
          </w:p>
          <w:p w:rsidR="00FC6494" w:rsidRPr="005D3489" w:rsidRDefault="00FC6494"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独家产品“羔羊胃提取物维B12胶囊”具有两项国家发明专利，由樊代明院士指导，会同第四军医大学西京医院、北京协和医院等17家三甲医院开展的多中心Ⅳ期临床实验研究证明本品对黏膜萎缩有效率达9%，对肠上皮化生逆转率达16%，是世界医学消化病领域的重大突破。</w:t>
            </w:r>
          </w:p>
          <w:p w:rsidR="00FC6494" w:rsidRPr="005D3489" w:rsidRDefault="00FC6494" w:rsidP="00FD33D0">
            <w:pPr>
              <w:widowControl/>
              <w:jc w:val="left"/>
              <w:rPr>
                <w:rFonts w:ascii="宋体" w:hAnsi="宋体" w:cs="宋体"/>
                <w:kern w:val="0"/>
                <w:sz w:val="20"/>
                <w:szCs w:val="20"/>
              </w:rPr>
            </w:pPr>
            <w:r w:rsidRPr="005D3489">
              <w:rPr>
                <w:rFonts w:ascii="宋体" w:hAnsi="宋体" w:cs="宋体" w:hint="eastAsia"/>
                <w:kern w:val="0"/>
                <w:sz w:val="20"/>
                <w:szCs w:val="20"/>
              </w:rPr>
              <w:t>以此药品为核心开展的“天山羔羊产业化——药品·食品项目”旨在深化新疆畜牧产业加工产业链，形成企业循环经济，促进资源优势向产业优势转变。</w:t>
            </w:r>
          </w:p>
        </w:tc>
      </w:tr>
      <w:tr w:rsidR="00FC6494" w:rsidRPr="005D3489" w:rsidTr="000C69F0">
        <w:trPr>
          <w:trHeight w:val="510"/>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836" w:type="dxa"/>
            <w:gridSpan w:val="6"/>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羔羊胃提取物研究</w:t>
            </w:r>
          </w:p>
        </w:tc>
      </w:tr>
      <w:tr w:rsidR="00FC6494" w:rsidRPr="005D3489" w:rsidTr="000C69F0">
        <w:trPr>
          <w:trHeight w:val="1024"/>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836" w:type="dxa"/>
            <w:gridSpan w:val="6"/>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羔羊胃提取物维B12胶囊为国内独家生产品种，Ⅳ期临床研究结果使该产品成为国内治疗慢性萎缩性胃炎的特效药物，针对颗粒剂型治疗婴幼儿吐</w:t>
            </w:r>
            <w:proofErr w:type="gramStart"/>
            <w:r w:rsidRPr="005D3489">
              <w:rPr>
                <w:rFonts w:ascii="宋体" w:hAnsi="宋体" w:cs="宋体" w:hint="eastAsia"/>
                <w:kern w:val="0"/>
                <w:sz w:val="20"/>
                <w:szCs w:val="20"/>
              </w:rPr>
              <w:t>奶溢奶</w:t>
            </w:r>
            <w:proofErr w:type="gramEnd"/>
            <w:r w:rsidRPr="005D3489">
              <w:rPr>
                <w:rFonts w:ascii="宋体" w:hAnsi="宋体" w:cs="宋体" w:hint="eastAsia"/>
                <w:kern w:val="0"/>
                <w:sz w:val="20"/>
                <w:szCs w:val="20"/>
              </w:rPr>
              <w:t>等症状的儿科Ⅳ期临床研究即将开展。</w:t>
            </w:r>
          </w:p>
          <w:p w:rsidR="00FC6494" w:rsidRPr="005D3489" w:rsidRDefault="00FC6494" w:rsidP="00FD33D0">
            <w:pPr>
              <w:widowControl/>
              <w:ind w:firstLineChars="200" w:firstLine="400"/>
              <w:jc w:val="left"/>
              <w:rPr>
                <w:rFonts w:ascii="宋体" w:hAnsi="宋体" w:cs="宋体"/>
                <w:b/>
                <w:kern w:val="0"/>
                <w:sz w:val="20"/>
                <w:szCs w:val="20"/>
              </w:rPr>
            </w:pPr>
            <w:r w:rsidRPr="005D3489">
              <w:rPr>
                <w:rFonts w:ascii="宋体" w:hAnsi="宋体" w:cs="宋体" w:hint="eastAsia"/>
                <w:kern w:val="0"/>
                <w:sz w:val="20"/>
                <w:szCs w:val="20"/>
              </w:rPr>
              <w:t>本研究主要针对药物研发时期（20世纪80年代）薄弱环节展开，包括原料产地情况对药物活性的影响等基础研究和治疗慢性萎缩性胃炎的药效成分、作用靶点、作用机制等。</w:t>
            </w:r>
          </w:p>
        </w:tc>
      </w:tr>
      <w:tr w:rsidR="00FC6494" w:rsidRPr="005D3489" w:rsidTr="000C69F0">
        <w:trPr>
          <w:trHeight w:val="482"/>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836" w:type="dxa"/>
            <w:gridSpan w:val="6"/>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医学、药学及相关专业</w:t>
            </w:r>
          </w:p>
        </w:tc>
      </w:tr>
      <w:tr w:rsidR="00FC6494" w:rsidRPr="005D3489" w:rsidTr="000C69F0">
        <w:trPr>
          <w:trHeight w:val="482"/>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副高及以上</w:t>
            </w:r>
          </w:p>
        </w:tc>
        <w:tc>
          <w:tcPr>
            <w:tcW w:w="1134" w:type="dxa"/>
            <w:gridSpan w:val="2"/>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2017" w:type="dxa"/>
            <w:gridSpan w:val="2"/>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45岁以下</w:t>
            </w:r>
          </w:p>
        </w:tc>
      </w:tr>
      <w:tr w:rsidR="00FC6494" w:rsidRPr="005D3489" w:rsidTr="000C69F0">
        <w:trPr>
          <w:trHeight w:val="510"/>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836" w:type="dxa"/>
            <w:gridSpan w:val="6"/>
            <w:tcBorders>
              <w:top w:val="single" w:sz="4" w:space="0" w:color="auto"/>
              <w:left w:val="nil"/>
              <w:bottom w:val="single" w:sz="4" w:space="0" w:color="auto"/>
              <w:right w:val="single" w:sz="4" w:space="0" w:color="000000"/>
            </w:tcBorders>
            <w:shd w:val="clear" w:color="auto" w:fill="auto"/>
            <w:vAlign w:val="center"/>
          </w:tcPr>
          <w:p w:rsidR="00FC6494" w:rsidRPr="005D3489" w:rsidRDefault="00FC6494"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理论知识扎实，学术造诣高，能独立设计处方并进行筛选、优化等相关研究，把握试验进度及方向。</w:t>
            </w:r>
          </w:p>
        </w:tc>
      </w:tr>
      <w:tr w:rsidR="00FC6494" w:rsidRPr="005D3489" w:rsidTr="000C69F0">
        <w:trPr>
          <w:trHeight w:val="510"/>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36" w:type="dxa"/>
            <w:gridSpan w:val="6"/>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具有药品研发三年及以上工作经验。</w:t>
            </w:r>
          </w:p>
        </w:tc>
      </w:tr>
      <w:tr w:rsidR="00FC6494" w:rsidRPr="005D3489" w:rsidTr="000C69F0">
        <w:trPr>
          <w:trHeight w:val="482"/>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36" w:type="dxa"/>
            <w:gridSpan w:val="6"/>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FC6494" w:rsidRPr="005D3489" w:rsidTr="000C69F0">
        <w:trPr>
          <w:trHeight w:val="510"/>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836" w:type="dxa"/>
            <w:gridSpan w:val="6"/>
            <w:tcBorders>
              <w:top w:val="single" w:sz="4" w:space="0" w:color="auto"/>
              <w:left w:val="nil"/>
              <w:bottom w:val="single" w:sz="4" w:space="0" w:color="auto"/>
              <w:right w:val="single" w:sz="4" w:space="0" w:color="000000"/>
            </w:tcBorders>
            <w:shd w:val="clear" w:color="auto" w:fill="auto"/>
            <w:vAlign w:val="center"/>
          </w:tcPr>
          <w:p w:rsidR="00FC6494" w:rsidRPr="005D3489" w:rsidRDefault="00FC6494"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研发团队7人，研究生学历。拥有自治区级企业技术中心，中心化验室1000㎡，全套实验室相关设备。</w:t>
            </w:r>
          </w:p>
        </w:tc>
      </w:tr>
      <w:tr w:rsidR="00FC6494" w:rsidRPr="005D3489" w:rsidTr="000C69F0">
        <w:trPr>
          <w:trHeight w:val="510"/>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36" w:type="dxa"/>
            <w:gridSpan w:val="6"/>
            <w:tcBorders>
              <w:top w:val="single" w:sz="4" w:space="0" w:color="auto"/>
              <w:left w:val="nil"/>
              <w:bottom w:val="single" w:sz="4" w:space="0" w:color="auto"/>
              <w:right w:val="single" w:sz="4" w:space="0" w:color="000000"/>
            </w:tcBorders>
            <w:shd w:val="clear" w:color="auto" w:fill="auto"/>
            <w:vAlign w:val="center"/>
          </w:tcPr>
          <w:p w:rsidR="00FC6494" w:rsidRPr="005D3489" w:rsidRDefault="00FC6494"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受聘人员经试用合格后享受企业福利待遇，酬薪面议。</w:t>
            </w:r>
          </w:p>
        </w:tc>
      </w:tr>
      <w:tr w:rsidR="00FC6494" w:rsidRPr="005D3489" w:rsidTr="000C69F0">
        <w:trPr>
          <w:trHeight w:val="482"/>
        </w:trPr>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284" w:type="dxa"/>
            <w:gridSpan w:val="3"/>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rPr>
                <w:rFonts w:ascii="宋体" w:hAnsi="宋体" w:cs="宋体"/>
                <w:kern w:val="0"/>
                <w:sz w:val="20"/>
                <w:szCs w:val="20"/>
              </w:rPr>
            </w:pPr>
            <w:r w:rsidRPr="005D3489">
              <w:rPr>
                <w:rFonts w:ascii="宋体" w:hAnsi="宋体" w:cs="宋体" w:hint="eastAsia"/>
                <w:kern w:val="0"/>
                <w:sz w:val="20"/>
                <w:szCs w:val="20"/>
              </w:rPr>
              <w:t>新疆乌鲁木齐市头屯河区工业园沙坪西街61号</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418" w:type="dxa"/>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830032</w:t>
            </w:r>
          </w:p>
        </w:tc>
      </w:tr>
      <w:tr w:rsidR="00FC6494" w:rsidRPr="005D3489" w:rsidTr="000C69F0">
        <w:trPr>
          <w:trHeight w:val="482"/>
        </w:trPr>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83" w:type="dxa"/>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552" w:type="dxa"/>
            <w:gridSpan w:val="3"/>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严雯</w:t>
            </w:r>
          </w:p>
        </w:tc>
      </w:tr>
      <w:tr w:rsidR="00FC6494" w:rsidRPr="005D3489" w:rsidTr="000C69F0">
        <w:trPr>
          <w:trHeight w:val="482"/>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83" w:type="dxa"/>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0991-3969600-811</w:t>
            </w:r>
          </w:p>
        </w:tc>
        <w:tc>
          <w:tcPr>
            <w:tcW w:w="1701" w:type="dxa"/>
            <w:gridSpan w:val="2"/>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552" w:type="dxa"/>
            <w:gridSpan w:val="3"/>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0991-3969606</w:t>
            </w:r>
          </w:p>
        </w:tc>
      </w:tr>
      <w:tr w:rsidR="00FC6494" w:rsidRPr="005D3489" w:rsidTr="000C69F0">
        <w:trPr>
          <w:trHeight w:val="482"/>
        </w:trPr>
        <w:tc>
          <w:tcPr>
            <w:tcW w:w="2237" w:type="dxa"/>
            <w:tcBorders>
              <w:top w:val="nil"/>
              <w:left w:val="single" w:sz="4" w:space="0" w:color="auto"/>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83" w:type="dxa"/>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18699148512</w:t>
            </w:r>
          </w:p>
        </w:tc>
        <w:tc>
          <w:tcPr>
            <w:tcW w:w="1701" w:type="dxa"/>
            <w:gridSpan w:val="2"/>
            <w:tcBorders>
              <w:top w:val="nil"/>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552" w:type="dxa"/>
            <w:gridSpan w:val="3"/>
            <w:tcBorders>
              <w:top w:val="single" w:sz="4" w:space="0" w:color="auto"/>
              <w:left w:val="nil"/>
              <w:bottom w:val="single" w:sz="4" w:space="0" w:color="auto"/>
              <w:right w:val="single" w:sz="4" w:space="0" w:color="auto"/>
            </w:tcBorders>
            <w:shd w:val="clear" w:color="auto" w:fill="auto"/>
            <w:vAlign w:val="center"/>
          </w:tcPr>
          <w:p w:rsidR="00FC6494" w:rsidRPr="005D3489" w:rsidRDefault="00FC6494"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suerya@163.com</w:t>
            </w:r>
          </w:p>
        </w:tc>
      </w:tr>
    </w:tbl>
    <w:p w:rsidR="00FC6494" w:rsidRPr="005D3489" w:rsidRDefault="00FC6494"/>
    <w:p w:rsidR="00E94EDE" w:rsidRPr="005D3489" w:rsidRDefault="00E94EDE"/>
    <w:p w:rsidR="00E94EDE" w:rsidRPr="005D3489" w:rsidRDefault="00E94EDE"/>
    <w:tbl>
      <w:tblPr>
        <w:tblpPr w:leftFromText="180" w:rightFromText="180" w:vertAnchor="text" w:horzAnchor="margin" w:tblpXSpec="center" w:tblpY="76"/>
        <w:tblW w:w="8931" w:type="dxa"/>
        <w:tblLayout w:type="fixed"/>
        <w:tblLook w:val="0000" w:firstRow="0" w:lastRow="0" w:firstColumn="0" w:lastColumn="0" w:noHBand="0" w:noVBand="0"/>
      </w:tblPr>
      <w:tblGrid>
        <w:gridCol w:w="2093"/>
        <w:gridCol w:w="2727"/>
        <w:gridCol w:w="1102"/>
        <w:gridCol w:w="599"/>
        <w:gridCol w:w="535"/>
        <w:gridCol w:w="599"/>
        <w:gridCol w:w="1276"/>
      </w:tblGrid>
      <w:tr w:rsidR="00D42CAA" w:rsidRPr="005D3489" w:rsidTr="000C69F0">
        <w:trPr>
          <w:trHeight w:val="885"/>
        </w:trPr>
        <w:tc>
          <w:tcPr>
            <w:tcW w:w="8931" w:type="dxa"/>
            <w:gridSpan w:val="7"/>
            <w:tcBorders>
              <w:left w:val="nil"/>
              <w:bottom w:val="single" w:sz="4" w:space="0" w:color="auto"/>
              <w:right w:val="nil"/>
            </w:tcBorders>
            <w:shd w:val="clear" w:color="auto" w:fill="auto"/>
            <w:vAlign w:val="center"/>
          </w:tcPr>
          <w:p w:rsidR="00D42CAA" w:rsidRPr="005D3489" w:rsidRDefault="00D42CAA" w:rsidP="00FD33D0">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D42CAA" w:rsidRPr="005D3489" w:rsidTr="000C69F0">
        <w:trPr>
          <w:trHeight w:val="51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829" w:type="dxa"/>
            <w:gridSpan w:val="2"/>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新疆生化药业有限公司</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75" w:type="dxa"/>
            <w:gridSpan w:val="2"/>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民营企业　</w:t>
            </w:r>
          </w:p>
        </w:tc>
      </w:tr>
      <w:tr w:rsidR="00D42CAA" w:rsidRPr="005D3489" w:rsidTr="000C69F0">
        <w:trPr>
          <w:trHeight w:val="1543"/>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838" w:type="dxa"/>
            <w:gridSpan w:val="6"/>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新疆生化药业有限公司是西北最大的生物医药工业企业，占地面积11.73万m</w:t>
            </w:r>
            <w:r w:rsidRPr="005D3489">
              <w:rPr>
                <w:rFonts w:ascii="宋体" w:hAnsi="宋体" w:cs="宋体" w:hint="eastAsia"/>
                <w:kern w:val="0"/>
                <w:sz w:val="20"/>
                <w:szCs w:val="20"/>
                <w:vertAlign w:val="superscript"/>
              </w:rPr>
              <w:t>2</w:t>
            </w:r>
            <w:r w:rsidRPr="005D3489">
              <w:rPr>
                <w:rFonts w:ascii="宋体" w:hAnsi="宋体" w:cs="宋体" w:hint="eastAsia"/>
                <w:kern w:val="0"/>
                <w:sz w:val="20"/>
                <w:szCs w:val="20"/>
              </w:rPr>
              <w:t>，注册资金6000万元，总资产3.9亿元。总部设在中国北京，生产基地设在新疆乌鲁木齐，上海、广州设有销售中心。自治区级企业技术中心，国家级博士后企业分站。</w:t>
            </w:r>
          </w:p>
          <w:p w:rsidR="00D42CAA" w:rsidRPr="005D3489" w:rsidRDefault="00D42CAA"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独家产品“羔羊胃提取物维B12胶囊”具有两项国家发明专利，由樊代明院士指导，会同第四军医大学西京医院、北京协和医院等17家三甲医院开展的多中心Ⅳ期临床实验研究证明本品对黏膜萎缩有效率达9%，对肠上皮化生逆转率达16%，是世界医学消化病领域的重大突破。</w:t>
            </w:r>
          </w:p>
          <w:p w:rsidR="00D42CAA" w:rsidRPr="005D3489" w:rsidRDefault="00D42CAA" w:rsidP="00FD33D0">
            <w:pPr>
              <w:widowControl/>
              <w:jc w:val="left"/>
              <w:rPr>
                <w:rFonts w:ascii="宋体" w:hAnsi="宋体" w:cs="宋体"/>
                <w:kern w:val="0"/>
                <w:sz w:val="20"/>
                <w:szCs w:val="20"/>
              </w:rPr>
            </w:pPr>
            <w:r w:rsidRPr="005D3489">
              <w:rPr>
                <w:rFonts w:ascii="宋体" w:hAnsi="宋体" w:cs="宋体" w:hint="eastAsia"/>
                <w:kern w:val="0"/>
                <w:sz w:val="20"/>
                <w:szCs w:val="20"/>
              </w:rPr>
              <w:t>以此药品为核心开展的“天山羔羊产业化——药品·食品项目”旨在深化新疆畜牧产业加工产业链，形成企业循环经济，促进资源优势向产业优势转变。</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838" w:type="dxa"/>
            <w:gridSpan w:val="6"/>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宠物食品研究</w:t>
            </w:r>
          </w:p>
        </w:tc>
      </w:tr>
      <w:tr w:rsidR="00D42CAA" w:rsidRPr="005D3489" w:rsidTr="000C69F0">
        <w:trPr>
          <w:trHeight w:val="1024"/>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838" w:type="dxa"/>
            <w:gridSpan w:val="6"/>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ind w:firstLineChars="200" w:firstLine="400"/>
              <w:jc w:val="left"/>
              <w:rPr>
                <w:rFonts w:ascii="宋体" w:hAnsi="宋体" w:cs="宋体"/>
                <w:kern w:val="0"/>
                <w:sz w:val="20"/>
                <w:szCs w:val="20"/>
              </w:rPr>
            </w:pPr>
            <w:r w:rsidRPr="005D3489">
              <w:rPr>
                <w:rFonts w:ascii="宋体" w:hAnsi="宋体" w:cs="宋体"/>
                <w:kern w:val="0"/>
                <w:sz w:val="20"/>
                <w:szCs w:val="20"/>
              </w:rPr>
              <w:t>宠物食品项目是天山羔羊产业化项目的一个重点</w:t>
            </w:r>
            <w:r w:rsidRPr="005D3489">
              <w:rPr>
                <w:rFonts w:ascii="宋体" w:hAnsi="宋体" w:cs="宋体" w:hint="eastAsia"/>
                <w:kern w:val="0"/>
                <w:sz w:val="20"/>
                <w:szCs w:val="20"/>
              </w:rPr>
              <w:t>，以羔羊胃提取物制剂生产过程产生的废料及其他牛羊边角料为原料加工宠物罐头等宠物食品，将边角料和药物提取后的废渣变废为宝，满足宠物食品营养、健康需求的同时，增加农牧民收入，以达到企业原料深加工的目的。已在南通投建面积80000㎡的生产厂，预计年产6.4亿个宠物罐头。</w:t>
            </w:r>
          </w:p>
        </w:tc>
      </w:tr>
      <w:tr w:rsidR="00D42CAA" w:rsidRPr="005D3489" w:rsidTr="000C69F0">
        <w:trPr>
          <w:trHeight w:val="482"/>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838" w:type="dxa"/>
            <w:gridSpan w:val="6"/>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动物营养、动物检疫、食品科学等相关专业，偏重宠物猫犬方面</w:t>
            </w:r>
          </w:p>
        </w:tc>
      </w:tr>
      <w:tr w:rsidR="00D42CAA" w:rsidRPr="005D3489" w:rsidTr="000C69F0">
        <w:trPr>
          <w:trHeight w:val="482"/>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829" w:type="dxa"/>
            <w:gridSpan w:val="2"/>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副高及以上</w:t>
            </w:r>
          </w:p>
        </w:tc>
        <w:tc>
          <w:tcPr>
            <w:tcW w:w="1134" w:type="dxa"/>
            <w:gridSpan w:val="2"/>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75" w:type="dxa"/>
            <w:gridSpan w:val="2"/>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45岁以下</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838" w:type="dxa"/>
            <w:gridSpan w:val="6"/>
            <w:tcBorders>
              <w:top w:val="single" w:sz="4" w:space="0" w:color="auto"/>
              <w:left w:val="nil"/>
              <w:bottom w:val="single" w:sz="4" w:space="0" w:color="auto"/>
              <w:right w:val="single" w:sz="4" w:space="0" w:color="000000"/>
            </w:tcBorders>
            <w:shd w:val="clear" w:color="auto" w:fill="auto"/>
            <w:vAlign w:val="center"/>
          </w:tcPr>
          <w:p w:rsidR="00D42CAA" w:rsidRPr="005D3489" w:rsidRDefault="00D42CAA"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具有动物营养、动物检疫、食品科学等（偏重宠物猫犬）相关专业知识，</w:t>
            </w:r>
            <w:r w:rsidRPr="005D3489">
              <w:rPr>
                <w:rFonts w:ascii="宋体" w:hAnsi="宋体" w:cs="宋体"/>
                <w:kern w:val="0"/>
                <w:sz w:val="20"/>
                <w:szCs w:val="20"/>
              </w:rPr>
              <w:t>宠物罐头及其他宠物食品制造的丰富经验</w:t>
            </w:r>
            <w:r w:rsidRPr="005D3489">
              <w:rPr>
                <w:rFonts w:ascii="宋体" w:hAnsi="宋体" w:cs="宋体" w:hint="eastAsia"/>
                <w:kern w:val="0"/>
                <w:sz w:val="20"/>
                <w:szCs w:val="20"/>
              </w:rPr>
              <w:t>，</w:t>
            </w:r>
            <w:r w:rsidRPr="005D3489">
              <w:rPr>
                <w:rFonts w:ascii="宋体" w:hAnsi="宋体" w:cs="宋体"/>
                <w:kern w:val="0"/>
                <w:sz w:val="20"/>
                <w:szCs w:val="20"/>
              </w:rPr>
              <w:t>带领团队开展管理</w:t>
            </w:r>
            <w:r w:rsidRPr="005D3489">
              <w:rPr>
                <w:rFonts w:ascii="宋体" w:hAnsi="宋体" w:cs="宋体" w:hint="eastAsia"/>
                <w:kern w:val="0"/>
                <w:sz w:val="20"/>
                <w:szCs w:val="20"/>
              </w:rPr>
              <w:t>、</w:t>
            </w:r>
            <w:r w:rsidRPr="005D3489">
              <w:rPr>
                <w:rFonts w:ascii="宋体" w:hAnsi="宋体" w:cs="宋体"/>
                <w:kern w:val="0"/>
                <w:sz w:val="20"/>
                <w:szCs w:val="20"/>
              </w:rPr>
              <w:t>研发等工作</w:t>
            </w:r>
            <w:r w:rsidRPr="005D3489">
              <w:rPr>
                <w:rFonts w:ascii="宋体" w:hAnsi="宋体" w:cs="宋体" w:hint="eastAsia"/>
                <w:kern w:val="0"/>
                <w:sz w:val="20"/>
                <w:szCs w:val="20"/>
              </w:rPr>
              <w:t>。</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38" w:type="dxa"/>
            <w:gridSpan w:val="6"/>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具有宠物食品制造相关经验，在宠物食品生产行业三年以上工作经验（研发、质量或生产管理岗位）。可进行配方、工艺等相关研发工作。</w:t>
            </w:r>
          </w:p>
        </w:tc>
      </w:tr>
      <w:tr w:rsidR="00D42CAA" w:rsidRPr="005D3489" w:rsidTr="000C69F0">
        <w:trPr>
          <w:trHeight w:val="482"/>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38" w:type="dxa"/>
            <w:gridSpan w:val="6"/>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838" w:type="dxa"/>
            <w:gridSpan w:val="6"/>
            <w:tcBorders>
              <w:top w:val="single" w:sz="4" w:space="0" w:color="auto"/>
              <w:left w:val="nil"/>
              <w:bottom w:val="single" w:sz="4" w:space="0" w:color="auto"/>
              <w:right w:val="single" w:sz="4" w:space="0" w:color="000000"/>
            </w:tcBorders>
            <w:shd w:val="clear" w:color="auto" w:fill="auto"/>
            <w:vAlign w:val="center"/>
          </w:tcPr>
          <w:p w:rsidR="00D42CAA" w:rsidRPr="005D3489" w:rsidRDefault="00D42CAA"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研发团队7人，研究生学历。拥有自治区级企业技术中心，中心化验室1000㎡，全套实验室相关设备。</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38" w:type="dxa"/>
            <w:gridSpan w:val="6"/>
            <w:tcBorders>
              <w:top w:val="single" w:sz="4" w:space="0" w:color="auto"/>
              <w:left w:val="nil"/>
              <w:bottom w:val="single" w:sz="4" w:space="0" w:color="auto"/>
              <w:right w:val="single" w:sz="4" w:space="0" w:color="000000"/>
            </w:tcBorders>
            <w:shd w:val="clear" w:color="auto" w:fill="auto"/>
            <w:vAlign w:val="center"/>
          </w:tcPr>
          <w:p w:rsidR="00D42CAA" w:rsidRPr="005D3489" w:rsidRDefault="00D42CAA"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受聘人员经试用合格后享受企业福利待遇，酬薪面议。</w:t>
            </w:r>
          </w:p>
        </w:tc>
      </w:tr>
      <w:tr w:rsidR="00D42CAA" w:rsidRPr="005D3489" w:rsidTr="000C69F0">
        <w:trPr>
          <w:trHeight w:val="51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428" w:type="dxa"/>
            <w:gridSpan w:val="3"/>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rPr>
                <w:rFonts w:ascii="宋体" w:hAnsi="宋体" w:cs="宋体"/>
                <w:kern w:val="0"/>
                <w:sz w:val="20"/>
                <w:szCs w:val="20"/>
              </w:rPr>
            </w:pPr>
            <w:r w:rsidRPr="005D3489">
              <w:rPr>
                <w:rFonts w:ascii="宋体" w:hAnsi="宋体" w:cs="宋体" w:hint="eastAsia"/>
                <w:kern w:val="0"/>
                <w:sz w:val="20"/>
                <w:szCs w:val="20"/>
              </w:rPr>
              <w:t>新疆乌鲁木齐市头屯河区工业园沙坪西街61号</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276" w:type="dxa"/>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830032</w:t>
            </w:r>
          </w:p>
        </w:tc>
      </w:tr>
      <w:tr w:rsidR="00D42CAA" w:rsidRPr="005D3489" w:rsidTr="000C69F0">
        <w:trPr>
          <w:trHeight w:val="51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27" w:type="dxa"/>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严雯</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27" w:type="dxa"/>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0991-3969600-811</w:t>
            </w:r>
          </w:p>
        </w:tc>
        <w:tc>
          <w:tcPr>
            <w:tcW w:w="1701" w:type="dxa"/>
            <w:gridSpan w:val="2"/>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0991-3969606</w:t>
            </w:r>
          </w:p>
        </w:tc>
      </w:tr>
      <w:tr w:rsidR="00D42CAA" w:rsidRPr="005D3489" w:rsidTr="000C69F0">
        <w:trPr>
          <w:trHeight w:val="510"/>
        </w:trPr>
        <w:tc>
          <w:tcPr>
            <w:tcW w:w="2093" w:type="dxa"/>
            <w:tcBorders>
              <w:top w:val="nil"/>
              <w:left w:val="single" w:sz="4" w:space="0" w:color="auto"/>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27" w:type="dxa"/>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18699148512</w:t>
            </w:r>
          </w:p>
        </w:tc>
        <w:tc>
          <w:tcPr>
            <w:tcW w:w="1701" w:type="dxa"/>
            <w:gridSpan w:val="2"/>
            <w:tcBorders>
              <w:top w:val="nil"/>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410" w:type="dxa"/>
            <w:gridSpan w:val="3"/>
            <w:tcBorders>
              <w:top w:val="single" w:sz="4" w:space="0" w:color="auto"/>
              <w:left w:val="nil"/>
              <w:bottom w:val="single" w:sz="4" w:space="0" w:color="auto"/>
              <w:right w:val="single" w:sz="4" w:space="0" w:color="auto"/>
            </w:tcBorders>
            <w:shd w:val="clear" w:color="auto" w:fill="auto"/>
            <w:vAlign w:val="center"/>
          </w:tcPr>
          <w:p w:rsidR="00D42CAA" w:rsidRPr="005D3489" w:rsidRDefault="00D42CAA"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suerya@163.com</w:t>
            </w:r>
          </w:p>
        </w:tc>
      </w:tr>
    </w:tbl>
    <w:p w:rsidR="00E94EDE" w:rsidRPr="005D3489" w:rsidRDefault="00E94EDE"/>
    <w:tbl>
      <w:tblPr>
        <w:tblW w:w="8931" w:type="dxa"/>
        <w:tblInd w:w="108" w:type="dxa"/>
        <w:tblLayout w:type="fixed"/>
        <w:tblLook w:val="0000" w:firstRow="0" w:lastRow="0" w:firstColumn="0" w:lastColumn="0" w:noHBand="0" w:noVBand="0"/>
      </w:tblPr>
      <w:tblGrid>
        <w:gridCol w:w="1134"/>
        <w:gridCol w:w="486"/>
        <w:gridCol w:w="1371"/>
        <w:gridCol w:w="1088"/>
        <w:gridCol w:w="332"/>
        <w:gridCol w:w="1178"/>
        <w:gridCol w:w="49"/>
        <w:gridCol w:w="1085"/>
        <w:gridCol w:w="244"/>
        <w:gridCol w:w="1964"/>
      </w:tblGrid>
      <w:tr w:rsidR="000C671D" w:rsidRPr="005D3489" w:rsidTr="000C69F0">
        <w:trPr>
          <w:trHeight w:val="885"/>
        </w:trPr>
        <w:tc>
          <w:tcPr>
            <w:tcW w:w="8931" w:type="dxa"/>
            <w:gridSpan w:val="10"/>
            <w:tcBorders>
              <w:top w:val="nil"/>
              <w:left w:val="nil"/>
              <w:bottom w:val="nil"/>
              <w:right w:val="nil"/>
            </w:tcBorders>
            <w:shd w:val="clear" w:color="auto" w:fill="auto"/>
            <w:vAlign w:val="center"/>
          </w:tcPr>
          <w:p w:rsidR="000C671D" w:rsidRPr="005D3489" w:rsidRDefault="00B86607" w:rsidP="00B8660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0C671D" w:rsidRPr="005D3489" w:rsidTr="000C69F0">
        <w:trPr>
          <w:trHeight w:val="528"/>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455"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新疆中亚食品研发中心（有限公司）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4"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集体企业　</w:t>
            </w:r>
          </w:p>
        </w:tc>
      </w:tr>
      <w:tr w:rsidR="000C671D" w:rsidRPr="005D3489" w:rsidTr="000C69F0">
        <w:trPr>
          <w:trHeight w:val="154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797" w:type="dxa"/>
            <w:gridSpan w:val="9"/>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我公司是一家外向型，科研型，生产型的跨国食品企业，主要立足国内外两地资源，两个市场，树立新康食品，新鲜健康的经营理念，开发出特色番茄制品、辣椒酱制品、蔬菜罐头、纯果酱等四大类百余种产品，建立产品无添加香精、无添加色素、无添加防腐剂的安全质量控制体系，实现产品从研发创新到生产制造和终端销售的全产业链运营模式。</w:t>
            </w:r>
          </w:p>
          <w:p w:rsidR="000C671D" w:rsidRPr="005D3489" w:rsidRDefault="000C671D"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企业先后通过德国DQS ISO9001</w:t>
            </w:r>
            <w:r w:rsidRPr="005D3489">
              <w:rPr>
                <w:rFonts w:ascii="宋体" w:hAnsi="宋体" w:cs="宋体"/>
                <w:kern w:val="0"/>
                <w:sz w:val="20"/>
                <w:szCs w:val="20"/>
              </w:rPr>
              <w:t>:</w:t>
            </w:r>
            <w:r w:rsidRPr="005D3489">
              <w:rPr>
                <w:rFonts w:ascii="宋体" w:hAnsi="宋体" w:cs="宋体" w:hint="eastAsia"/>
                <w:kern w:val="0"/>
                <w:sz w:val="20"/>
                <w:szCs w:val="20"/>
              </w:rPr>
              <w:t>2008管理体系认证、美国犹太食品认证、俄罗斯</w:t>
            </w:r>
            <w:r w:rsidRPr="005D3489">
              <w:rPr>
                <w:rFonts w:ascii="宋体" w:hAnsi="宋体" w:cs="宋体"/>
                <w:kern w:val="0"/>
                <w:sz w:val="20"/>
                <w:szCs w:val="20"/>
              </w:rPr>
              <w:t>Russian Register</w:t>
            </w:r>
            <w:r w:rsidRPr="005D3489">
              <w:rPr>
                <w:rFonts w:ascii="宋体" w:hAnsi="宋体" w:cs="宋体" w:hint="eastAsia"/>
                <w:kern w:val="0"/>
                <w:sz w:val="20"/>
                <w:szCs w:val="20"/>
              </w:rPr>
              <w:t xml:space="preserve"> </w:t>
            </w:r>
            <w:r w:rsidRPr="005D3489">
              <w:rPr>
                <w:rFonts w:ascii="宋体" w:hAnsi="宋体" w:cs="宋体"/>
                <w:kern w:val="0"/>
                <w:sz w:val="20"/>
                <w:szCs w:val="20"/>
              </w:rPr>
              <w:t>ISO22000:2005</w:t>
            </w:r>
            <w:r w:rsidRPr="005D3489">
              <w:rPr>
                <w:rFonts w:ascii="宋体" w:hAnsi="宋体" w:cs="宋体" w:hint="eastAsia"/>
                <w:kern w:val="0"/>
                <w:sz w:val="20"/>
                <w:szCs w:val="20"/>
              </w:rPr>
              <w:t xml:space="preserve"> 体系认证、ISO14000:2004环境管理体系认证等；企业拥有15项专利，企业连续多年被评为“哈萨克斯坦国家食品质量最佳企业”、“哈萨克斯坦总统嘉奖企业”，成为国家引智成果示范单位，自治区工程技术中心、工程实验室、农产品出口示范基地。企业新</w:t>
            </w:r>
            <w:proofErr w:type="gramStart"/>
            <w:r w:rsidRPr="005D3489">
              <w:rPr>
                <w:rFonts w:ascii="宋体" w:hAnsi="宋体" w:cs="宋体" w:hint="eastAsia"/>
                <w:kern w:val="0"/>
                <w:sz w:val="20"/>
                <w:szCs w:val="20"/>
              </w:rPr>
              <w:t>康品牌</w:t>
            </w:r>
            <w:proofErr w:type="gramEnd"/>
            <w:r w:rsidRPr="005D3489">
              <w:rPr>
                <w:rFonts w:ascii="宋体" w:hAnsi="宋体" w:cs="宋体" w:hint="eastAsia"/>
                <w:kern w:val="0"/>
                <w:sz w:val="20"/>
                <w:szCs w:val="20"/>
              </w:rPr>
              <w:t xml:space="preserve">被评为中国驰名商标。企业追求品质生活，形象定位为清新时尚、温馨美好，目标是成为中亚一流的食品研发机构！　</w:t>
            </w:r>
          </w:p>
        </w:tc>
      </w:tr>
      <w:tr w:rsidR="000C671D" w:rsidRPr="005D3489" w:rsidTr="000C69F0">
        <w:trPr>
          <w:trHeight w:val="564"/>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3277"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项目管理</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342"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经济、国际贸易等相关专业　</w:t>
            </w:r>
          </w:p>
        </w:tc>
      </w:tr>
      <w:tr w:rsidR="000C671D" w:rsidRPr="005D3489" w:rsidTr="000C69F0">
        <w:trPr>
          <w:trHeight w:val="1125"/>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研发项目部</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项目管理</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从事公司各类项目的管理工作</w:t>
            </w:r>
          </w:p>
        </w:tc>
      </w:tr>
      <w:tr w:rsidR="000C671D" w:rsidRPr="005D3489" w:rsidTr="000C69F0">
        <w:trPr>
          <w:trHeight w:val="563"/>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857"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中级以上</w:t>
            </w:r>
          </w:p>
        </w:tc>
        <w:tc>
          <w:tcPr>
            <w:tcW w:w="1420"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0"/>
                <w:szCs w:val="20"/>
              </w:rPr>
              <w:t>研究生</w:t>
            </w:r>
            <w:proofErr w:type="gramStart"/>
            <w:r w:rsidRPr="005D3489">
              <w:rPr>
                <w:rFonts w:ascii="宋体" w:hAnsi="宋体" w:cs="宋体" w:hint="eastAsia"/>
                <w:kern w:val="0"/>
                <w:sz w:val="20"/>
                <w:szCs w:val="20"/>
              </w:rPr>
              <w:t>以上</w:t>
            </w:r>
            <w:r w:rsidRPr="005D3489">
              <w:rPr>
                <w:rFonts w:ascii="宋体" w:hAnsi="宋体" w:cs="宋体" w:hint="eastAsia"/>
                <w:kern w:val="0"/>
                <w:sz w:val="24"/>
              </w:rPr>
              <w:t xml:space="preserve">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4"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45岁</w:t>
            </w:r>
            <w:proofErr w:type="gramStart"/>
            <w:r w:rsidRPr="005D3489">
              <w:rPr>
                <w:rFonts w:ascii="宋体" w:hAnsi="宋体" w:cs="宋体" w:hint="eastAsia"/>
                <w:kern w:val="0"/>
                <w:sz w:val="20"/>
                <w:szCs w:val="20"/>
              </w:rPr>
              <w:t xml:space="preserve">以下　</w:t>
            </w:r>
            <w:proofErr w:type="gramEnd"/>
          </w:p>
        </w:tc>
      </w:tr>
      <w:tr w:rsidR="000C671D" w:rsidRPr="005D3489" w:rsidTr="000C69F0">
        <w:trPr>
          <w:trHeight w:val="1107"/>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具有独立的论文编写能力，数据分析能力，已有科研成果1项；</w:t>
            </w:r>
          </w:p>
        </w:tc>
      </w:tr>
      <w:tr w:rsidR="000C671D" w:rsidRPr="005D3489" w:rsidTr="000C69F0">
        <w:trPr>
          <w:trHeight w:val="644"/>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797" w:type="dxa"/>
            <w:gridSpan w:val="9"/>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tc>
      </w:tr>
      <w:tr w:rsidR="000C671D" w:rsidRPr="005D3489" w:rsidTr="000C69F0">
        <w:trPr>
          <w:trHeight w:val="36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797" w:type="dxa"/>
            <w:gridSpan w:val="9"/>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0C671D" w:rsidRPr="005D3489" w:rsidTr="000C69F0">
        <w:trPr>
          <w:trHeight w:val="602"/>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提供独立的数据库，进行数据分析，配备专职助手2人。</w:t>
            </w:r>
          </w:p>
        </w:tc>
      </w:tr>
      <w:tr w:rsidR="000C671D" w:rsidRPr="005D3489" w:rsidTr="000C69F0">
        <w:trPr>
          <w:trHeight w:val="1119"/>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797" w:type="dxa"/>
            <w:gridSpan w:val="9"/>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年薪：8万以上</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若其配偶无工作，可为其配偶提供工作或者提供最低社会工资</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提供住宿，缴纳社保</w:t>
            </w:r>
          </w:p>
        </w:tc>
      </w:tr>
      <w:tr w:rsidR="000C671D" w:rsidRPr="005D3489" w:rsidTr="000C69F0">
        <w:trPr>
          <w:trHeight w:val="414"/>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504" w:type="dxa"/>
            <w:gridSpan w:val="6"/>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乌鲁木齐市经济技术开发区卫星路533号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0C69F0">
        <w:trPr>
          <w:trHeight w:val="552"/>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www.tsinfood.com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彭芸、张帆　</w:t>
            </w:r>
          </w:p>
        </w:tc>
      </w:tr>
      <w:tr w:rsidR="000C671D" w:rsidRPr="005D3489" w:rsidTr="000C69F0">
        <w:trPr>
          <w:trHeight w:val="42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0991-3709037　</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0991-3717075　</w:t>
            </w:r>
          </w:p>
        </w:tc>
      </w:tr>
      <w:tr w:rsidR="000C671D" w:rsidRPr="005D3489" w:rsidTr="000C69F0">
        <w:trPr>
          <w:trHeight w:val="431"/>
        </w:trPr>
        <w:tc>
          <w:tcPr>
            <w:tcW w:w="1134"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945"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13899921172</w:t>
            </w:r>
          </w:p>
          <w:p w:rsidR="000C671D" w:rsidRPr="005D3489" w:rsidRDefault="000C671D"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 xml:space="preserve">　15160903062</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X</w:t>
            </w:r>
            <w:r w:rsidRPr="005D3489">
              <w:rPr>
                <w:rFonts w:ascii="宋体" w:hAnsi="宋体" w:cs="宋体" w:hint="eastAsia"/>
                <w:kern w:val="0"/>
                <w:sz w:val="20"/>
                <w:szCs w:val="20"/>
              </w:rPr>
              <w:t xml:space="preserve">inkang2010@sina.com　</w:t>
            </w:r>
          </w:p>
        </w:tc>
      </w:tr>
      <w:tr w:rsidR="000C671D" w:rsidRPr="005D3489" w:rsidTr="000C69F0">
        <w:trPr>
          <w:trHeight w:val="885"/>
        </w:trPr>
        <w:tc>
          <w:tcPr>
            <w:tcW w:w="8931" w:type="dxa"/>
            <w:gridSpan w:val="10"/>
            <w:tcBorders>
              <w:top w:val="nil"/>
              <w:left w:val="nil"/>
              <w:bottom w:val="nil"/>
              <w:right w:val="nil"/>
            </w:tcBorders>
            <w:shd w:val="clear" w:color="auto" w:fill="auto"/>
            <w:vAlign w:val="center"/>
          </w:tcPr>
          <w:p w:rsidR="000C671D" w:rsidRPr="005D3489" w:rsidRDefault="000C69F0" w:rsidP="000C69F0">
            <w:pP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0C671D" w:rsidRPr="005D3489" w:rsidTr="000C69F0">
        <w:trPr>
          <w:trHeight w:val="67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新疆中亚食品研发中心（有限公司）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4"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集体企业　</w:t>
            </w:r>
          </w:p>
        </w:tc>
      </w:tr>
      <w:tr w:rsidR="000C671D" w:rsidRPr="005D3489" w:rsidTr="000C69F0">
        <w:trPr>
          <w:trHeight w:val="718"/>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合作项目名称</w:t>
            </w:r>
          </w:p>
        </w:tc>
        <w:tc>
          <w:tcPr>
            <w:tcW w:w="7311" w:type="dxa"/>
            <w:gridSpan w:val="8"/>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加工蔬菜种植资源引进、筛选、扩繁</w:t>
            </w:r>
          </w:p>
        </w:tc>
      </w:tr>
      <w:tr w:rsidR="000C671D" w:rsidRPr="005D3489" w:rsidTr="000C69F0">
        <w:trPr>
          <w:trHeight w:val="1383"/>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合作项目简介（300字左右）</w:t>
            </w:r>
          </w:p>
        </w:tc>
        <w:tc>
          <w:tcPr>
            <w:tcW w:w="7311" w:type="dxa"/>
            <w:gridSpan w:val="8"/>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从国外引进多项抗逆、优质的加工型果蔬种植资源，对引进种质资源展开农业性状和环境适应性评估，建立适应于新疆环境的品种栽培标准体系，对新型加工蔬菜产品的研发。　</w:t>
            </w:r>
          </w:p>
        </w:tc>
      </w:tr>
      <w:tr w:rsidR="000C671D" w:rsidRPr="005D3489" w:rsidTr="000C69F0">
        <w:trPr>
          <w:trHeight w:val="1119"/>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合作要求</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引进并筛选确定适合本地区种植的3-4项加工型果蔬种植资源，完成1-2项加工型果蔬制品的研发。</w:t>
            </w:r>
          </w:p>
        </w:tc>
      </w:tr>
      <w:tr w:rsidR="000C671D" w:rsidRPr="005D3489" w:rsidTr="000C69F0">
        <w:trPr>
          <w:trHeight w:val="851"/>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合作方式</w:t>
            </w:r>
          </w:p>
        </w:tc>
        <w:tc>
          <w:tcPr>
            <w:tcW w:w="7311" w:type="dxa"/>
            <w:gridSpan w:val="8"/>
            <w:tcBorders>
              <w:top w:val="nil"/>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（包括技术转让、股权分配、比例提成、技术支持、共同研发等）</w:t>
            </w:r>
          </w:p>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共同研发</w:t>
            </w:r>
          </w:p>
        </w:tc>
      </w:tr>
      <w:tr w:rsidR="000C671D" w:rsidRPr="005D3489" w:rsidTr="000C69F0">
        <w:trPr>
          <w:trHeight w:val="705"/>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高级职称</w:t>
            </w:r>
          </w:p>
        </w:tc>
        <w:tc>
          <w:tcPr>
            <w:tcW w:w="1420"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硕士</w:t>
            </w:r>
            <w:proofErr w:type="gramStart"/>
            <w:r w:rsidRPr="005D3489">
              <w:rPr>
                <w:rFonts w:ascii="宋体" w:hAnsi="宋体" w:cs="宋体" w:hint="eastAsia"/>
                <w:kern w:val="0"/>
                <w:sz w:val="24"/>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4"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不限　</w:t>
            </w:r>
          </w:p>
        </w:tc>
      </w:tr>
      <w:tr w:rsidR="000C671D" w:rsidRPr="005D3489" w:rsidTr="000C69F0">
        <w:trPr>
          <w:trHeight w:val="973"/>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取得过1-2项研究成果，能够独立指导完成品种的筛选机产品的研发工作，具有独特见解，帮助企业解决实际问题；</w:t>
            </w:r>
          </w:p>
        </w:tc>
      </w:tr>
      <w:tr w:rsidR="000C671D" w:rsidRPr="005D3489" w:rsidTr="000C69F0">
        <w:trPr>
          <w:trHeight w:val="507"/>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1" w:type="dxa"/>
            <w:gridSpan w:val="8"/>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（包括获得奖项和海外学习、工作经历等）　</w:t>
            </w:r>
          </w:p>
          <w:p w:rsidR="000C671D" w:rsidRPr="005D3489" w:rsidRDefault="000C671D" w:rsidP="00FD33D0">
            <w:pPr>
              <w:widowControl/>
              <w:rPr>
                <w:rFonts w:ascii="宋体" w:hAnsi="宋体" w:cs="宋体"/>
                <w:kern w:val="0"/>
                <w:sz w:val="20"/>
                <w:szCs w:val="20"/>
              </w:rPr>
            </w:pPr>
          </w:p>
        </w:tc>
      </w:tr>
      <w:tr w:rsidR="000C671D" w:rsidRPr="005D3489" w:rsidTr="000C69F0">
        <w:trPr>
          <w:trHeight w:val="644"/>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可为其提供独立的实验室，配备3-4名研究生作为其助手进行品种育苗、选育等方面的研究。</w:t>
            </w:r>
          </w:p>
        </w:tc>
      </w:tr>
      <w:tr w:rsidR="000C671D" w:rsidRPr="005D3489" w:rsidTr="000C69F0">
        <w:trPr>
          <w:trHeight w:val="1115"/>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1" w:type="dxa"/>
            <w:gridSpan w:val="8"/>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年薪：10万以上</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若其配偶无工作，可为其配偶提供工作或者提供最低社会工资</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提供食宿，缴纳社保</w:t>
            </w:r>
          </w:p>
        </w:tc>
      </w:tr>
      <w:tr w:rsidR="000C671D" w:rsidRPr="005D3489" w:rsidTr="000C69F0">
        <w:trPr>
          <w:trHeight w:val="69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乌鲁木齐市经济技术开发区卫星路533号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0C69F0">
        <w:trPr>
          <w:trHeight w:val="690"/>
        </w:trPr>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www.tsinfood.com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彭芸、张帆　</w:t>
            </w:r>
          </w:p>
        </w:tc>
      </w:tr>
      <w:tr w:rsidR="000C671D" w:rsidRPr="005D3489" w:rsidTr="000C69F0">
        <w:trPr>
          <w:trHeight w:val="690"/>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0991-3709037　</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0991-3717075　</w:t>
            </w:r>
          </w:p>
        </w:tc>
      </w:tr>
      <w:tr w:rsidR="000C671D" w:rsidRPr="005D3489" w:rsidTr="000C69F0">
        <w:trPr>
          <w:trHeight w:val="690"/>
        </w:trPr>
        <w:tc>
          <w:tcPr>
            <w:tcW w:w="1620" w:type="dxa"/>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13899921172</w:t>
            </w:r>
          </w:p>
          <w:p w:rsidR="000C671D" w:rsidRPr="005D3489" w:rsidRDefault="000C671D" w:rsidP="00FD33D0">
            <w:pPr>
              <w:widowControl/>
              <w:ind w:firstLineChars="200" w:firstLine="400"/>
              <w:rPr>
                <w:rFonts w:ascii="宋体" w:hAnsi="宋体" w:cs="宋体"/>
                <w:kern w:val="0"/>
                <w:sz w:val="20"/>
                <w:szCs w:val="20"/>
              </w:rPr>
            </w:pPr>
            <w:r w:rsidRPr="005D3489">
              <w:rPr>
                <w:rFonts w:ascii="宋体" w:hAnsi="宋体" w:cs="宋体" w:hint="eastAsia"/>
                <w:kern w:val="0"/>
                <w:sz w:val="20"/>
                <w:szCs w:val="20"/>
              </w:rPr>
              <w:t xml:space="preserve">　15160903062</w:t>
            </w:r>
          </w:p>
        </w:tc>
        <w:tc>
          <w:tcPr>
            <w:tcW w:w="1559" w:type="dxa"/>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X</w:t>
            </w:r>
            <w:r w:rsidRPr="005D3489">
              <w:rPr>
                <w:rFonts w:ascii="宋体" w:hAnsi="宋体" w:cs="宋体" w:hint="eastAsia"/>
                <w:kern w:val="0"/>
                <w:sz w:val="20"/>
                <w:szCs w:val="20"/>
              </w:rPr>
              <w:t xml:space="preserve">inkang2010@sina.com　</w:t>
            </w:r>
          </w:p>
        </w:tc>
      </w:tr>
    </w:tbl>
    <w:p w:rsidR="00D42CAA" w:rsidRPr="005D3489" w:rsidRDefault="00D42CAA"/>
    <w:p w:rsidR="000C69F0" w:rsidRPr="005D3489" w:rsidRDefault="000C69F0"/>
    <w:p w:rsidR="000C69F0" w:rsidRPr="005D3489" w:rsidRDefault="000C69F0"/>
    <w:p w:rsidR="000C69F0" w:rsidRPr="005D3489" w:rsidRDefault="000C69F0"/>
    <w:p w:rsidR="000C69F0" w:rsidRPr="005D3489" w:rsidRDefault="000C69F0" w:rsidP="000C69F0">
      <w:pPr>
        <w:jc w:val="cente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bl>
      <w:tblPr>
        <w:tblW w:w="8795" w:type="dxa"/>
        <w:jc w:val="center"/>
        <w:tblInd w:w="-179" w:type="dxa"/>
        <w:tblLayout w:type="fixed"/>
        <w:tblLook w:val="0000" w:firstRow="0" w:lastRow="0" w:firstColumn="0" w:lastColumn="0" w:noHBand="0" w:noVBand="0"/>
      </w:tblPr>
      <w:tblGrid>
        <w:gridCol w:w="2333"/>
        <w:gridCol w:w="2268"/>
        <w:gridCol w:w="1417"/>
        <w:gridCol w:w="81"/>
        <w:gridCol w:w="1053"/>
        <w:gridCol w:w="1643"/>
      </w:tblGrid>
      <w:tr w:rsidR="000C671D" w:rsidRPr="005D3489" w:rsidTr="00626689">
        <w:trPr>
          <w:trHeight w:val="670"/>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新疆阿尔曼清真食品工业集团有限公司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4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民营企业　</w:t>
            </w:r>
          </w:p>
        </w:tc>
      </w:tr>
      <w:tr w:rsidR="000C671D" w:rsidRPr="005D3489" w:rsidTr="00626689">
        <w:trPr>
          <w:trHeight w:val="154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spacing w:line="260" w:lineRule="exact"/>
              <w:ind w:firstLineChars="250" w:firstLine="500"/>
              <w:rPr>
                <w:rFonts w:ascii="宋体" w:hAnsi="宋体"/>
                <w:sz w:val="20"/>
                <w:szCs w:val="20"/>
              </w:rPr>
            </w:pPr>
            <w:r w:rsidRPr="005D3489">
              <w:rPr>
                <w:rFonts w:ascii="宋体" w:hAnsi="宋体" w:hint="eastAsia"/>
                <w:sz w:val="20"/>
                <w:szCs w:val="20"/>
              </w:rPr>
              <w:t>新疆阿尔曼清真食品工业集团有限公司成立于1995年，是集绿色食品开发、无公害种植、清真食品生产加工、商品批发零售于一体的国家农业产业化重点龙头企业。资产总额2.62亿，注册资金5100万元。员工近千名，拥有专利43项、（1项发明专利），商标286项，20个产品获中国绿色食品认证，获得中国驰名商标和自治区企业技术中心认证。</w:t>
            </w:r>
          </w:p>
          <w:p w:rsidR="000C671D" w:rsidRPr="005D3489" w:rsidRDefault="000C671D" w:rsidP="00FD33D0">
            <w:pPr>
              <w:spacing w:line="260" w:lineRule="exact"/>
              <w:ind w:firstLineChars="250" w:firstLine="500"/>
              <w:rPr>
                <w:rFonts w:ascii="宋体" w:hAnsi="宋体"/>
                <w:sz w:val="20"/>
                <w:szCs w:val="20"/>
              </w:rPr>
            </w:pPr>
            <w:r w:rsidRPr="005D3489">
              <w:rPr>
                <w:rFonts w:ascii="宋体" w:hAnsi="宋体" w:hint="eastAsia"/>
                <w:sz w:val="20"/>
                <w:szCs w:val="20"/>
              </w:rPr>
              <w:t>博士后工作站自成立后，建立了新产品研发团队，积极进行新产品开发，并初见成效，现已有两种新产品上市，取得了显著的经济效益。集团公司每年都会拨付一定的研发经费用于开发新产品。</w:t>
            </w:r>
          </w:p>
        </w:tc>
      </w:tr>
      <w:tr w:rsidR="000C671D" w:rsidRPr="005D3489" w:rsidTr="00626689">
        <w:trPr>
          <w:trHeight w:val="558"/>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pStyle w:val="a5"/>
              <w:widowControl/>
              <w:ind w:left="1519" w:firstLineChars="0" w:firstLine="0"/>
              <w:rPr>
                <w:rFonts w:ascii="宋体" w:hAnsi="宋体" w:cs="宋体"/>
                <w:kern w:val="0"/>
                <w:sz w:val="20"/>
                <w:szCs w:val="20"/>
              </w:rPr>
            </w:pPr>
            <w:r w:rsidRPr="005D3489">
              <w:rPr>
                <w:rFonts w:ascii="宋体" w:hAnsi="宋体" w:cs="宋体" w:hint="eastAsia"/>
                <w:kern w:val="0"/>
                <w:sz w:val="20"/>
                <w:szCs w:val="20"/>
              </w:rPr>
              <w:t>新疆奶酪及乳制品研究</w:t>
            </w:r>
          </w:p>
        </w:tc>
      </w:tr>
      <w:tr w:rsidR="000C671D" w:rsidRPr="005D3489" w:rsidTr="00626689">
        <w:trPr>
          <w:trHeight w:val="1024"/>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spacing w:line="260" w:lineRule="exact"/>
              <w:ind w:firstLineChars="236" w:firstLine="472"/>
              <w:jc w:val="left"/>
              <w:rPr>
                <w:rFonts w:asciiTheme="minorEastAsia" w:hAnsiTheme="minorEastAsia"/>
                <w:sz w:val="20"/>
                <w:szCs w:val="20"/>
              </w:rPr>
            </w:pPr>
            <w:r w:rsidRPr="005D3489">
              <w:rPr>
                <w:rFonts w:asciiTheme="minorEastAsia" w:hAnsiTheme="minorEastAsia" w:hint="eastAsia"/>
                <w:sz w:val="20"/>
                <w:szCs w:val="20"/>
              </w:rPr>
              <w:t>新疆奶酪及乳制品研究项目是阿尔曼集团公司重点研发项目，项目的实施部门是产品研发中心。阿尔曼集团公司在阿勒泰有奶源基地，具有资源优和充足的原材料，目前实验室也进行了升级改造，为新产品研发提供了良好的物质条件。</w:t>
            </w:r>
          </w:p>
          <w:p w:rsidR="000C671D" w:rsidRPr="005D3489" w:rsidRDefault="000C671D" w:rsidP="00FD33D0">
            <w:pPr>
              <w:widowControl/>
              <w:shd w:val="clear" w:color="auto" w:fill="FFFFFF"/>
              <w:spacing w:line="260" w:lineRule="exact"/>
              <w:ind w:firstLineChars="200" w:firstLine="400"/>
              <w:jc w:val="left"/>
              <w:rPr>
                <w:rFonts w:asciiTheme="minorEastAsia" w:hAnsiTheme="minorEastAsia"/>
                <w:sz w:val="20"/>
                <w:szCs w:val="20"/>
              </w:rPr>
            </w:pPr>
            <w:r w:rsidRPr="005D3489">
              <w:rPr>
                <w:rFonts w:asciiTheme="minorEastAsia" w:hAnsiTheme="minorEastAsia" w:cs="宋体" w:hint="eastAsia"/>
                <w:kern w:val="0"/>
                <w:sz w:val="20"/>
                <w:szCs w:val="20"/>
              </w:rPr>
              <w:t>新疆奶酪的主要原料是牛奶、发酵剂、凝乳酶。</w:t>
            </w:r>
            <w:r w:rsidRPr="005D3489">
              <w:rPr>
                <w:rFonts w:asciiTheme="minorEastAsia" w:hAnsiTheme="minorEastAsia" w:hint="eastAsia"/>
                <w:sz w:val="20"/>
                <w:szCs w:val="20"/>
              </w:rPr>
              <w:t xml:space="preserve">奶酪是牛奶经浓缩、发酵而制成的奶制品。它基本排除了牛奶中的水分，保留了营养价值极高的精华部分，被称为乳品中的“黄金”。 </w:t>
            </w:r>
          </w:p>
          <w:p w:rsidR="000C671D" w:rsidRPr="005D3489" w:rsidRDefault="000C671D" w:rsidP="00FD33D0">
            <w:pPr>
              <w:spacing w:line="260" w:lineRule="exact"/>
              <w:ind w:firstLineChars="200" w:firstLine="400"/>
              <w:jc w:val="left"/>
              <w:rPr>
                <w:rFonts w:asciiTheme="minorEastAsia" w:hAnsiTheme="minorEastAsia"/>
                <w:sz w:val="20"/>
                <w:szCs w:val="20"/>
              </w:rPr>
            </w:pPr>
            <w:r w:rsidRPr="005D3489">
              <w:rPr>
                <w:rFonts w:asciiTheme="minorEastAsia" w:hAnsiTheme="minorEastAsia" w:hint="eastAsia"/>
                <w:sz w:val="20"/>
                <w:szCs w:val="20"/>
              </w:rPr>
              <w:t>新疆有充足的奶源，有特有的民族传统干乳制品，还有消费干乳制品的习惯，在产品市场、品种等方面都有优势。所以，新疆可以全力向干乳制品进军。据统计，近几年国内奶油、奶酪消量猛增，</w:t>
            </w:r>
            <w:r w:rsidRPr="005D3489">
              <w:rPr>
                <w:rFonts w:asciiTheme="minorEastAsia" w:hAnsiTheme="minorEastAsia" w:cs="宋体" w:hint="eastAsia"/>
                <w:kern w:val="0"/>
                <w:sz w:val="20"/>
                <w:szCs w:val="20"/>
              </w:rPr>
              <w:t>同时新疆毗邻的中亚</w:t>
            </w:r>
            <w:proofErr w:type="gramStart"/>
            <w:r w:rsidRPr="005D3489">
              <w:rPr>
                <w:rFonts w:asciiTheme="minorEastAsia" w:hAnsiTheme="minorEastAsia" w:cs="宋体" w:hint="eastAsia"/>
                <w:kern w:val="0"/>
                <w:sz w:val="20"/>
                <w:szCs w:val="20"/>
              </w:rPr>
              <w:t>各国干</w:t>
            </w:r>
            <w:proofErr w:type="gramEnd"/>
            <w:r w:rsidRPr="005D3489">
              <w:rPr>
                <w:rFonts w:asciiTheme="minorEastAsia" w:hAnsiTheme="minorEastAsia" w:cs="宋体" w:hint="eastAsia"/>
                <w:kern w:val="0"/>
                <w:sz w:val="20"/>
                <w:szCs w:val="20"/>
              </w:rPr>
              <w:t xml:space="preserve">乳制品的需求量也大，而当地的奶业发展缓慢，新疆完全可利用区位优势，大举进入中亚市场。 </w:t>
            </w:r>
          </w:p>
          <w:p w:rsidR="000C671D" w:rsidRPr="005D3489" w:rsidRDefault="000C671D" w:rsidP="00FD33D0">
            <w:pPr>
              <w:spacing w:line="260" w:lineRule="exact"/>
              <w:ind w:firstLineChars="200" w:firstLine="400"/>
              <w:jc w:val="left"/>
              <w:rPr>
                <w:rFonts w:asciiTheme="minorEastAsia" w:hAnsiTheme="minorEastAsia"/>
                <w:szCs w:val="21"/>
              </w:rPr>
            </w:pPr>
            <w:r w:rsidRPr="005D3489">
              <w:rPr>
                <w:rFonts w:asciiTheme="minorEastAsia" w:hAnsiTheme="minorEastAsia" w:hint="eastAsia"/>
                <w:sz w:val="20"/>
                <w:szCs w:val="20"/>
              </w:rPr>
              <w:t>阿尔曼集团公司经过认真分析研究，决定进行新疆奶酪及乳制品研究，先重点研制新疆奶酪产品，逐步发展</w:t>
            </w:r>
            <w:r w:rsidRPr="005D3489">
              <w:rPr>
                <w:rFonts w:asciiTheme="minorEastAsia" w:hAnsiTheme="minorEastAsia" w:cs="宋体" w:hint="eastAsia"/>
                <w:kern w:val="0"/>
                <w:sz w:val="20"/>
                <w:szCs w:val="20"/>
              </w:rPr>
              <w:t>系列产品</w:t>
            </w:r>
            <w:r w:rsidRPr="005D3489">
              <w:rPr>
                <w:rFonts w:asciiTheme="minorEastAsia" w:hAnsiTheme="minorEastAsia" w:hint="eastAsia"/>
                <w:sz w:val="20"/>
                <w:szCs w:val="20"/>
              </w:rPr>
              <w:t>。新疆奶酪及乳制品研究项目，计划2015年开始，实现新疆的优质资源转化成市场优势战略，实现新疆特色产业走出新疆、走向全国、走向世界的目标</w:t>
            </w:r>
            <w:r w:rsidRPr="005D3489">
              <w:rPr>
                <w:rFonts w:asciiTheme="minorEastAsia" w:hAnsiTheme="minorEastAsia" w:hint="eastAsia"/>
                <w:szCs w:val="21"/>
              </w:rPr>
              <w:t>。</w:t>
            </w:r>
          </w:p>
        </w:tc>
      </w:tr>
      <w:tr w:rsidR="000C671D" w:rsidRPr="005D3489" w:rsidTr="00640AD7">
        <w:trPr>
          <w:trHeight w:val="43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462" w:type="dxa"/>
            <w:gridSpan w:val="5"/>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食品科学与工程</w:t>
            </w:r>
          </w:p>
        </w:tc>
      </w:tr>
      <w:tr w:rsidR="000C671D" w:rsidRPr="005D3489" w:rsidTr="00640AD7">
        <w:trPr>
          <w:trHeight w:val="415"/>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134"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43" w:type="dxa"/>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40岁以下</w:t>
            </w:r>
          </w:p>
        </w:tc>
      </w:tr>
      <w:tr w:rsidR="000C671D" w:rsidRPr="005D3489" w:rsidTr="00640AD7">
        <w:trPr>
          <w:trHeight w:val="467"/>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tc>
      </w:tr>
      <w:tr w:rsidR="000C671D" w:rsidRPr="005D3489" w:rsidTr="00640AD7">
        <w:trPr>
          <w:trHeight w:val="637"/>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462" w:type="dxa"/>
            <w:gridSpan w:val="5"/>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hint="eastAsia"/>
                <w:kern w:val="0"/>
                <w:sz w:val="20"/>
                <w:szCs w:val="20"/>
              </w:rPr>
              <w:t xml:space="preserve">（包括交叉学科和多个岗位以及海外学习、工作经历等）　</w:t>
            </w:r>
          </w:p>
          <w:p w:rsidR="000C671D" w:rsidRPr="005D3489" w:rsidRDefault="000C671D" w:rsidP="00FD33D0">
            <w:pPr>
              <w:widowControl/>
              <w:ind w:firstLineChars="100" w:firstLine="200"/>
              <w:rPr>
                <w:rFonts w:ascii="宋体" w:hAnsi="宋体" w:cs="宋体"/>
                <w:kern w:val="0"/>
                <w:sz w:val="20"/>
                <w:szCs w:val="20"/>
              </w:rPr>
            </w:pPr>
            <w:r w:rsidRPr="005D3489">
              <w:rPr>
                <w:rFonts w:ascii="宋体" w:hAnsi="宋体" w:cs="宋体" w:hint="eastAsia"/>
                <w:kern w:val="0"/>
                <w:sz w:val="20"/>
                <w:szCs w:val="20"/>
              </w:rPr>
              <w:t>工作经历不限，但有工作经历的会优先考虑。</w:t>
            </w:r>
          </w:p>
        </w:tc>
      </w:tr>
      <w:tr w:rsidR="000C671D" w:rsidRPr="005D3489" w:rsidTr="00626689">
        <w:trPr>
          <w:trHeight w:val="451"/>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462" w:type="dxa"/>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r>
      <w:tr w:rsidR="000C671D" w:rsidRPr="005D3489" w:rsidTr="00626689">
        <w:trPr>
          <w:trHeight w:val="83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C671D" w:rsidRPr="005D3489" w:rsidRDefault="000C671D" w:rsidP="00FD33D0">
            <w:pPr>
              <w:widowControl/>
              <w:ind w:firstLineChars="50" w:firstLine="100"/>
              <w:jc w:val="left"/>
              <w:rPr>
                <w:rFonts w:ascii="宋体" w:hAnsi="宋体" w:cs="宋体"/>
                <w:kern w:val="0"/>
                <w:sz w:val="20"/>
                <w:szCs w:val="20"/>
              </w:rPr>
            </w:pPr>
            <w:r w:rsidRPr="005D3489">
              <w:rPr>
                <w:rFonts w:ascii="宋体" w:hAnsi="宋体" w:cs="宋体" w:hint="eastAsia"/>
                <w:kern w:val="0"/>
                <w:sz w:val="20"/>
                <w:szCs w:val="20"/>
              </w:rPr>
              <w:t>所聘用的博士进站后，主要负责清真食品产品研发和现有生产加工产品标准建立。集团公司建有技术中心、实验室和研发团队。</w:t>
            </w:r>
          </w:p>
        </w:tc>
      </w:tr>
      <w:tr w:rsidR="000C671D" w:rsidRPr="005D3489" w:rsidTr="00640AD7">
        <w:trPr>
          <w:trHeight w:val="703"/>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462" w:type="dxa"/>
            <w:gridSpan w:val="5"/>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ind w:firstLineChars="100" w:firstLine="200"/>
              <w:jc w:val="left"/>
              <w:rPr>
                <w:rFonts w:ascii="宋体" w:hAnsi="宋体" w:cs="宋体"/>
                <w:kern w:val="0"/>
                <w:sz w:val="20"/>
                <w:szCs w:val="20"/>
              </w:rPr>
            </w:pPr>
            <w:r w:rsidRPr="005D3489">
              <w:rPr>
                <w:rFonts w:ascii="宋体" w:hAnsi="宋体" w:cs="宋体" w:hint="eastAsia"/>
                <w:kern w:val="0"/>
                <w:sz w:val="20"/>
                <w:szCs w:val="20"/>
              </w:rPr>
              <w:t>年薪8-10万元人民币。</w:t>
            </w:r>
          </w:p>
          <w:p w:rsidR="000C671D" w:rsidRPr="005D3489" w:rsidRDefault="000C671D" w:rsidP="00FD33D0">
            <w:pPr>
              <w:widowControl/>
              <w:ind w:firstLineChars="100" w:firstLine="200"/>
              <w:jc w:val="left"/>
              <w:rPr>
                <w:rFonts w:ascii="宋体" w:hAnsi="宋体" w:cs="宋体"/>
                <w:kern w:val="0"/>
                <w:sz w:val="20"/>
                <w:szCs w:val="20"/>
              </w:rPr>
            </w:pPr>
            <w:r w:rsidRPr="005D3489">
              <w:rPr>
                <w:rFonts w:ascii="宋体" w:hAnsi="宋体" w:cs="宋体" w:hint="eastAsia"/>
                <w:kern w:val="0"/>
                <w:sz w:val="20"/>
                <w:szCs w:val="20"/>
              </w:rPr>
              <w:t>有工作经验者优先考虑，年薪可面议。</w:t>
            </w:r>
          </w:p>
        </w:tc>
      </w:tr>
      <w:tr w:rsidR="000C671D" w:rsidRPr="005D3489" w:rsidTr="00640AD7">
        <w:trPr>
          <w:trHeight w:val="435"/>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766" w:type="dxa"/>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乌鲁木齐经济技术开发区维泰北路160号　</w:t>
            </w:r>
          </w:p>
        </w:tc>
        <w:tc>
          <w:tcPr>
            <w:tcW w:w="105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43"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830026　</w:t>
            </w:r>
          </w:p>
        </w:tc>
      </w:tr>
      <w:tr w:rsidR="000C671D" w:rsidRPr="005D3489" w:rsidTr="00640AD7">
        <w:trPr>
          <w:trHeight w:val="413"/>
          <w:jc w:val="center"/>
        </w:trPr>
        <w:tc>
          <w:tcPr>
            <w:tcW w:w="2333" w:type="dxa"/>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www.arman.com　</w:t>
            </w:r>
          </w:p>
        </w:tc>
        <w:tc>
          <w:tcPr>
            <w:tcW w:w="1498"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负 责 人</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roofErr w:type="gramStart"/>
            <w:r w:rsidRPr="005D3489">
              <w:rPr>
                <w:rFonts w:ascii="宋体" w:hAnsi="宋体" w:cs="宋体" w:hint="eastAsia"/>
                <w:kern w:val="0"/>
                <w:sz w:val="20"/>
                <w:szCs w:val="20"/>
              </w:rPr>
              <w:t>李仙爱</w:t>
            </w:r>
            <w:proofErr w:type="gramEnd"/>
          </w:p>
        </w:tc>
      </w:tr>
      <w:tr w:rsidR="000C671D" w:rsidRPr="005D3489" w:rsidTr="00640AD7">
        <w:trPr>
          <w:trHeight w:val="420"/>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28</w:t>
            </w:r>
          </w:p>
        </w:tc>
        <w:tc>
          <w:tcPr>
            <w:tcW w:w="1498"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4"/>
              </w:rPr>
            </w:pPr>
            <w:r w:rsidRPr="005D3489">
              <w:rPr>
                <w:rFonts w:ascii="宋体" w:hAnsi="宋体" w:cs="宋体" w:hint="eastAsia"/>
                <w:kern w:val="0"/>
                <w:sz w:val="24"/>
              </w:rPr>
              <w:t xml:space="preserve">　0991-2861018</w:t>
            </w:r>
          </w:p>
        </w:tc>
      </w:tr>
      <w:tr w:rsidR="000C671D" w:rsidRPr="005D3489" w:rsidTr="00640AD7">
        <w:trPr>
          <w:trHeight w:val="346"/>
          <w:jc w:val="center"/>
        </w:trPr>
        <w:tc>
          <w:tcPr>
            <w:tcW w:w="2333" w:type="dxa"/>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268" w:type="dxa"/>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13809944501</w:t>
            </w:r>
          </w:p>
        </w:tc>
        <w:tc>
          <w:tcPr>
            <w:tcW w:w="1498" w:type="dxa"/>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696" w:type="dxa"/>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903943301</w:t>
            </w:r>
          </w:p>
        </w:tc>
      </w:tr>
    </w:tbl>
    <w:p w:rsidR="000C671D" w:rsidRPr="005D3489" w:rsidRDefault="00640AD7" w:rsidP="00640AD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bl>
      <w:tblPr>
        <w:tblW w:w="4789" w:type="pct"/>
        <w:jc w:val="center"/>
        <w:tblInd w:w="375" w:type="dxa"/>
        <w:tblLook w:val="0000" w:firstRow="0" w:lastRow="0" w:firstColumn="0" w:lastColumn="0" w:noHBand="0" w:noVBand="0"/>
      </w:tblPr>
      <w:tblGrid>
        <w:gridCol w:w="1386"/>
        <w:gridCol w:w="459"/>
        <w:gridCol w:w="1094"/>
        <w:gridCol w:w="1261"/>
        <w:gridCol w:w="278"/>
        <w:gridCol w:w="81"/>
        <w:gridCol w:w="1269"/>
        <w:gridCol w:w="39"/>
        <w:gridCol w:w="269"/>
        <w:gridCol w:w="883"/>
        <w:gridCol w:w="140"/>
        <w:gridCol w:w="94"/>
        <w:gridCol w:w="1599"/>
      </w:tblGrid>
      <w:tr w:rsidR="000C671D" w:rsidRPr="005D3489" w:rsidTr="006B20E3">
        <w:trPr>
          <w:trHeight w:val="67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单位名称</w:t>
            </w:r>
          </w:p>
        </w:tc>
        <w:tc>
          <w:tcPr>
            <w:tcW w:w="2509" w:type="pct"/>
            <w:gridSpan w:val="6"/>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新疆德安环保科技有限公司</w:t>
            </w:r>
          </w:p>
        </w:tc>
        <w:tc>
          <w:tcPr>
            <w:tcW w:w="805"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单位类型</w:t>
            </w:r>
          </w:p>
        </w:tc>
        <w:tc>
          <w:tcPr>
            <w:tcW w:w="903" w:type="pct"/>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有限公司</w:t>
            </w:r>
          </w:p>
        </w:tc>
      </w:tr>
      <w:tr w:rsidR="000C671D" w:rsidRPr="005D3489" w:rsidTr="006B20E3">
        <w:trPr>
          <w:trHeight w:val="718"/>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合作项目名称</w:t>
            </w:r>
          </w:p>
        </w:tc>
        <w:tc>
          <w:tcPr>
            <w:tcW w:w="4217" w:type="pct"/>
            <w:gridSpan w:val="1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煤化工气化炉高温煤气洗涤水系统分散剂的制备及应用</w:t>
            </w:r>
          </w:p>
        </w:tc>
      </w:tr>
      <w:tr w:rsidR="000C671D" w:rsidRPr="005D3489" w:rsidTr="006B20E3">
        <w:trPr>
          <w:trHeight w:val="986"/>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合作项目简介（300字左右）</w:t>
            </w:r>
          </w:p>
        </w:tc>
        <w:tc>
          <w:tcPr>
            <w:tcW w:w="4217" w:type="pct"/>
            <w:gridSpan w:val="1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气化炉煤气化过程温度约1300℃，反应生成的粗煤气在洗涤过程中形成灰水，易对文丘里洗涤器、洗涤塔内的泡罩及蒸发热水塔内的填料结垢问题，造成系统前后压差增大，影响系统运行。</w:t>
            </w:r>
          </w:p>
        </w:tc>
      </w:tr>
      <w:tr w:rsidR="000C671D" w:rsidRPr="005D3489" w:rsidTr="006B20E3">
        <w:trPr>
          <w:trHeight w:val="1119"/>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合作要求</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1、系统温度高230℃、硬度极高，存在油污垢，磷酸钙、硫酸钙、氧化铁、氟化钙等风险；</w:t>
            </w:r>
          </w:p>
          <w:p w:rsidR="000C671D" w:rsidRPr="005D3489" w:rsidRDefault="000C671D" w:rsidP="00FD33D0">
            <w:pPr>
              <w:rPr>
                <w:rFonts w:ascii="宋体" w:hAnsi="宋体" w:cs="宋体"/>
                <w:kern w:val="0"/>
                <w:sz w:val="20"/>
                <w:szCs w:val="20"/>
              </w:rPr>
            </w:pPr>
            <w:r w:rsidRPr="005D3489">
              <w:rPr>
                <w:rFonts w:ascii="宋体" w:hAnsi="宋体" w:cs="宋体"/>
                <w:kern w:val="0"/>
                <w:sz w:val="20"/>
                <w:szCs w:val="20"/>
              </w:rPr>
              <w:t>2、需要无磷分散剂生产工艺及应用方案</w:t>
            </w:r>
          </w:p>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3、药剂要求：无磷、耐高温、不易被油污吸附，分散效果佳，性价比高</w:t>
            </w:r>
          </w:p>
        </w:tc>
      </w:tr>
      <w:tr w:rsidR="000C671D" w:rsidRPr="005D3489" w:rsidTr="006B20E3">
        <w:trPr>
          <w:trHeight w:val="851"/>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合作方式</w:t>
            </w:r>
          </w:p>
        </w:tc>
        <w:tc>
          <w:tcPr>
            <w:tcW w:w="4217" w:type="pct"/>
            <w:gridSpan w:val="12"/>
            <w:tcBorders>
              <w:top w:val="nil"/>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（包括技术转让、股权分配、比例提成、技术支持、共同研发等）</w:t>
            </w:r>
          </w:p>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技术支持、共同研发；</w:t>
            </w:r>
          </w:p>
        </w:tc>
      </w:tr>
      <w:tr w:rsidR="000C671D" w:rsidRPr="005D3489" w:rsidTr="006B20E3">
        <w:trPr>
          <w:trHeight w:val="705"/>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职称要求</w:t>
            </w:r>
          </w:p>
        </w:tc>
        <w:tc>
          <w:tcPr>
            <w:tcW w:w="877"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副高以上</w:t>
            </w:r>
          </w:p>
        </w:tc>
        <w:tc>
          <w:tcPr>
            <w:tcW w:w="915" w:type="pct"/>
            <w:gridSpan w:val="3"/>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学历学位要求</w:t>
            </w:r>
          </w:p>
        </w:tc>
        <w:tc>
          <w:tcPr>
            <w:tcW w:w="717" w:type="pct"/>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硕士以上</w:t>
            </w:r>
          </w:p>
        </w:tc>
        <w:tc>
          <w:tcPr>
            <w:tcW w:w="805" w:type="pct"/>
            <w:gridSpan w:val="5"/>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年龄要求</w:t>
            </w:r>
          </w:p>
        </w:tc>
        <w:tc>
          <w:tcPr>
            <w:tcW w:w="903" w:type="pct"/>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40以下</w:t>
            </w:r>
          </w:p>
        </w:tc>
      </w:tr>
      <w:tr w:rsidR="000C671D" w:rsidRPr="005D3489" w:rsidTr="006B20E3">
        <w:trPr>
          <w:trHeight w:val="973"/>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专业技术要求</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（包括创新能力、学术技术水平、研发能力、研究成果、管理能力等）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在环境保护专业或</w:t>
            </w:r>
            <w:r w:rsidRPr="005D3489">
              <w:rPr>
                <w:rFonts w:ascii="宋体" w:hAnsi="宋体" w:cs="宋体" w:hint="eastAsia"/>
                <w:kern w:val="0"/>
                <w:sz w:val="20"/>
                <w:szCs w:val="20"/>
              </w:rPr>
              <w:t>新型水处理材料</w:t>
            </w:r>
            <w:r w:rsidRPr="005D3489">
              <w:rPr>
                <w:rFonts w:ascii="宋体" w:hAnsi="宋体" w:cs="宋体"/>
                <w:kern w:val="0"/>
                <w:sz w:val="20"/>
                <w:szCs w:val="20"/>
              </w:rPr>
              <w:t>专业获得博士学位，尤其在水处理环保技术领域有研发创新能力、取得研究成果，在企业能够得到成果转化。</w:t>
            </w:r>
          </w:p>
        </w:tc>
      </w:tr>
      <w:tr w:rsidR="000C671D" w:rsidRPr="005D3489" w:rsidTr="006B20E3">
        <w:trPr>
          <w:trHeight w:val="705"/>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其他要求</w:t>
            </w:r>
          </w:p>
        </w:tc>
        <w:tc>
          <w:tcPr>
            <w:tcW w:w="4217" w:type="pct"/>
            <w:gridSpan w:val="12"/>
            <w:tcBorders>
              <w:top w:val="single" w:sz="4" w:space="0" w:color="auto"/>
              <w:left w:val="nil"/>
              <w:bottom w:val="single" w:sz="4" w:space="0" w:color="auto"/>
              <w:right w:val="single" w:sz="4" w:space="0" w:color="auto"/>
            </w:tcBorders>
            <w:shd w:val="clear" w:color="auto" w:fill="auto"/>
          </w:tcPr>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 xml:space="preserve">（包括获得奖项和海外学习、工作经历等）　</w:t>
            </w:r>
          </w:p>
          <w:p w:rsidR="000C671D" w:rsidRPr="005D3489" w:rsidRDefault="000C671D" w:rsidP="00FD33D0">
            <w:pPr>
              <w:widowControl/>
              <w:rPr>
                <w:rFonts w:ascii="宋体" w:hAnsi="宋体" w:cs="宋体"/>
                <w:kern w:val="0"/>
                <w:sz w:val="20"/>
                <w:szCs w:val="20"/>
              </w:rPr>
            </w:pPr>
            <w:r w:rsidRPr="005D3489">
              <w:rPr>
                <w:rFonts w:ascii="宋体" w:hAnsi="宋体" w:cs="宋体"/>
                <w:kern w:val="0"/>
                <w:sz w:val="20"/>
                <w:szCs w:val="20"/>
              </w:rPr>
              <w:t>无要求</w:t>
            </w:r>
          </w:p>
        </w:tc>
      </w:tr>
      <w:tr w:rsidR="000C671D" w:rsidRPr="005D3489" w:rsidTr="006B20E3">
        <w:trPr>
          <w:trHeight w:val="1267"/>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用人单位</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提供事业平台</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（包括工作环境、经费投入、实验条件、团队配置和给予的权限等）</w:t>
            </w:r>
          </w:p>
          <w:p w:rsidR="000C671D" w:rsidRPr="005D3489" w:rsidRDefault="000C671D" w:rsidP="00FD33D0">
            <w:pPr>
              <w:widowControl/>
              <w:jc w:val="left"/>
              <w:rPr>
                <w:rFonts w:ascii="宋体" w:hAnsi="宋体" w:cs="宋体"/>
                <w:kern w:val="0"/>
                <w:sz w:val="20"/>
                <w:szCs w:val="20"/>
              </w:rPr>
            </w:pPr>
            <w:r w:rsidRPr="005D3489">
              <w:rPr>
                <w:rFonts w:ascii="宋体" w:hAnsi="宋体" w:cs="宋体" w:hint="eastAsia"/>
                <w:kern w:val="0"/>
                <w:sz w:val="20"/>
                <w:szCs w:val="20"/>
              </w:rPr>
              <w:t>公司有研发中心，有实验室及中试基地，每年都有研发课题，通过科技项目，保证研发费用的投入，并有相应专业的研发团队给予配合，完成研发成果的转化，按照研发制度，给予奖励。</w:t>
            </w:r>
          </w:p>
        </w:tc>
      </w:tr>
      <w:tr w:rsidR="000C671D" w:rsidRPr="005D3489" w:rsidTr="006B20E3">
        <w:trPr>
          <w:trHeight w:val="774"/>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提供薪酬、生活待遇或其他优惠条件</w:t>
            </w:r>
          </w:p>
        </w:tc>
        <w:tc>
          <w:tcPr>
            <w:tcW w:w="4217" w:type="pct"/>
            <w:gridSpan w:val="12"/>
            <w:tcBorders>
              <w:top w:val="single" w:sz="4" w:space="0" w:color="auto"/>
              <w:left w:val="nil"/>
              <w:bottom w:val="single" w:sz="4" w:space="0" w:color="auto"/>
              <w:right w:val="single" w:sz="4" w:space="0" w:color="000000"/>
            </w:tcBorders>
            <w:shd w:val="clear" w:color="auto" w:fill="auto"/>
          </w:tcPr>
          <w:p w:rsidR="000C671D"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（需写明年薪和住房条件、福利待遇等）</w:t>
            </w:r>
          </w:p>
          <w:p w:rsidR="000C671D" w:rsidRPr="005D3489" w:rsidRDefault="000C671D" w:rsidP="00862D9E">
            <w:pPr>
              <w:snapToGrid w:val="0"/>
              <w:spacing w:line="440" w:lineRule="exact"/>
              <w:ind w:firstLineChars="200" w:firstLine="400"/>
              <w:rPr>
                <w:rFonts w:ascii="宋体" w:hAnsi="宋体" w:cs="宋体"/>
                <w:kern w:val="0"/>
                <w:sz w:val="20"/>
                <w:szCs w:val="20"/>
              </w:rPr>
            </w:pPr>
            <w:r w:rsidRPr="005D3489">
              <w:rPr>
                <w:rFonts w:ascii="宋体" w:hAnsi="宋体" w:cs="宋体"/>
                <w:kern w:val="0"/>
                <w:sz w:val="20"/>
                <w:szCs w:val="20"/>
              </w:rPr>
              <w:t>年薪20万元，提供住房。</w:t>
            </w:r>
          </w:p>
        </w:tc>
      </w:tr>
      <w:tr w:rsidR="000C671D" w:rsidRPr="005D3489" w:rsidTr="006B20E3">
        <w:trPr>
          <w:trHeight w:val="69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单位地址</w:t>
            </w:r>
          </w:p>
        </w:tc>
        <w:tc>
          <w:tcPr>
            <w:tcW w:w="2531"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乌鲁木齐市经济技术开发区二期泰山街100号</w:t>
            </w:r>
          </w:p>
        </w:tc>
        <w:tc>
          <w:tcPr>
            <w:tcW w:w="651"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邮政编码</w:t>
            </w:r>
          </w:p>
        </w:tc>
        <w:tc>
          <w:tcPr>
            <w:tcW w:w="1035"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830026</w:t>
            </w:r>
          </w:p>
        </w:tc>
      </w:tr>
      <w:tr w:rsidR="000C671D" w:rsidRPr="005D3489" w:rsidTr="006B20E3">
        <w:trPr>
          <w:trHeight w:val="690"/>
          <w:jc w:val="center"/>
        </w:trPr>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单位网址</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http://www.xjdean.com</w:t>
            </w:r>
          </w:p>
        </w:tc>
        <w:tc>
          <w:tcPr>
            <w:tcW w:w="942"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联系人</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刘广军</w:t>
            </w:r>
          </w:p>
        </w:tc>
      </w:tr>
      <w:tr w:rsidR="000C671D" w:rsidRPr="005D3489" w:rsidTr="006B20E3">
        <w:trPr>
          <w:trHeight w:val="690"/>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办公电话</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0991-3773258</w:t>
            </w:r>
          </w:p>
        </w:tc>
        <w:tc>
          <w:tcPr>
            <w:tcW w:w="942"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传 真</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0991-3773208</w:t>
            </w:r>
          </w:p>
        </w:tc>
      </w:tr>
      <w:tr w:rsidR="000C671D" w:rsidRPr="005D3489" w:rsidTr="006B20E3">
        <w:trPr>
          <w:trHeight w:val="690"/>
          <w:jc w:val="center"/>
        </w:trPr>
        <w:tc>
          <w:tcPr>
            <w:tcW w:w="783" w:type="pct"/>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手    机</w:t>
            </w:r>
          </w:p>
        </w:tc>
        <w:tc>
          <w:tcPr>
            <w:tcW w:w="1589"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15999123222</w:t>
            </w:r>
          </w:p>
        </w:tc>
        <w:tc>
          <w:tcPr>
            <w:tcW w:w="942"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电子信箱</w:t>
            </w:r>
          </w:p>
        </w:tc>
        <w:tc>
          <w:tcPr>
            <w:tcW w:w="1686" w:type="pct"/>
            <w:gridSpan w:val="5"/>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w:t>
            </w:r>
          </w:p>
        </w:tc>
      </w:tr>
      <w:tr w:rsidR="000C671D" w:rsidRPr="005D3489" w:rsidTr="00862D9E">
        <w:trPr>
          <w:trHeight w:val="885"/>
          <w:jc w:val="center"/>
        </w:trPr>
        <w:tc>
          <w:tcPr>
            <w:tcW w:w="5000" w:type="pct"/>
            <w:gridSpan w:val="13"/>
            <w:tcBorders>
              <w:top w:val="nil"/>
              <w:left w:val="nil"/>
              <w:bottom w:val="nil"/>
              <w:right w:val="nil"/>
            </w:tcBorders>
            <w:shd w:val="clear" w:color="auto" w:fill="auto"/>
            <w:vAlign w:val="center"/>
          </w:tcPr>
          <w:p w:rsidR="00862D9E" w:rsidRPr="005D3489" w:rsidRDefault="00862D9E" w:rsidP="00862D9E">
            <w:pPr>
              <w:widowControl/>
              <w:spacing w:before="240"/>
              <w:jc w:val="center"/>
              <w:rPr>
                <w:rFonts w:ascii="方正小标宋_GBK" w:eastAsia="方正小标宋_GBK" w:hAnsi="宋体" w:cs="宋体"/>
                <w:kern w:val="0"/>
                <w:sz w:val="30"/>
                <w:szCs w:val="30"/>
              </w:rPr>
            </w:pPr>
          </w:p>
          <w:p w:rsidR="000C671D" w:rsidRPr="005D3489" w:rsidRDefault="00862D9E" w:rsidP="00862D9E">
            <w:pPr>
              <w:widowControl/>
              <w:spacing w:before="240"/>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0C671D" w:rsidRPr="005D3489" w:rsidTr="006B20E3">
        <w:trPr>
          <w:trHeight w:val="245"/>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lastRenderedPageBreak/>
              <w:t>设站单位名称</w:t>
            </w:r>
          </w:p>
        </w:tc>
        <w:tc>
          <w:tcPr>
            <w:tcW w:w="2424"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862D9E">
            <w:pPr>
              <w:snapToGrid w:val="0"/>
              <w:spacing w:line="440" w:lineRule="exact"/>
              <w:ind w:firstLineChars="200" w:firstLine="400"/>
              <w:rPr>
                <w:rFonts w:ascii="宋体" w:hAnsi="宋体" w:cs="宋体"/>
                <w:kern w:val="0"/>
                <w:sz w:val="20"/>
                <w:szCs w:val="20"/>
              </w:rPr>
            </w:pPr>
            <w:r w:rsidRPr="005D3489">
              <w:rPr>
                <w:rFonts w:ascii="宋体" w:hAnsi="宋体" w:cs="宋体"/>
                <w:kern w:val="0"/>
                <w:sz w:val="20"/>
                <w:szCs w:val="20"/>
              </w:rPr>
              <w:t xml:space="preserve">　新疆德安环保科技有限公司</w:t>
            </w:r>
          </w:p>
        </w:tc>
        <w:tc>
          <w:tcPr>
            <w:tcW w:w="578"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单位类型</w:t>
            </w:r>
          </w:p>
        </w:tc>
        <w:tc>
          <w:tcPr>
            <w:tcW w:w="956"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有限公司</w:t>
            </w:r>
          </w:p>
        </w:tc>
      </w:tr>
      <w:tr w:rsidR="000C671D" w:rsidRPr="005D3489" w:rsidTr="00862D9E">
        <w:trPr>
          <w:trHeight w:val="1543"/>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snapToGrid w:val="0"/>
              <w:spacing w:line="440" w:lineRule="exact"/>
              <w:rPr>
                <w:rFonts w:ascii="宋体" w:hAnsi="宋体" w:cs="宋体"/>
                <w:kern w:val="0"/>
                <w:sz w:val="20"/>
                <w:szCs w:val="20"/>
              </w:rPr>
            </w:pPr>
            <w:r w:rsidRPr="005D3489">
              <w:rPr>
                <w:rFonts w:ascii="宋体" w:hAnsi="宋体" w:cs="宋体"/>
                <w:kern w:val="0"/>
                <w:sz w:val="20"/>
                <w:szCs w:val="20"/>
              </w:rPr>
              <w:t>设站单位及博士后科研流动（工作）站、博士后创新实践基地简介（300字左右）</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9B744C">
            <w:pPr>
              <w:widowControl/>
              <w:ind w:firstLineChars="200" w:firstLine="400"/>
              <w:jc w:val="left"/>
              <w:rPr>
                <w:rFonts w:ascii="宋体" w:hAnsi="宋体" w:cs="宋体"/>
                <w:kern w:val="0"/>
                <w:sz w:val="20"/>
                <w:szCs w:val="20"/>
              </w:rPr>
            </w:pPr>
            <w:r w:rsidRPr="005D3489">
              <w:rPr>
                <w:rFonts w:ascii="宋体" w:hAnsi="宋体" w:cs="宋体"/>
                <w:kern w:val="0"/>
                <w:sz w:val="20"/>
                <w:szCs w:val="20"/>
              </w:rPr>
              <w:t xml:space="preserve">公司于2003年6月成立。主要从事水处理环保产业，涉及给水、生活污水、工业废水和工业循环水的处理以及建筑中水和废水回用的设计、工程安装和水处理环保设备、水处理药剂、电气控制产品生产。集设计、生产、销售、工程安装、售后服务于一体的国家高新技术企业。拥有国家环境保护部颁发的生活污水、工业废水专业类别的乙级《环境污染治理设施运营资质证书》；环境工程水污染防治专项乙级设计资质；市政总承包三级施工资质；机电设备安装、环保工程专业承包三级施工资质。被纳入“自治区重点培育拟上市企业”；被自治区认定为“自治区产学研联合开发示范基地”、“自治区级企业技术中心”，“新疆水处理环保工程实验室”、拥有“自治区博士后科研工作站”，“自治区创新型示范企业”。曾获得自治区科技进步奖。公司已发展成为新疆节能环保行业的知名企业、新疆给水领域领军企业。　</w:t>
            </w:r>
          </w:p>
        </w:tc>
      </w:tr>
      <w:tr w:rsidR="000C671D" w:rsidRPr="005D3489" w:rsidTr="009B744C">
        <w:trPr>
          <w:trHeight w:val="52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博士后科研项目名称</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新疆农牧区饮用水安全工程技术研究</w:t>
            </w:r>
          </w:p>
        </w:tc>
      </w:tr>
      <w:tr w:rsidR="000C671D" w:rsidRPr="005D3489" w:rsidTr="00862D9E">
        <w:trPr>
          <w:trHeight w:val="1024"/>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博士后科研项目简介（300字左右）</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9B744C" w:rsidRPr="005D3489" w:rsidRDefault="009B744C" w:rsidP="009B744C">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农村生活饮用水安全问题相对比较严重，喀什地区可用淡水资源匮乏，农村居民生活饮用水多数以井水、涝坝水和高山雪融化水为主，这类水具有高硬度、高氟、高砷、高铁锰、低碘、低硒等特征，不仅口感差，而且会直接影响人体健康。</w:t>
            </w:r>
          </w:p>
          <w:p w:rsidR="00A1222E" w:rsidRPr="005D3489" w:rsidRDefault="000C671D" w:rsidP="00A1222E">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需解决的问题：（1）针对不同水质，设计工艺，保证饮水安全，出水符合国家标准；（2）工程设备运行简单，最好是无人值守，适应南疆缺乏技术人员的困局。（3）运行费用要经济</w:t>
            </w:r>
            <w:r w:rsidRPr="005D3489">
              <w:rPr>
                <w:rFonts w:ascii="宋体" w:hAnsi="宋体" w:cs="宋体"/>
                <w:kern w:val="0"/>
                <w:sz w:val="20"/>
                <w:szCs w:val="20"/>
              </w:rPr>
              <w:t>。</w:t>
            </w:r>
          </w:p>
        </w:tc>
      </w:tr>
      <w:tr w:rsidR="000C671D" w:rsidRPr="005D3489" w:rsidTr="00A1222E">
        <w:trPr>
          <w:trHeight w:val="501"/>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专业领域</w:t>
            </w:r>
          </w:p>
        </w:tc>
        <w:tc>
          <w:tcPr>
            <w:tcW w:w="3958" w:type="pct"/>
            <w:gridSpan w:val="11"/>
            <w:tcBorders>
              <w:top w:val="nil"/>
              <w:left w:val="nil"/>
              <w:bottom w:val="single" w:sz="4" w:space="0" w:color="auto"/>
              <w:right w:val="single" w:sz="4" w:space="0" w:color="auto"/>
            </w:tcBorders>
            <w:shd w:val="clear" w:color="auto" w:fill="auto"/>
            <w:vAlign w:val="center"/>
          </w:tcPr>
          <w:p w:rsidR="000C671D" w:rsidRPr="005D3489" w:rsidRDefault="000C671D" w:rsidP="00862D9E">
            <w:pPr>
              <w:widowControl/>
              <w:ind w:firstLineChars="50" w:firstLine="100"/>
              <w:rPr>
                <w:rFonts w:ascii="宋体" w:hAnsi="宋体" w:cs="宋体"/>
                <w:kern w:val="0"/>
                <w:sz w:val="20"/>
                <w:szCs w:val="20"/>
              </w:rPr>
            </w:pPr>
            <w:r w:rsidRPr="005D3489">
              <w:rPr>
                <w:rFonts w:ascii="宋体" w:hAnsi="宋体" w:cs="宋体"/>
                <w:kern w:val="0"/>
                <w:sz w:val="20"/>
                <w:szCs w:val="20"/>
              </w:rPr>
              <w:t>环保工程、环境保护；工业水处理环保工程技术</w:t>
            </w:r>
          </w:p>
        </w:tc>
      </w:tr>
      <w:tr w:rsidR="000C671D" w:rsidRPr="005D3489" w:rsidTr="006B20E3">
        <w:trPr>
          <w:trHeight w:val="44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职称要求</w:t>
            </w:r>
          </w:p>
        </w:tc>
        <w:tc>
          <w:tcPr>
            <w:tcW w:w="2424" w:type="pct"/>
            <w:gridSpan w:val="7"/>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副高以上</w:t>
            </w:r>
          </w:p>
        </w:tc>
        <w:tc>
          <w:tcPr>
            <w:tcW w:w="578"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年龄要求</w:t>
            </w:r>
          </w:p>
        </w:tc>
        <w:tc>
          <w:tcPr>
            <w:tcW w:w="956" w:type="pct"/>
            <w:gridSpan w:val="2"/>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40　以下</w:t>
            </w:r>
          </w:p>
        </w:tc>
      </w:tr>
      <w:tr w:rsidR="000C671D" w:rsidRPr="005D3489" w:rsidTr="00A1222E">
        <w:trPr>
          <w:trHeight w:val="549"/>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专业技术要求</w:t>
            </w:r>
          </w:p>
        </w:tc>
        <w:tc>
          <w:tcPr>
            <w:tcW w:w="3958" w:type="pct"/>
            <w:gridSpan w:val="11"/>
            <w:tcBorders>
              <w:top w:val="single" w:sz="4" w:space="0" w:color="auto"/>
              <w:left w:val="nil"/>
              <w:bottom w:val="single" w:sz="4" w:space="0" w:color="auto"/>
              <w:right w:val="single" w:sz="4" w:space="0" w:color="000000"/>
            </w:tcBorders>
            <w:shd w:val="clear" w:color="auto" w:fill="auto"/>
          </w:tcPr>
          <w:p w:rsidR="000C671D" w:rsidRPr="005D3489" w:rsidRDefault="00A1222E" w:rsidP="00A1222E">
            <w:pPr>
              <w:snapToGrid w:val="0"/>
              <w:spacing w:line="440" w:lineRule="exact"/>
              <w:ind w:firstLineChars="200" w:firstLine="400"/>
              <w:rPr>
                <w:rFonts w:ascii="宋体" w:hAnsi="宋体" w:cs="宋体"/>
                <w:kern w:val="0"/>
                <w:sz w:val="20"/>
                <w:szCs w:val="20"/>
              </w:rPr>
            </w:pPr>
            <w:r w:rsidRPr="005D3489">
              <w:rPr>
                <w:rFonts w:ascii="宋体" w:hAnsi="宋体" w:cs="宋体" w:hint="eastAsia"/>
                <w:kern w:val="0"/>
                <w:sz w:val="20"/>
                <w:szCs w:val="20"/>
              </w:rPr>
              <w:t>在环境保护专业或给排水专业获得博士学位，尤其在水处理环保技术领域有研发创新能力、取得研究成果，在企业能够得到成果转化。</w:t>
            </w:r>
          </w:p>
        </w:tc>
      </w:tr>
      <w:tr w:rsidR="000C671D" w:rsidRPr="005D3489" w:rsidTr="000D0619">
        <w:trPr>
          <w:trHeight w:val="509"/>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工作年限</w:t>
            </w:r>
          </w:p>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经历要求</w:t>
            </w:r>
          </w:p>
        </w:tc>
        <w:tc>
          <w:tcPr>
            <w:tcW w:w="3958" w:type="pct"/>
            <w:gridSpan w:val="11"/>
            <w:tcBorders>
              <w:top w:val="single" w:sz="4" w:space="0" w:color="auto"/>
              <w:left w:val="nil"/>
              <w:bottom w:val="single" w:sz="4" w:space="0" w:color="auto"/>
              <w:right w:val="single" w:sz="4" w:space="0" w:color="auto"/>
            </w:tcBorders>
            <w:shd w:val="clear" w:color="auto" w:fill="auto"/>
          </w:tcPr>
          <w:p w:rsidR="000C671D" w:rsidRPr="005D3489" w:rsidRDefault="000D0619" w:rsidP="000D0619">
            <w:pPr>
              <w:widowControl/>
              <w:rPr>
                <w:rFonts w:ascii="宋体" w:hAnsi="宋体" w:cs="宋体"/>
                <w:kern w:val="0"/>
                <w:sz w:val="20"/>
                <w:szCs w:val="20"/>
              </w:rPr>
            </w:pPr>
            <w:r w:rsidRPr="005D3489">
              <w:rPr>
                <w:rFonts w:ascii="宋体" w:hAnsi="宋体" w:cs="宋体" w:hint="eastAsia"/>
                <w:kern w:val="0"/>
                <w:sz w:val="20"/>
                <w:szCs w:val="20"/>
              </w:rPr>
              <w:t>要求：在本单位工作不少于3年。</w:t>
            </w:r>
          </w:p>
        </w:tc>
      </w:tr>
      <w:tr w:rsidR="000C671D" w:rsidRPr="005D3489" w:rsidTr="00862D9E">
        <w:trPr>
          <w:trHeight w:val="397"/>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其他要求</w:t>
            </w:r>
          </w:p>
        </w:tc>
        <w:tc>
          <w:tcPr>
            <w:tcW w:w="3958" w:type="pct"/>
            <w:gridSpan w:val="11"/>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无</w:t>
            </w:r>
          </w:p>
        </w:tc>
      </w:tr>
      <w:tr w:rsidR="000C671D" w:rsidRPr="005D3489" w:rsidTr="00862D9E">
        <w:trPr>
          <w:trHeight w:val="833"/>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用人单位</w:t>
            </w:r>
            <w:r w:rsidRPr="005D3489">
              <w:rPr>
                <w:rFonts w:ascii="宋体" w:hAnsi="宋体" w:cs="宋体"/>
                <w:kern w:val="0"/>
                <w:sz w:val="20"/>
                <w:szCs w:val="20"/>
              </w:rPr>
              <w:br/>
              <w:t>提供事业平台</w:t>
            </w:r>
          </w:p>
        </w:tc>
        <w:tc>
          <w:tcPr>
            <w:tcW w:w="3958" w:type="pct"/>
            <w:gridSpan w:val="11"/>
            <w:tcBorders>
              <w:top w:val="single" w:sz="4" w:space="0" w:color="auto"/>
              <w:left w:val="nil"/>
              <w:bottom w:val="single" w:sz="4" w:space="0" w:color="auto"/>
              <w:right w:val="single" w:sz="4" w:space="0" w:color="000000"/>
            </w:tcBorders>
            <w:shd w:val="clear" w:color="auto" w:fill="auto"/>
          </w:tcPr>
          <w:p w:rsidR="000D0619" w:rsidRPr="005D3489" w:rsidRDefault="000C671D" w:rsidP="00FD33D0">
            <w:pPr>
              <w:widowControl/>
              <w:jc w:val="left"/>
              <w:rPr>
                <w:rFonts w:ascii="宋体" w:hAnsi="宋体" w:cs="宋体"/>
                <w:kern w:val="0"/>
                <w:sz w:val="20"/>
                <w:szCs w:val="20"/>
              </w:rPr>
            </w:pPr>
            <w:r w:rsidRPr="005D3489">
              <w:rPr>
                <w:rFonts w:ascii="宋体" w:hAnsi="宋体" w:cs="宋体"/>
                <w:kern w:val="0"/>
                <w:sz w:val="20"/>
                <w:szCs w:val="20"/>
              </w:rPr>
              <w:t>（包括工作环境、经费投入、实验条件、团队配置和给予的权限等）</w:t>
            </w:r>
          </w:p>
          <w:p w:rsidR="000C671D" w:rsidRPr="005D3489" w:rsidRDefault="000D0619" w:rsidP="000D0619">
            <w:pPr>
              <w:widowControl/>
              <w:ind w:firstLineChars="300" w:firstLine="600"/>
              <w:jc w:val="left"/>
              <w:rPr>
                <w:rFonts w:ascii="宋体" w:hAnsi="宋体" w:cs="宋体"/>
                <w:kern w:val="0"/>
                <w:sz w:val="20"/>
                <w:szCs w:val="20"/>
              </w:rPr>
            </w:pPr>
            <w:r w:rsidRPr="005D3489">
              <w:rPr>
                <w:rFonts w:ascii="宋体" w:hAnsi="宋体" w:cs="宋体" w:hint="eastAsia"/>
                <w:kern w:val="0"/>
                <w:sz w:val="20"/>
                <w:szCs w:val="20"/>
              </w:rPr>
              <w:t>公司有研发中心，有实验室及中试基地，每年都有研发课题，通过科技项目，保证研发费用的投入，并有相应专业的研发团队给予配合，完成研发成果的转化，按照研发制度，给予奖励。</w:t>
            </w:r>
          </w:p>
        </w:tc>
      </w:tr>
      <w:tr w:rsidR="000C671D" w:rsidRPr="005D3489" w:rsidTr="00A1222E">
        <w:trPr>
          <w:trHeight w:val="691"/>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提供薪酬、生活待遇或其他优惠条件</w:t>
            </w:r>
          </w:p>
        </w:tc>
        <w:tc>
          <w:tcPr>
            <w:tcW w:w="3958" w:type="pct"/>
            <w:gridSpan w:val="11"/>
            <w:tcBorders>
              <w:top w:val="single" w:sz="4" w:space="0" w:color="auto"/>
              <w:left w:val="nil"/>
              <w:bottom w:val="single" w:sz="4" w:space="0" w:color="auto"/>
              <w:right w:val="single" w:sz="4" w:space="0" w:color="000000"/>
            </w:tcBorders>
            <w:shd w:val="clear" w:color="auto" w:fill="auto"/>
          </w:tcPr>
          <w:p w:rsidR="000C671D" w:rsidRPr="005D3489" w:rsidRDefault="000C671D" w:rsidP="00A1222E">
            <w:pPr>
              <w:snapToGrid w:val="0"/>
              <w:spacing w:line="440" w:lineRule="exact"/>
              <w:rPr>
                <w:rFonts w:ascii="宋体" w:hAnsi="宋体" w:cs="宋体"/>
                <w:kern w:val="0"/>
                <w:sz w:val="20"/>
                <w:szCs w:val="20"/>
              </w:rPr>
            </w:pPr>
            <w:r w:rsidRPr="005D3489">
              <w:rPr>
                <w:rFonts w:ascii="宋体" w:hAnsi="宋体" w:cs="宋体"/>
                <w:kern w:val="0"/>
                <w:sz w:val="20"/>
                <w:szCs w:val="20"/>
              </w:rPr>
              <w:t>年薪20万元，提供住房。</w:t>
            </w:r>
          </w:p>
        </w:tc>
      </w:tr>
      <w:tr w:rsidR="000C671D" w:rsidRPr="005D3489" w:rsidTr="006B20E3">
        <w:trPr>
          <w:trHeight w:val="354"/>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单位地址</w:t>
            </w:r>
          </w:p>
        </w:tc>
        <w:tc>
          <w:tcPr>
            <w:tcW w:w="2424" w:type="pct"/>
            <w:gridSpan w:val="7"/>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0D0619">
            <w:pPr>
              <w:widowControl/>
              <w:rPr>
                <w:rFonts w:ascii="宋体" w:hAnsi="宋体" w:cs="宋体"/>
                <w:kern w:val="0"/>
                <w:sz w:val="20"/>
                <w:szCs w:val="20"/>
              </w:rPr>
            </w:pPr>
            <w:r w:rsidRPr="005D3489">
              <w:rPr>
                <w:rFonts w:ascii="宋体" w:hAnsi="宋体" w:cs="宋体"/>
                <w:kern w:val="0"/>
                <w:sz w:val="20"/>
                <w:szCs w:val="20"/>
              </w:rPr>
              <w:t>乌鲁木齐市经济技术开发区二期嵩山街369号</w:t>
            </w:r>
          </w:p>
        </w:tc>
        <w:tc>
          <w:tcPr>
            <w:tcW w:w="578"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邮政编码</w:t>
            </w:r>
          </w:p>
        </w:tc>
        <w:tc>
          <w:tcPr>
            <w:tcW w:w="956" w:type="pct"/>
            <w:gridSpan w:val="2"/>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830026</w:t>
            </w:r>
          </w:p>
        </w:tc>
      </w:tr>
      <w:tr w:rsidR="000C671D" w:rsidRPr="005D3489" w:rsidTr="006B20E3">
        <w:trPr>
          <w:trHeight w:val="273"/>
          <w:jc w:val="center"/>
        </w:trPr>
        <w:tc>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单位网址</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http://www.xjdean.com</w:t>
            </w:r>
          </w:p>
        </w:tc>
        <w:tc>
          <w:tcPr>
            <w:tcW w:w="937"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联系人</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李 艳</w:t>
            </w:r>
          </w:p>
        </w:tc>
      </w:tr>
      <w:tr w:rsidR="000C671D" w:rsidRPr="005D3489" w:rsidTr="006B20E3">
        <w:trPr>
          <w:trHeight w:val="222"/>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办公电话</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0991-3776129</w:t>
            </w:r>
          </w:p>
        </w:tc>
        <w:tc>
          <w:tcPr>
            <w:tcW w:w="937"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传 真</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0991-3773208</w:t>
            </w:r>
          </w:p>
        </w:tc>
      </w:tr>
      <w:tr w:rsidR="000C671D" w:rsidRPr="005D3489" w:rsidTr="006B20E3">
        <w:trPr>
          <w:trHeight w:val="346"/>
          <w:jc w:val="center"/>
        </w:trPr>
        <w:tc>
          <w:tcPr>
            <w:tcW w:w="1042" w:type="pct"/>
            <w:gridSpan w:val="2"/>
            <w:tcBorders>
              <w:top w:val="nil"/>
              <w:left w:val="single" w:sz="4" w:space="0" w:color="auto"/>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手    机</w:t>
            </w:r>
          </w:p>
        </w:tc>
        <w:tc>
          <w:tcPr>
            <w:tcW w:w="1487" w:type="pct"/>
            <w:gridSpan w:val="3"/>
            <w:tcBorders>
              <w:top w:val="single" w:sz="4" w:space="0" w:color="auto"/>
              <w:left w:val="nil"/>
              <w:bottom w:val="single" w:sz="4" w:space="0" w:color="auto"/>
              <w:right w:val="single" w:sz="4" w:space="0" w:color="auto"/>
            </w:tcBorders>
            <w:shd w:val="clear" w:color="auto" w:fill="auto"/>
            <w:vAlign w:val="center"/>
          </w:tcPr>
          <w:p w:rsidR="000C671D" w:rsidRPr="005D3489" w:rsidRDefault="006B20E3" w:rsidP="006B20E3">
            <w:pPr>
              <w:widowControl/>
              <w:jc w:val="center"/>
              <w:rPr>
                <w:rFonts w:ascii="宋体" w:hAnsi="宋体" w:cs="宋体"/>
                <w:kern w:val="0"/>
                <w:sz w:val="20"/>
                <w:szCs w:val="20"/>
              </w:rPr>
            </w:pPr>
            <w:r w:rsidRPr="005D3489">
              <w:rPr>
                <w:rFonts w:ascii="宋体" w:hAnsi="宋体" w:cs="宋体"/>
                <w:kern w:val="0"/>
                <w:sz w:val="20"/>
                <w:szCs w:val="20"/>
              </w:rPr>
              <w:t>13999153700</w:t>
            </w:r>
          </w:p>
        </w:tc>
        <w:tc>
          <w:tcPr>
            <w:tcW w:w="937" w:type="pct"/>
            <w:gridSpan w:val="4"/>
            <w:tcBorders>
              <w:top w:val="nil"/>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电子信箱</w:t>
            </w:r>
          </w:p>
        </w:tc>
        <w:tc>
          <w:tcPr>
            <w:tcW w:w="1534" w:type="pct"/>
            <w:gridSpan w:val="4"/>
            <w:tcBorders>
              <w:top w:val="single" w:sz="4" w:space="0" w:color="auto"/>
              <w:left w:val="nil"/>
              <w:bottom w:val="single" w:sz="4" w:space="0" w:color="auto"/>
              <w:right w:val="single" w:sz="4" w:space="0" w:color="auto"/>
            </w:tcBorders>
            <w:shd w:val="clear" w:color="auto" w:fill="auto"/>
            <w:vAlign w:val="center"/>
          </w:tcPr>
          <w:p w:rsidR="000C671D" w:rsidRPr="005D3489" w:rsidRDefault="000C671D" w:rsidP="00FD33D0">
            <w:pPr>
              <w:widowControl/>
              <w:jc w:val="center"/>
              <w:rPr>
                <w:rFonts w:ascii="宋体" w:hAnsi="宋体" w:cs="宋体"/>
                <w:kern w:val="0"/>
                <w:sz w:val="20"/>
                <w:szCs w:val="20"/>
              </w:rPr>
            </w:pPr>
            <w:r w:rsidRPr="005D3489">
              <w:rPr>
                <w:rFonts w:ascii="宋体" w:hAnsi="宋体" w:cs="宋体"/>
                <w:kern w:val="0"/>
                <w:sz w:val="20"/>
                <w:szCs w:val="20"/>
              </w:rPr>
              <w:t xml:space="preserve">　</w:t>
            </w:r>
            <w:r w:rsidRPr="005D3489">
              <w:rPr>
                <w:rFonts w:ascii="宋体" w:hAnsi="宋体" w:cs="宋体" w:hint="eastAsia"/>
                <w:kern w:val="0"/>
                <w:sz w:val="20"/>
                <w:szCs w:val="20"/>
              </w:rPr>
              <w:t>574597506</w:t>
            </w:r>
            <w:r w:rsidRPr="005D3489">
              <w:rPr>
                <w:rFonts w:ascii="宋体" w:hAnsi="宋体" w:cs="宋体"/>
                <w:kern w:val="0"/>
                <w:sz w:val="20"/>
                <w:szCs w:val="20"/>
              </w:rPr>
              <w:t>@qq.com</w:t>
            </w:r>
          </w:p>
        </w:tc>
      </w:tr>
    </w:tbl>
    <w:p w:rsidR="000C671D" w:rsidRPr="005D3489" w:rsidRDefault="006B20E3" w:rsidP="006B20E3">
      <w:pPr>
        <w:widowControl/>
        <w:spacing w:before="240"/>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355"/>
        <w:gridCol w:w="1330"/>
        <w:gridCol w:w="215"/>
        <w:gridCol w:w="919"/>
        <w:gridCol w:w="116"/>
        <w:gridCol w:w="1950"/>
      </w:tblGrid>
      <w:tr w:rsidR="00FD33D0" w:rsidRPr="005D3489" w:rsidTr="006B20E3">
        <w:trPr>
          <w:trHeight w:val="670"/>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设站单位名称</w:t>
            </w:r>
          </w:p>
        </w:tc>
        <w:tc>
          <w:tcPr>
            <w:tcW w:w="368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国药集团新疆制药有限公司　</w:t>
            </w:r>
          </w:p>
        </w:tc>
        <w:tc>
          <w:tcPr>
            <w:tcW w:w="1134"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66"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国有企业　</w:t>
            </w:r>
          </w:p>
        </w:tc>
      </w:tr>
      <w:tr w:rsidR="00FD33D0" w:rsidRPr="005D3489" w:rsidTr="006B20E3">
        <w:trPr>
          <w:trHeight w:val="1543"/>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885" w:type="dxa"/>
            <w:gridSpan w:val="6"/>
            <w:tcBorders>
              <w:tl2br w:val="nil"/>
              <w:tr2bl w:val="nil"/>
            </w:tcBorders>
            <w:vAlign w:val="center"/>
          </w:tcPr>
          <w:p w:rsidR="00FD33D0" w:rsidRPr="005D3489" w:rsidRDefault="00FD33D0" w:rsidP="002B34F0">
            <w:pPr>
              <w:ind w:firstLineChars="200" w:firstLine="400"/>
              <w:rPr>
                <w:rFonts w:ascii="Times New Roman" w:hAnsi="Times New Roman"/>
                <w:kern w:val="0"/>
                <w:sz w:val="20"/>
                <w:szCs w:val="20"/>
              </w:rPr>
            </w:pPr>
            <w:r w:rsidRPr="005D3489">
              <w:rPr>
                <w:rFonts w:ascii="宋体" w:hAnsi="宋体" w:cs="宋体" w:hint="eastAsia"/>
                <w:kern w:val="0"/>
                <w:sz w:val="20"/>
                <w:szCs w:val="20"/>
              </w:rPr>
              <w:t xml:space="preserve"> </w:t>
            </w:r>
            <w:r w:rsidRPr="005D3489">
              <w:rPr>
                <w:rFonts w:ascii="Times New Roman" w:hAnsi="Times New Roman" w:hint="eastAsia"/>
                <w:kern w:val="0"/>
                <w:sz w:val="20"/>
                <w:szCs w:val="20"/>
              </w:rPr>
              <w:t>国药集团新疆制药有限公司隶属于中国医药集团总公司下属的中国医药工业有限公司，是集中药、民族药、化学药、原料药生产为一体的国有独资的综合制药工业企业。公司技术中心是经自治区认定的研发机构，现有员工</w:t>
            </w:r>
            <w:r w:rsidRPr="005D3489">
              <w:rPr>
                <w:rFonts w:ascii="Times New Roman" w:hAnsi="Times New Roman" w:hint="eastAsia"/>
                <w:kern w:val="0"/>
                <w:sz w:val="20"/>
                <w:szCs w:val="20"/>
              </w:rPr>
              <w:t>38</w:t>
            </w:r>
            <w:r w:rsidRPr="005D3489">
              <w:rPr>
                <w:rFonts w:ascii="Times New Roman" w:hAnsi="Times New Roman" w:hint="eastAsia"/>
                <w:kern w:val="0"/>
                <w:sz w:val="20"/>
                <w:szCs w:val="20"/>
              </w:rPr>
              <w:t>人，其中高级职称</w:t>
            </w:r>
            <w:r w:rsidRPr="005D3489">
              <w:rPr>
                <w:rFonts w:ascii="Times New Roman" w:hAnsi="Times New Roman" w:hint="eastAsia"/>
                <w:kern w:val="0"/>
                <w:sz w:val="20"/>
                <w:szCs w:val="20"/>
              </w:rPr>
              <w:t>22</w:t>
            </w:r>
            <w:r w:rsidRPr="005D3489">
              <w:rPr>
                <w:rFonts w:ascii="Times New Roman" w:hAnsi="Times New Roman" w:hint="eastAsia"/>
                <w:kern w:val="0"/>
                <w:sz w:val="20"/>
                <w:szCs w:val="20"/>
              </w:rPr>
              <w:t>人。技术中心按照公司体制把科学技术研究、开发、推广、应用与公司的生产经营活动有机结合起来，实行开放式的运作模式。实验室分为化学检测、包材检测、中药材检测和微生物检测室。有专业的小试生产车间，在中试研究方面，可以由研究人员根据剂型需要在公司现有的各个</w:t>
            </w:r>
            <w:r w:rsidRPr="005D3489">
              <w:rPr>
                <w:rFonts w:ascii="Times New Roman" w:hAnsi="Times New Roman" w:hint="eastAsia"/>
                <w:kern w:val="0"/>
                <w:sz w:val="20"/>
                <w:szCs w:val="20"/>
              </w:rPr>
              <w:t>GMP</w:t>
            </w:r>
            <w:r w:rsidRPr="005D3489">
              <w:rPr>
                <w:rFonts w:ascii="Times New Roman" w:hAnsi="Times New Roman" w:hint="eastAsia"/>
                <w:kern w:val="0"/>
                <w:sz w:val="20"/>
                <w:szCs w:val="20"/>
              </w:rPr>
              <w:t>车间进行试制。在科研仪器设备方面，有高效液相色谱仪（</w:t>
            </w:r>
            <w:r w:rsidRPr="005D3489">
              <w:rPr>
                <w:rFonts w:ascii="Times New Roman" w:hAnsi="Times New Roman" w:hint="eastAsia"/>
                <w:kern w:val="0"/>
                <w:sz w:val="20"/>
                <w:szCs w:val="20"/>
              </w:rPr>
              <w:t>3</w:t>
            </w:r>
            <w:r w:rsidRPr="005D3489">
              <w:rPr>
                <w:rFonts w:ascii="Times New Roman" w:hAnsi="Times New Roman" w:hint="eastAsia"/>
                <w:kern w:val="0"/>
                <w:sz w:val="20"/>
                <w:szCs w:val="20"/>
              </w:rPr>
              <w:t>台）、原子吸收光谱仪、气相色谱仪、红外色谱仪、双波长薄层扫描仪、紫外</w:t>
            </w:r>
            <w:r w:rsidRPr="005D3489">
              <w:rPr>
                <w:rFonts w:ascii="Times New Roman" w:hAnsi="Times New Roman" w:hint="eastAsia"/>
                <w:kern w:val="0"/>
                <w:sz w:val="20"/>
                <w:szCs w:val="20"/>
              </w:rPr>
              <w:t>-</w:t>
            </w:r>
            <w:r w:rsidRPr="005D3489">
              <w:rPr>
                <w:rFonts w:ascii="Times New Roman" w:hAnsi="Times New Roman" w:hint="eastAsia"/>
                <w:kern w:val="0"/>
                <w:sz w:val="20"/>
                <w:szCs w:val="20"/>
              </w:rPr>
              <w:t>可见分析仪（美国）等大型分析试验仪器和完善的常规试验设备。</w:t>
            </w:r>
          </w:p>
        </w:tc>
      </w:tr>
      <w:tr w:rsidR="00FD33D0" w:rsidRPr="005D3489" w:rsidTr="006B20E3">
        <w:trPr>
          <w:trHeight w:val="55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885" w:type="dxa"/>
            <w:gridSpan w:val="6"/>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Times New Roman" w:hAnsi="Times New Roman" w:hint="eastAsia"/>
                <w:sz w:val="20"/>
                <w:szCs w:val="20"/>
              </w:rPr>
              <w:t>《抗耐药菌药物利奈唑胺注射液的开发》、《依达拉奉注射液（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tc>
      </w:tr>
      <w:tr w:rsidR="00FD33D0" w:rsidRPr="005D3489" w:rsidTr="006B20E3">
        <w:trPr>
          <w:trHeight w:val="1024"/>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885" w:type="dxa"/>
            <w:gridSpan w:val="6"/>
            <w:tcBorders>
              <w:tl2br w:val="nil"/>
              <w:tr2bl w:val="nil"/>
            </w:tcBorders>
            <w:vAlign w:val="center"/>
          </w:tcPr>
          <w:p w:rsidR="00FD33D0" w:rsidRPr="005D3489" w:rsidRDefault="00FD33D0" w:rsidP="00FD33D0">
            <w:pPr>
              <w:numPr>
                <w:ilvl w:val="0"/>
                <w:numId w:val="1"/>
              </w:numPr>
              <w:rPr>
                <w:rFonts w:ascii="Times New Roman" w:hAnsi="Times New Roman"/>
                <w:sz w:val="20"/>
                <w:szCs w:val="20"/>
              </w:rPr>
            </w:pPr>
            <w:r w:rsidRPr="005D3489">
              <w:rPr>
                <w:rFonts w:ascii="Times New Roman" w:hAnsi="Times New Roman" w:hint="eastAsia"/>
                <w:sz w:val="20"/>
                <w:szCs w:val="20"/>
              </w:rPr>
              <w:t>《抗耐药菌药物利奈唑胺注射液的开发》</w:t>
            </w:r>
          </w:p>
          <w:p w:rsidR="00FD33D0" w:rsidRPr="005D3489" w:rsidRDefault="00FD33D0" w:rsidP="002B34F0">
            <w:pPr>
              <w:ind w:firstLineChars="200" w:firstLine="400"/>
              <w:rPr>
                <w:sz w:val="20"/>
                <w:szCs w:val="20"/>
              </w:rPr>
            </w:pPr>
            <w:r w:rsidRPr="005D3489">
              <w:rPr>
                <w:rFonts w:hint="eastAsia"/>
                <w:sz w:val="20"/>
                <w:szCs w:val="20"/>
              </w:rPr>
              <w:t>利奈</w:t>
            </w:r>
            <w:proofErr w:type="gramStart"/>
            <w:r w:rsidRPr="005D3489">
              <w:rPr>
                <w:rFonts w:hint="eastAsia"/>
                <w:sz w:val="20"/>
                <w:szCs w:val="20"/>
              </w:rPr>
              <w:t>唑</w:t>
            </w:r>
            <w:proofErr w:type="gramEnd"/>
            <w:r w:rsidRPr="005D3489">
              <w:rPr>
                <w:rFonts w:hint="eastAsia"/>
                <w:sz w:val="20"/>
                <w:szCs w:val="20"/>
              </w:rPr>
              <w:t>胺注射液是目前临床用于治疗耐药菌感染的一线药物，</w:t>
            </w:r>
            <w:r w:rsidRPr="005D3489">
              <w:rPr>
                <w:sz w:val="20"/>
                <w:szCs w:val="20"/>
              </w:rPr>
              <w:t>对</w:t>
            </w:r>
            <w:hyperlink r:id="rId9" w:tgtFrame="_blank" w:history="1">
              <w:r w:rsidRPr="005D3489">
                <w:rPr>
                  <w:sz w:val="20"/>
                  <w:szCs w:val="20"/>
                </w:rPr>
                <w:t>甲氧西林</w:t>
              </w:r>
            </w:hyperlink>
            <w:r w:rsidRPr="005D3489">
              <w:rPr>
                <w:sz w:val="20"/>
                <w:szCs w:val="20"/>
              </w:rPr>
              <w:t>敏感或耐药葡萄球菌、万古霉素敏感或耐药肠球菌、青霉素敏感或耐药肺炎链球菌均显示了良好的抗菌作用，对厌氧菌亦具抗菌活性。</w:t>
            </w:r>
          </w:p>
          <w:p w:rsidR="00FD33D0" w:rsidRPr="005D3489" w:rsidRDefault="00FD33D0" w:rsidP="00FD33D0">
            <w:pPr>
              <w:widowControl/>
              <w:numPr>
                <w:ilvl w:val="0"/>
                <w:numId w:val="1"/>
              </w:numPr>
              <w:tabs>
                <w:tab w:val="left" w:pos="462"/>
                <w:tab w:val="center" w:pos="3321"/>
              </w:tabs>
              <w:jc w:val="left"/>
              <w:rPr>
                <w:rFonts w:ascii="Times New Roman" w:hAnsi="Times New Roman"/>
                <w:sz w:val="20"/>
                <w:szCs w:val="20"/>
              </w:rPr>
            </w:pPr>
            <w:r w:rsidRPr="005D3489">
              <w:rPr>
                <w:rFonts w:ascii="Times New Roman" w:hAnsi="Times New Roman" w:hint="eastAsia"/>
                <w:sz w:val="20"/>
                <w:szCs w:val="20"/>
              </w:rPr>
              <w:t>《依达拉奉注射液（</w:t>
            </w:r>
            <w:r w:rsidRPr="005D3489">
              <w:rPr>
                <w:rFonts w:ascii="Times New Roman" w:hAnsi="Times New Roman" w:hint="eastAsia"/>
                <w:sz w:val="20"/>
                <w:szCs w:val="20"/>
              </w:rPr>
              <w:t>100ml</w:t>
            </w:r>
            <w:r w:rsidRPr="005D3489">
              <w:rPr>
                <w:rFonts w:ascii="Times New Roman" w:hAnsi="Times New Roman" w:hint="eastAsia"/>
                <w:sz w:val="20"/>
                <w:szCs w:val="20"/>
              </w:rPr>
              <w:t>非</w:t>
            </w:r>
            <w:r w:rsidRPr="005D3489">
              <w:rPr>
                <w:rFonts w:ascii="Times New Roman" w:hAnsi="Times New Roman" w:hint="eastAsia"/>
                <w:sz w:val="20"/>
                <w:szCs w:val="20"/>
              </w:rPr>
              <w:t>PVC</w:t>
            </w:r>
            <w:r w:rsidRPr="005D3489">
              <w:rPr>
                <w:rFonts w:ascii="Times New Roman" w:hAnsi="Times New Roman" w:hint="eastAsia"/>
                <w:sz w:val="20"/>
                <w:szCs w:val="20"/>
              </w:rPr>
              <w:t>软袋）的研究》</w:t>
            </w:r>
          </w:p>
          <w:p w:rsidR="00FD33D0" w:rsidRPr="005D3489" w:rsidRDefault="00FD33D0" w:rsidP="002B34F0">
            <w:pPr>
              <w:ind w:firstLineChars="200" w:firstLine="400"/>
              <w:rPr>
                <w:rFonts w:ascii="Times New Roman" w:hAnsi="Times New Roman"/>
                <w:sz w:val="20"/>
                <w:szCs w:val="20"/>
              </w:rPr>
            </w:pPr>
            <w:r w:rsidRPr="005D3489">
              <w:rPr>
                <w:rFonts w:hint="eastAsia"/>
                <w:sz w:val="20"/>
                <w:szCs w:val="20"/>
              </w:rPr>
              <w:t>用于改善脑梗塞急性期的各种精神神经症状及各种机能障碍。目前我国有十家制药企业生产依</w:t>
            </w:r>
            <w:proofErr w:type="gramStart"/>
            <w:r w:rsidRPr="005D3489">
              <w:rPr>
                <w:rFonts w:hint="eastAsia"/>
                <w:sz w:val="20"/>
                <w:szCs w:val="20"/>
              </w:rPr>
              <w:t>达拉奉注射液</w:t>
            </w:r>
            <w:proofErr w:type="gramEnd"/>
            <w:r w:rsidRPr="005D3489">
              <w:rPr>
                <w:rFonts w:hint="eastAsia"/>
                <w:sz w:val="20"/>
                <w:szCs w:val="20"/>
              </w:rPr>
              <w:t>的仿制产品，但规格均为</w:t>
            </w:r>
            <w:r w:rsidRPr="005D3489">
              <w:rPr>
                <w:rFonts w:hint="eastAsia"/>
                <w:sz w:val="20"/>
                <w:szCs w:val="20"/>
              </w:rPr>
              <w:t>30mg/20ml</w:t>
            </w:r>
            <w:r w:rsidRPr="005D3489">
              <w:rPr>
                <w:rFonts w:hint="eastAsia"/>
                <w:sz w:val="20"/>
                <w:szCs w:val="20"/>
              </w:rPr>
              <w:t>及以下的小包装产品，在新疆目前无企业生产该药品。本公司生产的依</w:t>
            </w:r>
            <w:proofErr w:type="gramStart"/>
            <w:r w:rsidRPr="005D3489">
              <w:rPr>
                <w:rFonts w:hint="eastAsia"/>
                <w:sz w:val="20"/>
                <w:szCs w:val="20"/>
              </w:rPr>
              <w:t>达拉奉注射液</w:t>
            </w:r>
            <w:proofErr w:type="gramEnd"/>
            <w:r w:rsidRPr="005D3489">
              <w:rPr>
                <w:rFonts w:hint="eastAsia"/>
                <w:sz w:val="20"/>
                <w:szCs w:val="20"/>
              </w:rPr>
              <w:t>（</w:t>
            </w:r>
            <w:r w:rsidRPr="005D3489">
              <w:rPr>
                <w:rFonts w:hint="eastAsia"/>
                <w:sz w:val="20"/>
                <w:szCs w:val="20"/>
              </w:rPr>
              <w:t>100ml</w:t>
            </w:r>
            <w:r w:rsidRPr="005D3489">
              <w:rPr>
                <w:rFonts w:hint="eastAsia"/>
                <w:sz w:val="20"/>
                <w:szCs w:val="20"/>
              </w:rPr>
              <w:t>非</w:t>
            </w:r>
            <w:r w:rsidRPr="005D3489">
              <w:rPr>
                <w:rFonts w:hint="eastAsia"/>
                <w:sz w:val="20"/>
                <w:szCs w:val="20"/>
              </w:rPr>
              <w:t>PVC</w:t>
            </w:r>
            <w:r w:rsidRPr="005D3489">
              <w:rPr>
                <w:rFonts w:hint="eastAsia"/>
                <w:sz w:val="20"/>
                <w:szCs w:val="20"/>
              </w:rPr>
              <w:t>软袋装）为</w:t>
            </w:r>
            <w:proofErr w:type="gramStart"/>
            <w:r w:rsidRPr="005D3489">
              <w:rPr>
                <w:rFonts w:hint="eastAsia"/>
                <w:sz w:val="20"/>
                <w:szCs w:val="20"/>
              </w:rPr>
              <w:t>国内首仿</w:t>
            </w:r>
            <w:proofErr w:type="gramEnd"/>
            <w:r w:rsidRPr="005D3489">
              <w:rPr>
                <w:rFonts w:hint="eastAsia"/>
                <w:sz w:val="20"/>
                <w:szCs w:val="20"/>
              </w:rPr>
              <w:t>产品，可填补自治区该类产品生产空白。</w:t>
            </w:r>
          </w:p>
        </w:tc>
      </w:tr>
      <w:tr w:rsidR="00FD33D0" w:rsidRPr="005D3489" w:rsidTr="00534933">
        <w:trPr>
          <w:trHeight w:val="352"/>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885" w:type="dxa"/>
            <w:gridSpan w:val="6"/>
            <w:tcBorders>
              <w:tl2br w:val="nil"/>
              <w:tr2bl w:val="nil"/>
            </w:tcBorders>
            <w:vAlign w:val="center"/>
          </w:tcPr>
          <w:p w:rsidR="00FD33D0" w:rsidRPr="005D3489" w:rsidRDefault="00FD33D0" w:rsidP="006F7A78">
            <w:pPr>
              <w:ind w:firstLineChars="200" w:firstLine="400"/>
              <w:jc w:val="center"/>
              <w:rPr>
                <w:rFonts w:ascii="宋体" w:hAnsi="宋体" w:cs="宋体"/>
                <w:kern w:val="0"/>
                <w:sz w:val="20"/>
                <w:szCs w:val="20"/>
              </w:rPr>
            </w:pPr>
            <w:r w:rsidRPr="005D3489">
              <w:rPr>
                <w:rFonts w:ascii="宋体" w:hAnsi="宋体" w:cs="宋体" w:hint="eastAsia"/>
                <w:kern w:val="0"/>
                <w:sz w:val="20"/>
                <w:szCs w:val="20"/>
              </w:rPr>
              <w:t>药物制剂、药物分析、化学合成</w:t>
            </w:r>
          </w:p>
        </w:tc>
      </w:tr>
      <w:tr w:rsidR="00FD33D0" w:rsidRPr="005D3489" w:rsidTr="00534933">
        <w:trPr>
          <w:trHeight w:val="285"/>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2"/>
            <w:tcBorders>
              <w:tl2br w:val="nil"/>
              <w:tr2bl w:val="nil"/>
            </w:tcBorders>
            <w:vAlign w:val="center"/>
          </w:tcPr>
          <w:p w:rsidR="00FD33D0" w:rsidRPr="005D3489" w:rsidRDefault="00FD33D0" w:rsidP="006F7A78">
            <w:pPr>
              <w:ind w:firstLineChars="200" w:firstLine="400"/>
              <w:jc w:val="center"/>
              <w:rPr>
                <w:rFonts w:ascii="宋体" w:hAnsi="宋体" w:cs="宋体"/>
                <w:kern w:val="0"/>
                <w:sz w:val="20"/>
                <w:szCs w:val="20"/>
              </w:rPr>
            </w:pPr>
          </w:p>
        </w:tc>
        <w:tc>
          <w:tcPr>
            <w:tcW w:w="1134"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2066"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40岁　</w:t>
            </w:r>
          </w:p>
        </w:tc>
      </w:tr>
      <w:tr w:rsidR="00FD33D0" w:rsidRPr="005D3489" w:rsidTr="00534933">
        <w:trPr>
          <w:trHeight w:val="109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885" w:type="dxa"/>
            <w:gridSpan w:val="6"/>
            <w:tcBorders>
              <w:tl2br w:val="nil"/>
              <w:tr2bl w:val="nil"/>
            </w:tcBorders>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具有创新能力、较高的学术技术水平、较高的管理能力、较高的研发能力，能解决研发过程中出现的问题及修正实验的能力。要求博士后科研人员具有一定的科研成果，有成果转化为产业化生产的经验的人员优先。</w:t>
            </w:r>
          </w:p>
        </w:tc>
      </w:tr>
      <w:tr w:rsidR="00FD33D0" w:rsidRPr="005D3489" w:rsidTr="003F2F12">
        <w:trPr>
          <w:trHeight w:val="264"/>
        </w:trPr>
        <w:tc>
          <w:tcPr>
            <w:tcW w:w="1904" w:type="dxa"/>
            <w:tcBorders>
              <w:tl2br w:val="nil"/>
              <w:tr2bl w:val="nil"/>
            </w:tcBorders>
            <w:vAlign w:val="center"/>
          </w:tcPr>
          <w:p w:rsidR="00FD33D0" w:rsidRPr="005D3489" w:rsidRDefault="00FD33D0" w:rsidP="003F2F12">
            <w:pPr>
              <w:widowControl/>
              <w:jc w:val="center"/>
              <w:rPr>
                <w:rFonts w:ascii="宋体" w:hAnsi="宋体" w:cs="宋体"/>
                <w:kern w:val="0"/>
                <w:sz w:val="20"/>
                <w:szCs w:val="20"/>
              </w:rPr>
            </w:pPr>
            <w:r w:rsidRPr="005D3489">
              <w:rPr>
                <w:rFonts w:ascii="宋体" w:hAnsi="宋体" w:cs="宋体" w:hint="eastAsia"/>
                <w:kern w:val="0"/>
                <w:sz w:val="20"/>
                <w:szCs w:val="20"/>
              </w:rPr>
              <w:t>工作年限经历要求</w:t>
            </w:r>
          </w:p>
        </w:tc>
        <w:tc>
          <w:tcPr>
            <w:tcW w:w="6885" w:type="dxa"/>
            <w:gridSpan w:val="6"/>
            <w:tcBorders>
              <w:tl2br w:val="nil"/>
              <w:tr2bl w:val="nil"/>
            </w:tcBorders>
          </w:tcPr>
          <w:p w:rsidR="00FD33D0" w:rsidRPr="005D3489" w:rsidRDefault="00FD33D0" w:rsidP="00FD33D0">
            <w:pPr>
              <w:widowControl/>
              <w:rPr>
                <w:rFonts w:ascii="宋体" w:hAnsi="宋体" w:cs="宋体"/>
                <w:kern w:val="0"/>
                <w:sz w:val="20"/>
                <w:szCs w:val="20"/>
              </w:rPr>
            </w:pPr>
            <w:r w:rsidRPr="005D3489">
              <w:rPr>
                <w:rFonts w:ascii="宋体" w:hAnsi="宋体" w:cs="宋体" w:hint="eastAsia"/>
                <w:kern w:val="0"/>
                <w:sz w:val="20"/>
                <w:szCs w:val="20"/>
              </w:rPr>
              <w:t>工作年限要求五年以上，在制药系统生产研发单位任职的优先。</w:t>
            </w:r>
          </w:p>
        </w:tc>
      </w:tr>
      <w:tr w:rsidR="00FD33D0" w:rsidRPr="005D3489" w:rsidTr="00534933">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85" w:type="dxa"/>
            <w:gridSpan w:val="6"/>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吃苦耐劳 为人诚信　</w:t>
            </w:r>
          </w:p>
        </w:tc>
      </w:tr>
      <w:tr w:rsidR="00FD33D0" w:rsidRPr="005D3489" w:rsidTr="003F2F12">
        <w:trPr>
          <w:trHeight w:val="547"/>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885" w:type="dxa"/>
            <w:gridSpan w:val="6"/>
            <w:tcBorders>
              <w:tl2br w:val="nil"/>
              <w:tr2bl w:val="nil"/>
            </w:tcBorders>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每个科研项目拟提供科研经费100万元。作为研究课题负责人，全面负责科研课题的技术工作。</w:t>
            </w:r>
          </w:p>
        </w:tc>
      </w:tr>
      <w:tr w:rsidR="00FD33D0" w:rsidRPr="005D3489" w:rsidTr="002B34F0">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85" w:type="dxa"/>
            <w:gridSpan w:val="6"/>
            <w:tcBorders>
              <w:tl2br w:val="nil"/>
              <w:tr2bl w:val="nil"/>
            </w:tcBorders>
          </w:tcPr>
          <w:p w:rsidR="00FD33D0" w:rsidRPr="005D3489" w:rsidRDefault="00FD33D0" w:rsidP="00FD33D0">
            <w:pPr>
              <w:spacing w:line="320" w:lineRule="exact"/>
              <w:rPr>
                <w:rFonts w:ascii="Times New Roman" w:hAnsi="宋体"/>
                <w:sz w:val="20"/>
                <w:szCs w:val="20"/>
              </w:rPr>
            </w:pPr>
            <w:r w:rsidRPr="005D3489">
              <w:rPr>
                <w:rFonts w:ascii="Times New Roman" w:hAnsi="宋体" w:hint="eastAsia"/>
                <w:sz w:val="20"/>
                <w:szCs w:val="20"/>
              </w:rPr>
              <w:t>年薪（不含开发区政府给予的生活费补助）：</w:t>
            </w:r>
            <w:r w:rsidRPr="005D3489">
              <w:rPr>
                <w:rFonts w:ascii="Times New Roman" w:hAnsi="宋体" w:hint="eastAsia"/>
                <w:sz w:val="20"/>
                <w:szCs w:val="20"/>
              </w:rPr>
              <w:t>10</w:t>
            </w:r>
            <w:r w:rsidRPr="005D3489">
              <w:rPr>
                <w:rFonts w:ascii="Times New Roman" w:hAnsi="宋体" w:hint="eastAsia"/>
                <w:sz w:val="20"/>
                <w:szCs w:val="20"/>
              </w:rPr>
              <w:t>万元。</w:t>
            </w:r>
          </w:p>
          <w:p w:rsidR="00FD33D0" w:rsidRPr="005D3489" w:rsidRDefault="00FD33D0" w:rsidP="003F2F12">
            <w:pPr>
              <w:widowControl/>
              <w:jc w:val="left"/>
              <w:rPr>
                <w:rFonts w:ascii="宋体" w:hAnsi="宋体" w:cs="宋体"/>
                <w:kern w:val="0"/>
                <w:sz w:val="20"/>
                <w:szCs w:val="20"/>
              </w:rPr>
            </w:pPr>
            <w:r w:rsidRPr="005D3489">
              <w:rPr>
                <w:rFonts w:ascii="Times New Roman" w:hAnsi="宋体" w:hint="eastAsia"/>
                <w:sz w:val="20"/>
                <w:szCs w:val="20"/>
              </w:rPr>
              <w:t>生活待遇：公司可以为博士后研究人员在乌鲁木齐市区范围提供住房，博士后科研经费可从公司年度研发经费中支出，单独核算。其他所需的条件，可由博士后研究人员提出后，公司酌情解决。</w:t>
            </w:r>
          </w:p>
        </w:tc>
      </w:tr>
      <w:tr w:rsidR="00FD33D0" w:rsidRPr="005D3489" w:rsidTr="003F2F12">
        <w:trPr>
          <w:trHeight w:val="348"/>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900"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新疆乌市头屯河区工业园区沙坪西街21号　</w:t>
            </w:r>
          </w:p>
        </w:tc>
        <w:tc>
          <w:tcPr>
            <w:tcW w:w="103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50"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830032　</w:t>
            </w:r>
          </w:p>
        </w:tc>
      </w:tr>
      <w:tr w:rsidR="00FD33D0" w:rsidRPr="005D3489" w:rsidTr="003F2F12">
        <w:trPr>
          <w:trHeight w:val="346"/>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http://www.gyxjzy.com　</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负 责 人</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刘进疆　</w:t>
            </w:r>
          </w:p>
        </w:tc>
      </w:tr>
      <w:tr w:rsidR="00FD33D0" w:rsidRPr="005D3489" w:rsidTr="003F2F12">
        <w:trPr>
          <w:trHeight w:val="204"/>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3965703</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3963336　</w:t>
            </w:r>
          </w:p>
        </w:tc>
      </w:tr>
      <w:tr w:rsidR="00FD33D0" w:rsidRPr="005D3489" w:rsidTr="003F2F12">
        <w:trPr>
          <w:trHeight w:val="307"/>
        </w:trPr>
        <w:tc>
          <w:tcPr>
            <w:tcW w:w="1904"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355" w:type="dxa"/>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18167917871</w:t>
            </w:r>
          </w:p>
        </w:tc>
        <w:tc>
          <w:tcPr>
            <w:tcW w:w="1545" w:type="dxa"/>
            <w:gridSpan w:val="2"/>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85" w:type="dxa"/>
            <w:gridSpan w:val="3"/>
            <w:tcBorders>
              <w:tl2br w:val="nil"/>
              <w:tr2bl w:val="nil"/>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904604115@qq.com　</w:t>
            </w:r>
          </w:p>
        </w:tc>
      </w:tr>
    </w:tbl>
    <w:p w:rsidR="00FD33D0" w:rsidRPr="005D3489" w:rsidRDefault="00B95E77" w:rsidP="00B95E77">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24" w:type="dxa"/>
        <w:jc w:val="center"/>
        <w:tblInd w:w="-37" w:type="dxa"/>
        <w:tblLayout w:type="fixed"/>
        <w:tblLook w:val="0000" w:firstRow="0" w:lastRow="0" w:firstColumn="0" w:lastColumn="0" w:noHBand="0" w:noVBand="0"/>
      </w:tblPr>
      <w:tblGrid>
        <w:gridCol w:w="1765"/>
        <w:gridCol w:w="426"/>
        <w:gridCol w:w="945"/>
        <w:gridCol w:w="1088"/>
        <w:gridCol w:w="235"/>
        <w:gridCol w:w="97"/>
        <w:gridCol w:w="1178"/>
        <w:gridCol w:w="49"/>
        <w:gridCol w:w="93"/>
        <w:gridCol w:w="29"/>
        <w:gridCol w:w="963"/>
        <w:gridCol w:w="142"/>
        <w:gridCol w:w="102"/>
        <w:gridCol w:w="1457"/>
        <w:gridCol w:w="42"/>
        <w:gridCol w:w="113"/>
      </w:tblGrid>
      <w:tr w:rsidR="00FD33D0" w:rsidRPr="005D3489" w:rsidTr="00B95E77">
        <w:trPr>
          <w:trHeight w:val="528"/>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378"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12"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trHeight w:val="1541"/>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959" w:type="dxa"/>
            <w:gridSpan w:val="15"/>
            <w:tcBorders>
              <w:top w:val="single" w:sz="4" w:space="0" w:color="auto"/>
              <w:left w:val="nil"/>
              <w:bottom w:val="single" w:sz="4" w:space="0" w:color="auto"/>
              <w:right w:val="single" w:sz="4" w:space="0" w:color="auto"/>
            </w:tcBorders>
            <w:vAlign w:val="center"/>
          </w:tcPr>
          <w:p w:rsidR="00FD33D0" w:rsidRPr="005D3489" w:rsidRDefault="00FD33D0" w:rsidP="00FD33D0">
            <w:pPr>
              <w:spacing w:line="240" w:lineRule="exact"/>
              <w:ind w:firstLineChars="200" w:firstLine="400"/>
              <w:rPr>
                <w:rFonts w:ascii="宋体" w:cs="宋体"/>
                <w:kern w:val="0"/>
                <w:sz w:val="20"/>
                <w:szCs w:val="20"/>
              </w:rPr>
            </w:pPr>
            <w:r w:rsidRPr="005D3489">
              <w:rPr>
                <w:rFonts w:ascii="宋体" w:hAnsi="宋体" w:cs="宋体" w:hint="eastAsia"/>
                <w:kern w:val="0"/>
                <w:sz w:val="20"/>
                <w:szCs w:val="20"/>
              </w:rPr>
              <w:t>本公司成立与</w:t>
            </w:r>
            <w:r w:rsidRPr="005D3489">
              <w:rPr>
                <w:rFonts w:ascii="宋体" w:hAnsi="宋体" w:cs="宋体"/>
                <w:kern w:val="0"/>
                <w:sz w:val="20"/>
                <w:szCs w:val="20"/>
              </w:rPr>
              <w:t>2010</w:t>
            </w:r>
            <w:r w:rsidRPr="005D3489">
              <w:rPr>
                <w:rFonts w:ascii="宋体" w:hAnsi="宋体" w:cs="宋体" w:hint="eastAsia"/>
                <w:kern w:val="0"/>
                <w:sz w:val="20"/>
                <w:szCs w:val="20"/>
              </w:rPr>
              <w:t>年</w:t>
            </w:r>
            <w:r w:rsidRPr="005D3489">
              <w:rPr>
                <w:rFonts w:ascii="宋体" w:hAnsi="宋体" w:cs="宋体"/>
                <w:kern w:val="0"/>
                <w:sz w:val="20"/>
                <w:szCs w:val="20"/>
              </w:rPr>
              <w:t>6</w:t>
            </w:r>
            <w:r w:rsidRPr="005D3489">
              <w:rPr>
                <w:rFonts w:ascii="宋体" w:hAnsi="宋体" w:cs="宋体" w:hint="eastAsia"/>
                <w:kern w:val="0"/>
                <w:sz w:val="20"/>
                <w:szCs w:val="20"/>
              </w:rPr>
              <w:t>月，注册资金</w:t>
            </w:r>
            <w:r w:rsidRPr="005D3489">
              <w:rPr>
                <w:rFonts w:ascii="宋体" w:hAnsi="宋体" w:cs="宋体"/>
                <w:kern w:val="0"/>
                <w:sz w:val="20"/>
                <w:szCs w:val="20"/>
              </w:rPr>
              <w:t>100</w:t>
            </w:r>
            <w:r w:rsidRPr="005D3489">
              <w:rPr>
                <w:rFonts w:ascii="宋体" w:hAnsi="宋体" w:cs="宋体" w:hint="eastAsia"/>
                <w:kern w:val="0"/>
                <w:sz w:val="20"/>
                <w:szCs w:val="20"/>
              </w:rPr>
              <w:t>万，</w:t>
            </w:r>
            <w:r w:rsidRPr="005D3489">
              <w:rPr>
                <w:rFonts w:ascii="宋体" w:hAnsi="宋体" w:cs="宋体"/>
                <w:kern w:val="0"/>
                <w:sz w:val="20"/>
                <w:szCs w:val="20"/>
              </w:rPr>
              <w:t>2012</w:t>
            </w:r>
            <w:r w:rsidRPr="005D3489">
              <w:rPr>
                <w:rFonts w:ascii="宋体" w:hAnsi="宋体" w:cs="宋体" w:hint="eastAsia"/>
                <w:kern w:val="0"/>
                <w:sz w:val="20"/>
                <w:szCs w:val="20"/>
              </w:rPr>
              <w:t>年</w:t>
            </w:r>
            <w:r w:rsidRPr="005D3489">
              <w:rPr>
                <w:rFonts w:ascii="宋体" w:hAnsi="宋体" w:cs="宋体"/>
                <w:kern w:val="0"/>
                <w:sz w:val="20"/>
                <w:szCs w:val="20"/>
              </w:rPr>
              <w:t>3</w:t>
            </w:r>
            <w:r w:rsidRPr="005D3489">
              <w:rPr>
                <w:rFonts w:ascii="宋体" w:hAnsi="宋体" w:cs="宋体" w:hint="eastAsia"/>
                <w:kern w:val="0"/>
                <w:sz w:val="20"/>
                <w:szCs w:val="20"/>
              </w:rPr>
              <w:t>月被乌鲁木齐经济技术开发区（头屯河区）招商引资高端引进唯一现代服务业企业。本公司具有能源审计资质，被批准为</w:t>
            </w:r>
            <w:proofErr w:type="gramStart"/>
            <w:r w:rsidRPr="005D3489">
              <w:rPr>
                <w:rFonts w:ascii="宋体" w:hAnsi="宋体" w:cs="宋体" w:hint="eastAsia"/>
                <w:kern w:val="0"/>
                <w:sz w:val="20"/>
                <w:szCs w:val="20"/>
              </w:rPr>
              <w:t>园区级</w:t>
            </w:r>
            <w:proofErr w:type="gramEnd"/>
            <w:r w:rsidRPr="005D3489">
              <w:rPr>
                <w:rFonts w:ascii="宋体" w:hAnsi="宋体" w:cs="宋体" w:hint="eastAsia"/>
                <w:kern w:val="0"/>
                <w:sz w:val="20"/>
                <w:szCs w:val="20"/>
              </w:rPr>
              <w:t>博士后创新实践基地。本公司是有在国家大型企业和高校科研工作的高层次专业技术人员发起成立，其中，博士</w:t>
            </w:r>
            <w:r w:rsidRPr="005D3489">
              <w:rPr>
                <w:rFonts w:ascii="宋体" w:hAnsi="宋体" w:cs="宋体"/>
                <w:kern w:val="0"/>
                <w:sz w:val="20"/>
                <w:szCs w:val="20"/>
              </w:rPr>
              <w:t>8</w:t>
            </w:r>
            <w:r w:rsidRPr="005D3489">
              <w:rPr>
                <w:rFonts w:ascii="宋体" w:hAnsi="宋体" w:cs="宋体" w:hint="eastAsia"/>
                <w:kern w:val="0"/>
                <w:sz w:val="20"/>
                <w:szCs w:val="20"/>
              </w:rPr>
              <w:t>人，硕士</w:t>
            </w:r>
            <w:r w:rsidRPr="005D3489">
              <w:rPr>
                <w:rFonts w:ascii="宋体" w:hAnsi="宋体" w:cs="宋体"/>
                <w:kern w:val="0"/>
                <w:sz w:val="20"/>
                <w:szCs w:val="20"/>
              </w:rPr>
              <w:t>18</w:t>
            </w:r>
            <w:r w:rsidRPr="005D3489">
              <w:rPr>
                <w:rFonts w:ascii="宋体" w:hAnsi="宋体" w:cs="宋体" w:hint="eastAsia"/>
                <w:kern w:val="0"/>
                <w:sz w:val="20"/>
                <w:szCs w:val="20"/>
              </w:rPr>
              <w:t>名，高级职称技术人员占</w:t>
            </w:r>
            <w:r w:rsidRPr="005D3489">
              <w:rPr>
                <w:rFonts w:ascii="宋体" w:hAnsi="宋体" w:cs="宋体"/>
                <w:kern w:val="0"/>
                <w:sz w:val="20"/>
                <w:szCs w:val="20"/>
              </w:rPr>
              <w:t>60%</w:t>
            </w:r>
            <w:r w:rsidRPr="005D3489">
              <w:rPr>
                <w:rFonts w:ascii="宋体" w:hAnsi="宋体" w:cs="宋体" w:hint="eastAsia"/>
                <w:kern w:val="0"/>
                <w:sz w:val="20"/>
                <w:szCs w:val="20"/>
              </w:rPr>
              <w:t>以上，近五年完成和主要参与国家级项目</w:t>
            </w:r>
            <w:r w:rsidRPr="005D3489">
              <w:rPr>
                <w:rFonts w:ascii="宋体" w:hAnsi="宋体" w:cs="宋体"/>
                <w:kern w:val="0"/>
                <w:sz w:val="20"/>
                <w:szCs w:val="20"/>
              </w:rPr>
              <w:t>4</w:t>
            </w:r>
            <w:r w:rsidRPr="005D3489">
              <w:rPr>
                <w:rFonts w:ascii="宋体" w:hAnsi="宋体" w:cs="宋体" w:hint="eastAsia"/>
                <w:kern w:val="0"/>
                <w:sz w:val="20"/>
                <w:szCs w:val="20"/>
              </w:rPr>
              <w:t>项，省部级项目</w:t>
            </w:r>
            <w:r w:rsidRPr="005D3489">
              <w:rPr>
                <w:rFonts w:ascii="宋体" w:hAnsi="宋体" w:cs="宋体"/>
                <w:kern w:val="0"/>
                <w:sz w:val="20"/>
                <w:szCs w:val="20"/>
              </w:rPr>
              <w:t>14</w:t>
            </w:r>
            <w:r w:rsidRPr="005D3489">
              <w:rPr>
                <w:rFonts w:ascii="宋体" w:hAnsi="宋体" w:cs="宋体" w:hint="eastAsia"/>
                <w:kern w:val="0"/>
                <w:sz w:val="20"/>
                <w:szCs w:val="20"/>
              </w:rPr>
              <w:t>项，取得专利</w:t>
            </w:r>
            <w:r w:rsidRPr="005D3489">
              <w:rPr>
                <w:rFonts w:ascii="宋体" w:hAnsi="宋体" w:cs="宋体"/>
                <w:kern w:val="0"/>
                <w:sz w:val="20"/>
                <w:szCs w:val="20"/>
              </w:rPr>
              <w:t>10</w:t>
            </w:r>
            <w:r w:rsidRPr="005D3489">
              <w:rPr>
                <w:rFonts w:ascii="宋体" w:hAnsi="宋体" w:cs="宋体" w:hint="eastAsia"/>
                <w:kern w:val="0"/>
                <w:sz w:val="20"/>
                <w:szCs w:val="20"/>
              </w:rPr>
              <w:t>余项。服务范围：从事能源合同管理专业技术服务；能源项目管理咨询；环保技术服务；软件技术服务；企业管理咨询等。本公司重点开展节能技改项目申报、实施、国家级节能奖励资金申报、新能源技术利用开发咨询服务、能源审计，清洁生产审核，国家或地方标准的编制和颁布的技术服务</w:t>
            </w:r>
            <w:r w:rsidRPr="005D3489">
              <w:rPr>
                <w:rFonts w:ascii="宋体" w:cs="宋体"/>
                <w:kern w:val="0"/>
                <w:sz w:val="20"/>
                <w:szCs w:val="20"/>
              </w:rPr>
              <w:t>,</w:t>
            </w:r>
            <w:r w:rsidRPr="005D3489">
              <w:rPr>
                <w:rFonts w:ascii="宋体" w:hAnsi="宋体" w:cs="宋体" w:hint="eastAsia"/>
                <w:kern w:val="0"/>
                <w:sz w:val="20"/>
                <w:szCs w:val="20"/>
              </w:rPr>
              <w:t>并可为企业提供常年节能技术方案和节能降耗咨询服务。</w:t>
            </w:r>
          </w:p>
        </w:tc>
      </w:tr>
      <w:tr w:rsidR="00FD33D0" w:rsidRPr="005D3489" w:rsidTr="00B95E77">
        <w:trPr>
          <w:trHeight w:val="564"/>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引进岗位名称</w:t>
            </w:r>
          </w:p>
        </w:tc>
        <w:tc>
          <w:tcPr>
            <w:tcW w:w="2791" w:type="dxa"/>
            <w:gridSpan w:val="5"/>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技术总监</w:t>
            </w:r>
          </w:p>
        </w:tc>
        <w:tc>
          <w:tcPr>
            <w:tcW w:w="1178" w:type="dxa"/>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2990" w:type="dxa"/>
            <w:gridSpan w:val="9"/>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环境保护类</w:t>
            </w:r>
          </w:p>
        </w:tc>
      </w:tr>
      <w:tr w:rsidR="00FD33D0" w:rsidRPr="005D3489" w:rsidTr="00B95E77">
        <w:trPr>
          <w:trHeight w:val="101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岗位职责</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公司技术总监职位，负责生态工业园设计、规划、建设方案制定、实施；完成工业园区工业企业污染物排放的在线监测管理系统建设；完成工业园区工业企业资源综合利用系统的建设等工作。</w:t>
            </w:r>
          </w:p>
        </w:tc>
      </w:tr>
      <w:tr w:rsidR="00FD33D0" w:rsidRPr="005D3489" w:rsidTr="00B95E77">
        <w:trPr>
          <w:trHeight w:val="53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正高级</w:t>
            </w:r>
          </w:p>
        </w:tc>
        <w:tc>
          <w:tcPr>
            <w:tcW w:w="1420"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学历学位要求</w:t>
            </w:r>
          </w:p>
        </w:tc>
        <w:tc>
          <w:tcPr>
            <w:tcW w:w="134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博士研究生</w:t>
            </w:r>
          </w:p>
        </w:tc>
        <w:tc>
          <w:tcPr>
            <w:tcW w:w="1207"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年龄要求</w:t>
            </w:r>
          </w:p>
        </w:tc>
        <w:tc>
          <w:tcPr>
            <w:tcW w:w="1612" w:type="dxa"/>
            <w:gridSpan w:val="3"/>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55</w:t>
            </w:r>
            <w:r w:rsidRPr="005D3489">
              <w:rPr>
                <w:rFonts w:ascii="宋体" w:hAnsi="宋体" w:cs="宋体" w:hint="eastAsia"/>
                <w:kern w:val="0"/>
                <w:sz w:val="20"/>
                <w:szCs w:val="20"/>
              </w:rPr>
              <w:t>岁以下</w:t>
            </w:r>
          </w:p>
        </w:tc>
      </w:tr>
      <w:tr w:rsidR="00FD33D0" w:rsidRPr="005D3489" w:rsidTr="00B95E77">
        <w:trPr>
          <w:trHeight w:val="110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专业特长要求</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1</w:t>
            </w:r>
            <w:r w:rsidRPr="005D3489">
              <w:rPr>
                <w:rFonts w:ascii="宋体" w:hAnsi="宋体" w:cs="宋体" w:hint="eastAsia"/>
                <w:kern w:val="0"/>
                <w:sz w:val="20"/>
                <w:szCs w:val="20"/>
              </w:rPr>
              <w:t>．在科学技术研究与应用、科技成果转化、理论政策创新、法律法规研究、文化艺术传播、国际合作交流、产业发展等环境保护相关专业领域取得国内外同行公认的重要创新性成果；</w:t>
            </w:r>
            <w:r w:rsidRPr="005D3489">
              <w:rPr>
                <w:rFonts w:ascii="宋体" w:hAnsi="宋体" w:cs="宋体"/>
                <w:kern w:val="0"/>
                <w:sz w:val="20"/>
                <w:szCs w:val="20"/>
              </w:rPr>
              <w:t xml:space="preserve"> </w:t>
            </w:r>
          </w:p>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2</w:t>
            </w:r>
            <w:r w:rsidRPr="005D3489">
              <w:rPr>
                <w:rFonts w:ascii="宋体" w:hAnsi="宋体" w:cs="宋体" w:hint="eastAsia"/>
                <w:kern w:val="0"/>
                <w:sz w:val="20"/>
                <w:szCs w:val="20"/>
              </w:rPr>
              <w:t>．掌握重大环境科技领域、管理学科领域或急需紧缺专业的关键技术、发明专利或重要技能；</w:t>
            </w:r>
            <w:r w:rsidRPr="005D3489">
              <w:rPr>
                <w:rFonts w:ascii="宋体" w:hAnsi="宋体" w:cs="宋体"/>
                <w:kern w:val="0"/>
                <w:sz w:val="20"/>
                <w:szCs w:val="20"/>
              </w:rPr>
              <w:t xml:space="preserve"> </w:t>
            </w:r>
          </w:p>
          <w:p w:rsidR="00FD33D0" w:rsidRPr="005D3489" w:rsidRDefault="00FD33D0" w:rsidP="00FD33D0">
            <w:pPr>
              <w:wordWrap w:val="0"/>
              <w:spacing w:line="240" w:lineRule="exact"/>
              <w:rPr>
                <w:rFonts w:ascii="宋体" w:hAnsi="宋体" w:cs="宋体"/>
                <w:kern w:val="0"/>
                <w:sz w:val="20"/>
                <w:szCs w:val="20"/>
              </w:rPr>
            </w:pPr>
            <w:r w:rsidRPr="005D3489">
              <w:rPr>
                <w:rFonts w:ascii="宋体" w:hAnsi="宋体" w:cs="宋体"/>
                <w:kern w:val="0"/>
                <w:sz w:val="20"/>
                <w:szCs w:val="20"/>
              </w:rPr>
              <w:t>3</w:t>
            </w:r>
            <w:r w:rsidRPr="005D3489">
              <w:rPr>
                <w:rFonts w:ascii="宋体" w:hAnsi="宋体" w:cs="宋体" w:hint="eastAsia"/>
                <w:kern w:val="0"/>
                <w:sz w:val="20"/>
                <w:szCs w:val="20"/>
              </w:rPr>
              <w:t>．国家千人计划、特支计划、杰出青年科学基金、长江学者奖励计划、中科院百人计划等国家重大人才工程入选者；</w:t>
            </w:r>
            <w:r w:rsidRPr="005D3489">
              <w:rPr>
                <w:rFonts w:ascii="宋体" w:hAnsi="宋体" w:cs="宋体"/>
                <w:kern w:val="0"/>
                <w:sz w:val="20"/>
                <w:szCs w:val="20"/>
              </w:rPr>
              <w:t xml:space="preserve"> </w:t>
            </w:r>
          </w:p>
          <w:p w:rsidR="00FD33D0" w:rsidRPr="005D3489" w:rsidRDefault="00FD33D0" w:rsidP="00FD33D0">
            <w:pPr>
              <w:wordWrap w:val="0"/>
              <w:spacing w:line="240" w:lineRule="exact"/>
            </w:pPr>
            <w:r w:rsidRPr="005D3489">
              <w:rPr>
                <w:rFonts w:ascii="宋体" w:hAnsi="宋体" w:cs="宋体"/>
                <w:kern w:val="0"/>
                <w:sz w:val="20"/>
                <w:szCs w:val="20"/>
              </w:rPr>
              <w:t>4</w:t>
            </w:r>
            <w:r w:rsidRPr="005D3489">
              <w:rPr>
                <w:rFonts w:ascii="宋体" w:hAnsi="宋体" w:cs="宋体" w:hint="eastAsia"/>
                <w:kern w:val="0"/>
                <w:sz w:val="20"/>
                <w:szCs w:val="20"/>
              </w:rPr>
              <w:t>．在国际组织及国际知名环保机构或企业担任重要职务，具有丰富的科研创新领导经验或突出的科研管理才能；</w:t>
            </w:r>
            <w:r w:rsidRPr="005D3489">
              <w:t xml:space="preserve"> </w:t>
            </w:r>
          </w:p>
        </w:tc>
      </w:tr>
      <w:tr w:rsidR="00FD33D0" w:rsidRPr="005D3489" w:rsidTr="00B95E77">
        <w:trPr>
          <w:trHeight w:val="724"/>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工作年限</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6959" w:type="dxa"/>
            <w:gridSpan w:val="15"/>
            <w:tcBorders>
              <w:top w:val="single" w:sz="4" w:space="0" w:color="auto"/>
              <w:left w:val="nil"/>
              <w:bottom w:val="single" w:sz="4" w:space="0" w:color="auto"/>
              <w:right w:val="single" w:sz="4" w:space="0" w:color="auto"/>
            </w:tcBorders>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环境保护类；具有在国际组织、国际知名环保机构或国内大型企业、国内知名大学或科研机构的工作经验</w:t>
            </w:r>
          </w:p>
        </w:tc>
      </w:tr>
      <w:tr w:rsidR="00FD33D0" w:rsidRPr="005D3489" w:rsidTr="00B95E77">
        <w:trPr>
          <w:trHeight w:val="309"/>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959" w:type="dxa"/>
            <w:gridSpan w:val="15"/>
            <w:tcBorders>
              <w:top w:val="single" w:sz="4" w:space="0" w:color="auto"/>
              <w:left w:val="nil"/>
              <w:bottom w:val="single" w:sz="4" w:space="0" w:color="auto"/>
              <w:right w:val="single" w:sz="4" w:space="0" w:color="auto"/>
            </w:tcBorders>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无</w:t>
            </w:r>
          </w:p>
        </w:tc>
      </w:tr>
      <w:tr w:rsidR="00FD33D0" w:rsidRPr="005D3489" w:rsidTr="00B95E77">
        <w:trPr>
          <w:trHeight w:val="596"/>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500</w:t>
            </w:r>
            <w:r w:rsidRPr="005D3489">
              <w:rPr>
                <w:rFonts w:ascii="宋体" w:hAnsi="宋体" w:cs="宋体" w:hint="eastAsia"/>
                <w:kern w:val="0"/>
                <w:sz w:val="20"/>
                <w:szCs w:val="20"/>
              </w:rPr>
              <w:t>万元，配备助手和专车、配备博士后人员</w:t>
            </w:r>
            <w:r w:rsidRPr="005D3489">
              <w:rPr>
                <w:rFonts w:ascii="宋体" w:hAnsi="宋体" w:cs="宋体"/>
                <w:kern w:val="0"/>
                <w:sz w:val="20"/>
                <w:szCs w:val="20"/>
              </w:rPr>
              <w:t>2-3</w:t>
            </w:r>
            <w:r w:rsidRPr="005D3489">
              <w:rPr>
                <w:rFonts w:ascii="宋体" w:hAnsi="宋体" w:cs="宋体" w:hint="eastAsia"/>
                <w:kern w:val="0"/>
                <w:sz w:val="20"/>
                <w:szCs w:val="20"/>
              </w:rPr>
              <w:t>名。</w:t>
            </w:r>
          </w:p>
        </w:tc>
      </w:tr>
      <w:tr w:rsidR="00FD33D0" w:rsidRPr="005D3489" w:rsidTr="00B95E77">
        <w:trPr>
          <w:trHeight w:val="91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959" w:type="dxa"/>
            <w:gridSpan w:val="15"/>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（需写明年薪和住房条件、福利待遇等）</w:t>
            </w:r>
          </w:p>
          <w:p w:rsidR="00FD33D0" w:rsidRPr="005D3489" w:rsidRDefault="00FD33D0" w:rsidP="00FD33D0">
            <w:pPr>
              <w:widowControl/>
              <w:jc w:val="left"/>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130</w:t>
            </w:r>
            <w:r w:rsidRPr="005D3489">
              <w:rPr>
                <w:rFonts w:ascii="宋体" w:hAnsi="宋体" w:cs="宋体" w:hint="eastAsia"/>
                <w:kern w:val="0"/>
                <w:sz w:val="20"/>
                <w:szCs w:val="20"/>
              </w:rPr>
              <w:t>平米专家公寓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50-100</w:t>
            </w:r>
            <w:r w:rsidRPr="005D3489">
              <w:rPr>
                <w:rFonts w:ascii="宋体" w:hAnsi="宋体" w:cs="宋体" w:hint="eastAsia"/>
                <w:kern w:val="0"/>
                <w:sz w:val="20"/>
                <w:szCs w:val="20"/>
              </w:rPr>
              <w:t>万</w:t>
            </w:r>
          </w:p>
        </w:tc>
      </w:tr>
      <w:tr w:rsidR="00FD33D0" w:rsidRPr="005D3489" w:rsidTr="00B95E77">
        <w:trPr>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085"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邮政编码</w:t>
            </w:r>
          </w:p>
        </w:tc>
        <w:tc>
          <w:tcPr>
            <w:tcW w:w="1856" w:type="dxa"/>
            <w:gridSpan w:val="5"/>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p>
        </w:tc>
        <w:tc>
          <w:tcPr>
            <w:tcW w:w="1559"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联系人</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电子信箱</w:t>
            </w:r>
          </w:p>
        </w:tc>
        <w:tc>
          <w:tcPr>
            <w:tcW w:w="2941"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r w:rsidR="00FD33D0" w:rsidRPr="005D3489" w:rsidTr="00B95E77">
        <w:trPr>
          <w:gridAfter w:val="2"/>
          <w:wAfter w:w="155" w:type="dxa"/>
          <w:trHeight w:val="885"/>
          <w:jc w:val="center"/>
        </w:trPr>
        <w:tc>
          <w:tcPr>
            <w:tcW w:w="8569" w:type="dxa"/>
            <w:gridSpan w:val="14"/>
            <w:tcBorders>
              <w:top w:val="nil"/>
              <w:left w:val="nil"/>
              <w:bottom w:val="nil"/>
              <w:right w:val="nil"/>
            </w:tcBorders>
            <w:vAlign w:val="center"/>
          </w:tcPr>
          <w:p w:rsidR="00FD33D0" w:rsidRPr="005D3489" w:rsidRDefault="00B765A6" w:rsidP="00B765A6">
            <w:pPr>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FD33D0" w:rsidRPr="005D3489" w:rsidTr="00B95E77">
        <w:trPr>
          <w:gridAfter w:val="2"/>
          <w:wAfter w:w="155" w:type="dxa"/>
          <w:trHeight w:val="67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378"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单位类型</w:t>
            </w:r>
          </w:p>
        </w:tc>
        <w:tc>
          <w:tcPr>
            <w:tcW w:w="1457" w:type="dxa"/>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gridAfter w:val="2"/>
          <w:wAfter w:w="155" w:type="dxa"/>
          <w:trHeight w:val="718"/>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合作项目名称</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“十二五”环境监管能力项目信息系统建设</w:t>
            </w:r>
          </w:p>
        </w:tc>
      </w:tr>
      <w:tr w:rsidR="00FD33D0" w:rsidRPr="005D3489" w:rsidTr="00B95E77">
        <w:trPr>
          <w:gridAfter w:val="2"/>
          <w:wAfter w:w="155" w:type="dxa"/>
          <w:trHeight w:val="138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合作项目简介（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rPr>
                <w:rFonts w:ascii="宋体" w:cs="宋体"/>
                <w:kern w:val="0"/>
                <w:sz w:val="20"/>
                <w:szCs w:val="20"/>
              </w:rPr>
            </w:pPr>
            <w:r w:rsidRPr="005D3489">
              <w:rPr>
                <w:rFonts w:ascii="宋体" w:hAnsi="宋体" w:cs="宋体" w:hint="eastAsia"/>
                <w:kern w:val="0"/>
                <w:sz w:val="20"/>
                <w:szCs w:val="20"/>
              </w:rPr>
              <w:t xml:space="preserve">　根据国家发展改革委、财政部批准的《园区循环化改造实施方案》（发改办环资</w:t>
            </w:r>
            <w:r w:rsidRPr="005D3489">
              <w:rPr>
                <w:rFonts w:ascii="宋体" w:hAnsi="宋体" w:cs="宋体"/>
                <w:kern w:val="0"/>
                <w:sz w:val="20"/>
                <w:szCs w:val="20"/>
              </w:rPr>
              <w:t>[2012]3004</w:t>
            </w:r>
            <w:r w:rsidRPr="005D3489">
              <w:rPr>
                <w:rFonts w:ascii="宋体" w:hAnsi="宋体" w:cs="宋体" w:hint="eastAsia"/>
                <w:kern w:val="0"/>
                <w:sz w:val="20"/>
                <w:szCs w:val="20"/>
              </w:rPr>
              <w:t>号），在乌鲁木齐经济技术开发区（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）将建立“十二五”环境监管能力项目信息系统的建设主要完成以下工作：实现环保局有关环境保护方面（主要包括相关信息、政策、法规的发布、通告等）污染减</w:t>
            </w:r>
            <w:proofErr w:type="gramStart"/>
            <w:r w:rsidRPr="005D3489">
              <w:rPr>
                <w:rFonts w:ascii="宋体" w:hAnsi="宋体" w:cs="宋体" w:hint="eastAsia"/>
                <w:kern w:val="0"/>
                <w:sz w:val="20"/>
                <w:szCs w:val="20"/>
              </w:rPr>
              <w:t>排综合</w:t>
            </w:r>
            <w:proofErr w:type="gramEnd"/>
            <w:r w:rsidRPr="005D3489">
              <w:rPr>
                <w:rFonts w:ascii="宋体" w:hAnsi="宋体" w:cs="宋体" w:hint="eastAsia"/>
                <w:kern w:val="0"/>
                <w:sz w:val="20"/>
                <w:szCs w:val="20"/>
              </w:rPr>
              <w:t>信息发布功能；重点污染源排放状况实时监控管理信息系统建设；废弃物资源化利用平台系统的建设。</w:t>
            </w:r>
          </w:p>
        </w:tc>
      </w:tr>
      <w:tr w:rsidR="00FD33D0" w:rsidRPr="005D3489" w:rsidTr="00B95E77">
        <w:trPr>
          <w:gridAfter w:val="2"/>
          <w:wAfter w:w="155" w:type="dxa"/>
          <w:trHeight w:val="1119"/>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合作要求</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proofErr w:type="gramStart"/>
            <w:r w:rsidRPr="005D3489">
              <w:rPr>
                <w:rFonts w:ascii="宋体" w:cs="宋体" w:hint="eastAsia"/>
                <w:kern w:val="0"/>
                <w:sz w:val="20"/>
                <w:szCs w:val="20"/>
              </w:rPr>
              <w:t>完程该项目</w:t>
            </w:r>
            <w:proofErr w:type="gramEnd"/>
            <w:r w:rsidRPr="005D3489">
              <w:rPr>
                <w:rFonts w:ascii="宋体" w:cs="宋体" w:hint="eastAsia"/>
                <w:kern w:val="0"/>
                <w:sz w:val="20"/>
                <w:szCs w:val="20"/>
              </w:rPr>
              <w:t>的技术方案、系统构建、系统的试运行、系统的验收工作</w:t>
            </w:r>
          </w:p>
        </w:tc>
      </w:tr>
      <w:tr w:rsidR="00FD33D0" w:rsidRPr="005D3489" w:rsidTr="00B95E77">
        <w:trPr>
          <w:gridAfter w:val="2"/>
          <w:wAfter w:w="155" w:type="dxa"/>
          <w:trHeight w:val="851"/>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合作方式</w:t>
            </w:r>
          </w:p>
        </w:tc>
        <w:tc>
          <w:tcPr>
            <w:tcW w:w="6804" w:type="dxa"/>
            <w:gridSpan w:val="1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技术支持、共同研发</w:t>
            </w:r>
          </w:p>
        </w:tc>
      </w:tr>
      <w:tr w:rsidR="00FD33D0" w:rsidRPr="005D3489" w:rsidTr="00B95E77">
        <w:trPr>
          <w:gridAfter w:val="2"/>
          <w:wAfter w:w="155" w:type="dxa"/>
          <w:trHeight w:val="70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2"/>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正高级</w:t>
            </w:r>
          </w:p>
        </w:tc>
        <w:tc>
          <w:tcPr>
            <w:tcW w:w="1420"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本科</w:t>
            </w:r>
          </w:p>
        </w:tc>
        <w:tc>
          <w:tcPr>
            <w:tcW w:w="1378" w:type="dxa"/>
            <w:gridSpan w:val="6"/>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年龄要求</w:t>
            </w:r>
          </w:p>
        </w:tc>
        <w:tc>
          <w:tcPr>
            <w:tcW w:w="1457" w:type="dxa"/>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60</w:t>
            </w:r>
            <w:r w:rsidRPr="005D3489">
              <w:rPr>
                <w:rFonts w:ascii="宋体" w:hAnsi="宋体" w:cs="宋体" w:hint="eastAsia"/>
                <w:kern w:val="0"/>
                <w:sz w:val="20"/>
                <w:szCs w:val="20"/>
              </w:rPr>
              <w:t>岁以下</w:t>
            </w:r>
          </w:p>
        </w:tc>
      </w:tr>
      <w:tr w:rsidR="00FD33D0" w:rsidRPr="005D3489" w:rsidTr="00B95E77">
        <w:trPr>
          <w:gridAfter w:val="2"/>
          <w:wAfter w:w="155" w:type="dxa"/>
          <w:trHeight w:val="973"/>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专业技术要求</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在科学技术研究与应用、科技成果转化、理论政策创新、法律法规研究、文化艺术传播、国际合作交流、产业发展等环境保护相关专业领域取得国内外同行公认的重要创新性成果</w:t>
            </w:r>
          </w:p>
        </w:tc>
      </w:tr>
      <w:tr w:rsidR="00FD33D0" w:rsidRPr="005D3489" w:rsidTr="00B95E77">
        <w:trPr>
          <w:gridAfter w:val="2"/>
          <w:wAfter w:w="155" w:type="dxa"/>
          <w:trHeight w:val="70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804"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具有在国际组织、国际知名环保机构或国内大型企业、国内知名大学或科研机构的工作经验</w:t>
            </w:r>
          </w:p>
        </w:tc>
      </w:tr>
      <w:tr w:rsidR="00FD33D0" w:rsidRPr="005D3489" w:rsidTr="00B95E77">
        <w:trPr>
          <w:gridAfter w:val="2"/>
          <w:wAfter w:w="155" w:type="dxa"/>
          <w:trHeight w:val="1267"/>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200</w:t>
            </w:r>
            <w:r w:rsidRPr="005D3489">
              <w:rPr>
                <w:rFonts w:ascii="宋体" w:hAnsi="宋体" w:cs="宋体" w:hint="eastAsia"/>
                <w:kern w:val="0"/>
                <w:sz w:val="20"/>
                <w:szCs w:val="20"/>
              </w:rPr>
              <w:t>万元，配备助手和专车</w:t>
            </w:r>
          </w:p>
        </w:tc>
      </w:tr>
      <w:tr w:rsidR="00FD33D0" w:rsidRPr="005D3489" w:rsidTr="00B95E77">
        <w:trPr>
          <w:gridAfter w:val="2"/>
          <w:wAfter w:w="155" w:type="dxa"/>
          <w:trHeight w:val="1115"/>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804"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120</w:t>
            </w:r>
            <w:r w:rsidRPr="005D3489">
              <w:rPr>
                <w:rFonts w:ascii="宋体" w:hAnsi="宋体" w:cs="宋体" w:hint="eastAsia"/>
                <w:kern w:val="0"/>
                <w:sz w:val="20"/>
                <w:szCs w:val="20"/>
              </w:rPr>
              <w:t>平米专家公寓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20-30</w:t>
            </w:r>
            <w:r w:rsidRPr="005D3489">
              <w:rPr>
                <w:rFonts w:ascii="宋体" w:hAnsi="宋体" w:cs="宋体" w:hint="eastAsia"/>
                <w:kern w:val="0"/>
                <w:sz w:val="20"/>
                <w:szCs w:val="20"/>
              </w:rPr>
              <w:t>万</w:t>
            </w:r>
          </w:p>
        </w:tc>
      </w:tr>
      <w:tr w:rsidR="00FD33D0" w:rsidRPr="005D3489" w:rsidTr="00B95E77">
        <w:trPr>
          <w:gridAfter w:val="2"/>
          <w:wAfter w:w="155" w:type="dxa"/>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085"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邮政编码</w:t>
            </w:r>
          </w:p>
        </w:tc>
        <w:tc>
          <w:tcPr>
            <w:tcW w:w="17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gridAfter w:val="2"/>
          <w:wAfter w:w="155" w:type="dxa"/>
          <w:trHeight w:val="690"/>
          <w:jc w:val="center"/>
        </w:trPr>
        <w:tc>
          <w:tcPr>
            <w:tcW w:w="1765"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p>
        </w:tc>
        <w:tc>
          <w:tcPr>
            <w:tcW w:w="1559"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联系人</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gridAfter w:val="2"/>
          <w:wAfter w:w="155" w:type="dxa"/>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gridAfter w:val="2"/>
          <w:wAfter w:w="155" w:type="dxa"/>
          <w:trHeight w:val="690"/>
          <w:jc w:val="center"/>
        </w:trPr>
        <w:tc>
          <w:tcPr>
            <w:tcW w:w="1765"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559"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电子信箱</w:t>
            </w:r>
          </w:p>
        </w:tc>
        <w:tc>
          <w:tcPr>
            <w:tcW w:w="2786"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r w:rsidR="00FD33D0" w:rsidRPr="005D3489" w:rsidTr="00B95E77">
        <w:trPr>
          <w:gridAfter w:val="1"/>
          <w:wAfter w:w="113" w:type="dxa"/>
          <w:trHeight w:val="885"/>
          <w:jc w:val="center"/>
        </w:trPr>
        <w:tc>
          <w:tcPr>
            <w:tcW w:w="8611" w:type="dxa"/>
            <w:gridSpan w:val="15"/>
            <w:tcBorders>
              <w:top w:val="nil"/>
              <w:left w:val="nil"/>
              <w:bottom w:val="nil"/>
              <w:right w:val="nil"/>
            </w:tcBorders>
            <w:vAlign w:val="center"/>
          </w:tcPr>
          <w:p w:rsidR="00FD33D0" w:rsidRPr="005D3489" w:rsidRDefault="00B765A6" w:rsidP="00B765A6">
            <w:pPr>
              <w:widowControl/>
              <w:spacing w:before="240"/>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经济技术开发区（头屯河区）博士后科研人员招收需求信息表</w:t>
            </w:r>
          </w:p>
        </w:tc>
      </w:tr>
      <w:tr w:rsidR="00FD33D0" w:rsidRPr="005D3489" w:rsidTr="00B95E77">
        <w:trPr>
          <w:gridAfter w:val="1"/>
          <w:wAfter w:w="113" w:type="dxa"/>
          <w:trHeight w:val="670"/>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设站单位名称</w:t>
            </w:r>
          </w:p>
        </w:tc>
        <w:tc>
          <w:tcPr>
            <w:tcW w:w="3685"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 xml:space="preserve">　乌鲁木齐西科斯克能源合同管理专业技术服务有限公司</w:t>
            </w:r>
          </w:p>
        </w:tc>
        <w:tc>
          <w:tcPr>
            <w:tcW w:w="1134"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民营企业</w:t>
            </w:r>
          </w:p>
        </w:tc>
      </w:tr>
      <w:tr w:rsidR="00FD33D0" w:rsidRPr="005D3489" w:rsidTr="00B95E77">
        <w:trPr>
          <w:gridAfter w:val="1"/>
          <w:wAfter w:w="113" w:type="dxa"/>
          <w:trHeight w:val="154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设站单位及博士后科研流动（工作）站、博士后创新实践基地简介（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本公司成立与</w:t>
            </w:r>
            <w:r w:rsidRPr="005D3489">
              <w:rPr>
                <w:rFonts w:ascii="宋体" w:hAnsi="宋体" w:cs="宋体"/>
                <w:kern w:val="0"/>
                <w:sz w:val="20"/>
                <w:szCs w:val="20"/>
              </w:rPr>
              <w:t>2010</w:t>
            </w:r>
            <w:r w:rsidRPr="005D3489">
              <w:rPr>
                <w:rFonts w:ascii="宋体" w:hAnsi="宋体" w:cs="宋体" w:hint="eastAsia"/>
                <w:kern w:val="0"/>
                <w:sz w:val="20"/>
                <w:szCs w:val="20"/>
              </w:rPr>
              <w:t>年</w:t>
            </w:r>
            <w:r w:rsidRPr="005D3489">
              <w:rPr>
                <w:rFonts w:ascii="宋体" w:hAnsi="宋体" w:cs="宋体"/>
                <w:kern w:val="0"/>
                <w:sz w:val="20"/>
                <w:szCs w:val="20"/>
              </w:rPr>
              <w:t>6</w:t>
            </w:r>
            <w:r w:rsidRPr="005D3489">
              <w:rPr>
                <w:rFonts w:ascii="宋体" w:hAnsi="宋体" w:cs="宋体" w:hint="eastAsia"/>
                <w:kern w:val="0"/>
                <w:sz w:val="20"/>
                <w:szCs w:val="20"/>
              </w:rPr>
              <w:t>月，注册资金</w:t>
            </w:r>
            <w:r w:rsidRPr="005D3489">
              <w:rPr>
                <w:rFonts w:ascii="宋体" w:hAnsi="宋体" w:cs="宋体"/>
                <w:kern w:val="0"/>
                <w:sz w:val="20"/>
                <w:szCs w:val="20"/>
              </w:rPr>
              <w:t>100</w:t>
            </w:r>
            <w:r w:rsidRPr="005D3489">
              <w:rPr>
                <w:rFonts w:ascii="宋体" w:hAnsi="宋体" w:cs="宋体" w:hint="eastAsia"/>
                <w:kern w:val="0"/>
                <w:sz w:val="20"/>
                <w:szCs w:val="20"/>
              </w:rPr>
              <w:t>万，</w:t>
            </w:r>
            <w:r w:rsidRPr="005D3489">
              <w:rPr>
                <w:rFonts w:ascii="宋体" w:hAnsi="宋体" w:cs="宋体"/>
                <w:kern w:val="0"/>
                <w:sz w:val="20"/>
                <w:szCs w:val="20"/>
              </w:rPr>
              <w:t>2012</w:t>
            </w:r>
            <w:r w:rsidRPr="005D3489">
              <w:rPr>
                <w:rFonts w:ascii="宋体" w:hAnsi="宋体" w:cs="宋体" w:hint="eastAsia"/>
                <w:kern w:val="0"/>
                <w:sz w:val="20"/>
                <w:szCs w:val="20"/>
              </w:rPr>
              <w:t>年</w:t>
            </w:r>
            <w:r w:rsidRPr="005D3489">
              <w:rPr>
                <w:rFonts w:ascii="宋体" w:hAnsi="宋体" w:cs="宋体"/>
                <w:kern w:val="0"/>
                <w:sz w:val="20"/>
                <w:szCs w:val="20"/>
              </w:rPr>
              <w:t>3</w:t>
            </w:r>
            <w:r w:rsidRPr="005D3489">
              <w:rPr>
                <w:rFonts w:ascii="宋体" w:hAnsi="宋体" w:cs="宋体" w:hint="eastAsia"/>
                <w:kern w:val="0"/>
                <w:sz w:val="20"/>
                <w:szCs w:val="20"/>
              </w:rPr>
              <w:t>月被乌鲁木齐经济技术开发区（头屯河区）招商引资高端引进唯一现代服务业企业。本公司具有能源审计资质，被批准为</w:t>
            </w:r>
            <w:proofErr w:type="gramStart"/>
            <w:r w:rsidRPr="005D3489">
              <w:rPr>
                <w:rFonts w:ascii="宋体" w:hAnsi="宋体" w:cs="宋体" w:hint="eastAsia"/>
                <w:kern w:val="0"/>
                <w:sz w:val="20"/>
                <w:szCs w:val="20"/>
              </w:rPr>
              <w:t>园区级</w:t>
            </w:r>
            <w:proofErr w:type="gramEnd"/>
            <w:r w:rsidRPr="005D3489">
              <w:rPr>
                <w:rFonts w:ascii="宋体" w:hAnsi="宋体" w:cs="宋体" w:hint="eastAsia"/>
                <w:kern w:val="0"/>
                <w:sz w:val="20"/>
                <w:szCs w:val="20"/>
              </w:rPr>
              <w:t>博士后创新实践基地。本公司是有在国家大型企业和高校科研工作的高层次专业技术人员发起成立，其中，博士</w:t>
            </w:r>
            <w:r w:rsidRPr="005D3489">
              <w:rPr>
                <w:rFonts w:ascii="宋体" w:hAnsi="宋体" w:cs="宋体"/>
                <w:kern w:val="0"/>
                <w:sz w:val="20"/>
                <w:szCs w:val="20"/>
              </w:rPr>
              <w:t>8</w:t>
            </w:r>
            <w:r w:rsidRPr="005D3489">
              <w:rPr>
                <w:rFonts w:ascii="宋体" w:hAnsi="宋体" w:cs="宋体" w:hint="eastAsia"/>
                <w:kern w:val="0"/>
                <w:sz w:val="20"/>
                <w:szCs w:val="20"/>
              </w:rPr>
              <w:t>人，硕士</w:t>
            </w:r>
            <w:r w:rsidRPr="005D3489">
              <w:rPr>
                <w:rFonts w:ascii="宋体" w:hAnsi="宋体" w:cs="宋体"/>
                <w:kern w:val="0"/>
                <w:sz w:val="20"/>
                <w:szCs w:val="20"/>
              </w:rPr>
              <w:t>18</w:t>
            </w:r>
            <w:r w:rsidRPr="005D3489">
              <w:rPr>
                <w:rFonts w:ascii="宋体" w:hAnsi="宋体" w:cs="宋体" w:hint="eastAsia"/>
                <w:kern w:val="0"/>
                <w:sz w:val="20"/>
                <w:szCs w:val="20"/>
              </w:rPr>
              <w:t>名，高级职称技术人员占</w:t>
            </w:r>
            <w:r w:rsidRPr="005D3489">
              <w:rPr>
                <w:rFonts w:ascii="宋体" w:hAnsi="宋体" w:cs="宋体"/>
                <w:kern w:val="0"/>
                <w:sz w:val="20"/>
                <w:szCs w:val="20"/>
              </w:rPr>
              <w:t>60%</w:t>
            </w:r>
            <w:r w:rsidRPr="005D3489">
              <w:rPr>
                <w:rFonts w:ascii="宋体" w:hAnsi="宋体" w:cs="宋体" w:hint="eastAsia"/>
                <w:kern w:val="0"/>
                <w:sz w:val="20"/>
                <w:szCs w:val="20"/>
              </w:rPr>
              <w:t>以上，近五年完成和主要参与国家级项目</w:t>
            </w:r>
            <w:r w:rsidRPr="005D3489">
              <w:rPr>
                <w:rFonts w:ascii="宋体" w:hAnsi="宋体" w:cs="宋体"/>
                <w:kern w:val="0"/>
                <w:sz w:val="20"/>
                <w:szCs w:val="20"/>
              </w:rPr>
              <w:t>4</w:t>
            </w:r>
            <w:r w:rsidRPr="005D3489">
              <w:rPr>
                <w:rFonts w:ascii="宋体" w:hAnsi="宋体" w:cs="宋体" w:hint="eastAsia"/>
                <w:kern w:val="0"/>
                <w:sz w:val="20"/>
                <w:szCs w:val="20"/>
              </w:rPr>
              <w:t>项，省部级项目</w:t>
            </w:r>
            <w:r w:rsidRPr="005D3489">
              <w:rPr>
                <w:rFonts w:ascii="宋体" w:hAnsi="宋体" w:cs="宋体"/>
                <w:kern w:val="0"/>
                <w:sz w:val="20"/>
                <w:szCs w:val="20"/>
              </w:rPr>
              <w:t>14</w:t>
            </w:r>
            <w:r w:rsidRPr="005D3489">
              <w:rPr>
                <w:rFonts w:ascii="宋体" w:hAnsi="宋体" w:cs="宋体" w:hint="eastAsia"/>
                <w:kern w:val="0"/>
                <w:sz w:val="20"/>
                <w:szCs w:val="20"/>
              </w:rPr>
              <w:t>项，取得专利</w:t>
            </w:r>
            <w:r w:rsidRPr="005D3489">
              <w:rPr>
                <w:rFonts w:ascii="宋体" w:hAnsi="宋体" w:cs="宋体"/>
                <w:kern w:val="0"/>
                <w:sz w:val="20"/>
                <w:szCs w:val="20"/>
              </w:rPr>
              <w:t>10</w:t>
            </w:r>
            <w:r w:rsidRPr="005D3489">
              <w:rPr>
                <w:rFonts w:ascii="宋体" w:hAnsi="宋体" w:cs="宋体" w:hint="eastAsia"/>
                <w:kern w:val="0"/>
                <w:sz w:val="20"/>
                <w:szCs w:val="20"/>
              </w:rPr>
              <w:t>余项。服务范围：从事能源合同管理专业技术服务；能源项目管理咨询；环保技术服务；软件技术服务；企业管理咨询等。本公司重点开展节能技改项目申报、实施、国家级节能奖励资金申报、新能源技术利用开发咨询服务、能源审计，清洁生产审核，国家或地方标准的编制和颁布的技术服务</w:t>
            </w:r>
            <w:r w:rsidRPr="005D3489">
              <w:rPr>
                <w:rFonts w:ascii="宋体" w:cs="宋体"/>
                <w:kern w:val="0"/>
                <w:sz w:val="20"/>
                <w:szCs w:val="20"/>
              </w:rPr>
              <w:t>,</w:t>
            </w:r>
            <w:r w:rsidRPr="005D3489">
              <w:rPr>
                <w:rFonts w:ascii="宋体" w:hAnsi="宋体" w:cs="宋体" w:hint="eastAsia"/>
                <w:kern w:val="0"/>
                <w:sz w:val="20"/>
                <w:szCs w:val="20"/>
              </w:rPr>
              <w:t>并可为企业提供常年节能技术方案和节能降耗咨询服务。</w:t>
            </w:r>
          </w:p>
        </w:tc>
      </w:tr>
      <w:tr w:rsidR="00FD33D0" w:rsidRPr="005D3489" w:rsidTr="00B95E77">
        <w:trPr>
          <w:gridAfter w:val="1"/>
          <w:wAfter w:w="113" w:type="dxa"/>
          <w:trHeight w:val="43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博士后科研项目名称</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“十二五”环境监管能力项目信息系统建设</w:t>
            </w:r>
          </w:p>
        </w:tc>
      </w:tr>
      <w:tr w:rsidR="00FD33D0" w:rsidRPr="005D3489" w:rsidTr="00B95E77">
        <w:trPr>
          <w:gridAfter w:val="1"/>
          <w:wAfter w:w="113" w:type="dxa"/>
          <w:trHeight w:val="1024"/>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博士后科研项目简介（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rPr>
                <w:rFonts w:ascii="宋体" w:cs="宋体"/>
                <w:kern w:val="0"/>
                <w:sz w:val="20"/>
                <w:szCs w:val="20"/>
              </w:rPr>
            </w:pPr>
            <w:r w:rsidRPr="005D3489">
              <w:rPr>
                <w:rFonts w:ascii="宋体" w:hAnsi="宋体" w:cs="宋体" w:hint="eastAsia"/>
                <w:kern w:val="0"/>
                <w:sz w:val="20"/>
                <w:szCs w:val="20"/>
              </w:rPr>
              <w:t>根据国家发展改革委、财政部批准的《园区循环化改造实施方案》（发改办环资</w:t>
            </w:r>
            <w:r w:rsidRPr="005D3489">
              <w:rPr>
                <w:rFonts w:ascii="宋体" w:hAnsi="宋体" w:cs="宋体"/>
                <w:kern w:val="0"/>
                <w:sz w:val="20"/>
                <w:szCs w:val="20"/>
              </w:rPr>
              <w:t>[2012]3004</w:t>
            </w:r>
            <w:r w:rsidRPr="005D3489">
              <w:rPr>
                <w:rFonts w:ascii="宋体" w:hAnsi="宋体" w:cs="宋体" w:hint="eastAsia"/>
                <w:kern w:val="0"/>
                <w:sz w:val="20"/>
                <w:szCs w:val="20"/>
              </w:rPr>
              <w:t>号），在乌鲁木齐经济技术开发区（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）将建立“十二五”环境监管能力项目信息系统的建设主要完成以下工作：实现环保局有关环境保护方面（主要包括相关信息、政策、法规的发布、通告等）污染减</w:t>
            </w:r>
            <w:proofErr w:type="gramStart"/>
            <w:r w:rsidRPr="005D3489">
              <w:rPr>
                <w:rFonts w:ascii="宋体" w:hAnsi="宋体" w:cs="宋体" w:hint="eastAsia"/>
                <w:kern w:val="0"/>
                <w:sz w:val="20"/>
                <w:szCs w:val="20"/>
              </w:rPr>
              <w:t>排综合</w:t>
            </w:r>
            <w:proofErr w:type="gramEnd"/>
            <w:r w:rsidRPr="005D3489">
              <w:rPr>
                <w:rFonts w:ascii="宋体" w:hAnsi="宋体" w:cs="宋体" w:hint="eastAsia"/>
                <w:kern w:val="0"/>
                <w:sz w:val="20"/>
                <w:szCs w:val="20"/>
              </w:rPr>
              <w:t>信息发布功能；重点污染源排放状况实时监控管理信息系统建设；废弃物资源化利用平台系统的建设。</w:t>
            </w:r>
          </w:p>
        </w:tc>
      </w:tr>
      <w:tr w:rsidR="00FD33D0" w:rsidRPr="005D3489" w:rsidTr="00B95E77">
        <w:trPr>
          <w:gridAfter w:val="1"/>
          <w:wAfter w:w="113" w:type="dxa"/>
          <w:trHeight w:val="38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6420" w:type="dxa"/>
            <w:gridSpan w:val="1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环境保护类</w:t>
            </w:r>
          </w:p>
        </w:tc>
      </w:tr>
      <w:tr w:rsidR="00FD33D0" w:rsidRPr="005D3489" w:rsidTr="00B95E77">
        <w:trPr>
          <w:gridAfter w:val="1"/>
          <w:wAfter w:w="113" w:type="dxa"/>
          <w:trHeight w:val="45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3685" w:type="dxa"/>
            <w:gridSpan w:val="7"/>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副高职称</w:t>
            </w:r>
          </w:p>
        </w:tc>
        <w:tc>
          <w:tcPr>
            <w:tcW w:w="1134"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年龄要求</w:t>
            </w:r>
          </w:p>
        </w:tc>
        <w:tc>
          <w:tcPr>
            <w:tcW w:w="1601" w:type="dxa"/>
            <w:gridSpan w:val="3"/>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40</w:t>
            </w:r>
            <w:r w:rsidRPr="005D3489">
              <w:rPr>
                <w:rFonts w:ascii="宋体" w:hAnsi="宋体" w:cs="宋体" w:hint="eastAsia"/>
                <w:kern w:val="0"/>
                <w:sz w:val="20"/>
                <w:szCs w:val="20"/>
              </w:rPr>
              <w:t>岁以下</w:t>
            </w:r>
          </w:p>
        </w:tc>
      </w:tr>
      <w:tr w:rsidR="00FD33D0" w:rsidRPr="005D3489" w:rsidTr="00B95E77">
        <w:trPr>
          <w:gridAfter w:val="1"/>
          <w:wAfter w:w="113" w:type="dxa"/>
          <w:trHeight w:val="419"/>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专业技术要求</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环境保护相关专业领域博士毕业</w:t>
            </w:r>
          </w:p>
        </w:tc>
      </w:tr>
      <w:tr w:rsidR="00FD33D0" w:rsidRPr="005D3489" w:rsidTr="00B95E77">
        <w:trPr>
          <w:gridAfter w:val="1"/>
          <w:wAfter w:w="113" w:type="dxa"/>
          <w:trHeight w:val="453"/>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工作年限</w:t>
            </w:r>
          </w:p>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无</w:t>
            </w:r>
          </w:p>
        </w:tc>
      </w:tr>
      <w:tr w:rsidR="00FD33D0" w:rsidRPr="005D3489" w:rsidTr="00B95E77">
        <w:trPr>
          <w:gridAfter w:val="1"/>
          <w:wAfter w:w="113" w:type="dxa"/>
          <w:trHeight w:val="447"/>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6420" w:type="dxa"/>
            <w:gridSpan w:val="1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cs="宋体" w:hint="eastAsia"/>
                <w:kern w:val="0"/>
                <w:sz w:val="20"/>
                <w:szCs w:val="20"/>
              </w:rPr>
              <w:t>无</w:t>
            </w:r>
          </w:p>
        </w:tc>
      </w:tr>
      <w:tr w:rsidR="00FD33D0" w:rsidRPr="005D3489" w:rsidTr="00B95E77">
        <w:trPr>
          <w:gridAfter w:val="1"/>
          <w:wAfter w:w="113" w:type="dxa"/>
          <w:trHeight w:val="609"/>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用人单位</w:t>
            </w:r>
            <w:r w:rsidRPr="005D3489">
              <w:rPr>
                <w:rFonts w:ascii="宋体" w:cs="宋体"/>
                <w:kern w:val="0"/>
                <w:sz w:val="20"/>
                <w:szCs w:val="20"/>
              </w:rPr>
              <w:br/>
            </w:r>
            <w:r w:rsidRPr="005D3489">
              <w:rPr>
                <w:rFonts w:ascii="宋体" w:hAnsi="宋体" w:cs="宋体" w:hint="eastAsia"/>
                <w:kern w:val="0"/>
                <w:sz w:val="20"/>
                <w:szCs w:val="20"/>
              </w:rPr>
              <w:t>提供事业平台</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提供科研经费和项目配套</w:t>
            </w:r>
            <w:r w:rsidRPr="005D3489">
              <w:rPr>
                <w:rFonts w:ascii="宋体" w:hAnsi="宋体" w:cs="宋体"/>
                <w:kern w:val="0"/>
                <w:sz w:val="20"/>
                <w:szCs w:val="20"/>
              </w:rPr>
              <w:t>50</w:t>
            </w:r>
            <w:r w:rsidRPr="005D3489">
              <w:rPr>
                <w:rFonts w:ascii="宋体" w:hAnsi="宋体" w:cs="宋体" w:hint="eastAsia"/>
                <w:kern w:val="0"/>
                <w:sz w:val="20"/>
                <w:szCs w:val="20"/>
              </w:rPr>
              <w:t>万元，配备助手</w:t>
            </w:r>
          </w:p>
        </w:tc>
      </w:tr>
      <w:tr w:rsidR="00FD33D0" w:rsidRPr="005D3489" w:rsidTr="00B95E77">
        <w:trPr>
          <w:gridAfter w:val="1"/>
          <w:wAfter w:w="113" w:type="dxa"/>
          <w:trHeight w:val="588"/>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6420" w:type="dxa"/>
            <w:gridSpan w:val="13"/>
            <w:tcBorders>
              <w:top w:val="single" w:sz="4" w:space="0" w:color="auto"/>
              <w:left w:val="nil"/>
              <w:bottom w:val="single" w:sz="4" w:space="0" w:color="auto"/>
              <w:right w:val="single" w:sz="4" w:space="0" w:color="000000"/>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提供</w:t>
            </w:r>
            <w:r w:rsidRPr="005D3489">
              <w:rPr>
                <w:rFonts w:ascii="宋体" w:hAnsi="宋体" w:cs="宋体"/>
                <w:kern w:val="0"/>
                <w:sz w:val="20"/>
                <w:szCs w:val="20"/>
              </w:rPr>
              <w:t>100</w:t>
            </w:r>
            <w:r w:rsidRPr="005D3489">
              <w:rPr>
                <w:rFonts w:ascii="宋体" w:hAnsi="宋体" w:cs="宋体" w:hint="eastAsia"/>
                <w:kern w:val="0"/>
                <w:sz w:val="20"/>
                <w:szCs w:val="20"/>
              </w:rPr>
              <w:t>平米博士后公寓</w:t>
            </w:r>
            <w:r w:rsidRPr="005D3489">
              <w:rPr>
                <w:rFonts w:ascii="宋体" w:hAnsi="宋体" w:cs="宋体"/>
                <w:kern w:val="0"/>
                <w:sz w:val="20"/>
                <w:szCs w:val="20"/>
              </w:rPr>
              <w:t>1</w:t>
            </w:r>
            <w:r w:rsidRPr="005D3489">
              <w:rPr>
                <w:rFonts w:ascii="宋体" w:hAnsi="宋体" w:cs="宋体" w:hint="eastAsia"/>
                <w:kern w:val="0"/>
                <w:sz w:val="20"/>
                <w:szCs w:val="20"/>
              </w:rPr>
              <w:t>套，年薪</w:t>
            </w:r>
            <w:r w:rsidRPr="005D3489">
              <w:rPr>
                <w:rFonts w:ascii="宋体" w:hAnsi="宋体" w:cs="宋体"/>
                <w:kern w:val="0"/>
                <w:sz w:val="20"/>
                <w:szCs w:val="20"/>
              </w:rPr>
              <w:t>10-15</w:t>
            </w:r>
            <w:r w:rsidRPr="005D3489">
              <w:rPr>
                <w:rFonts w:ascii="宋体" w:hAnsi="宋体" w:cs="宋体" w:hint="eastAsia"/>
                <w:kern w:val="0"/>
                <w:sz w:val="20"/>
                <w:szCs w:val="20"/>
              </w:rPr>
              <w:t>万</w:t>
            </w:r>
          </w:p>
        </w:tc>
      </w:tr>
      <w:tr w:rsidR="00FD33D0" w:rsidRPr="005D3489" w:rsidTr="00B95E77">
        <w:trPr>
          <w:gridAfter w:val="1"/>
          <w:wAfter w:w="113" w:type="dxa"/>
          <w:trHeight w:val="690"/>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3685" w:type="dxa"/>
            <w:gridSpan w:val="7"/>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乌鲁木齐经济技术开发喀什西路</w:t>
            </w:r>
            <w:r w:rsidRPr="005D3489">
              <w:rPr>
                <w:rFonts w:ascii="宋体" w:hAnsi="宋体" w:cs="宋体"/>
                <w:kern w:val="0"/>
                <w:sz w:val="20"/>
                <w:szCs w:val="20"/>
              </w:rPr>
              <w:t>545</w:t>
            </w:r>
            <w:r w:rsidRPr="005D3489">
              <w:rPr>
                <w:rFonts w:ascii="宋体" w:hAnsi="宋体" w:cs="宋体" w:hint="eastAsia"/>
                <w:kern w:val="0"/>
                <w:sz w:val="20"/>
                <w:szCs w:val="20"/>
              </w:rPr>
              <w:t>号美丽家园</w:t>
            </w:r>
            <w:r w:rsidRPr="005D3489">
              <w:rPr>
                <w:rFonts w:ascii="宋体" w:hAnsi="宋体" w:cs="宋体"/>
                <w:kern w:val="0"/>
                <w:sz w:val="20"/>
                <w:szCs w:val="20"/>
              </w:rPr>
              <w:t>3</w:t>
            </w:r>
            <w:r w:rsidRPr="005D3489">
              <w:rPr>
                <w:rFonts w:ascii="宋体" w:hAnsi="宋体" w:cs="宋体" w:hint="eastAsia"/>
                <w:kern w:val="0"/>
                <w:sz w:val="20"/>
                <w:szCs w:val="20"/>
              </w:rPr>
              <w:t>层办公楼</w:t>
            </w:r>
            <w:r w:rsidRPr="005D3489">
              <w:rPr>
                <w:rFonts w:ascii="宋体" w:hAnsi="宋体" w:cs="宋体"/>
                <w:kern w:val="0"/>
                <w:sz w:val="20"/>
                <w:szCs w:val="20"/>
              </w:rPr>
              <w:t>107</w:t>
            </w:r>
            <w:r w:rsidRPr="005D3489">
              <w:rPr>
                <w:rFonts w:ascii="宋体" w:hAnsi="宋体" w:cs="宋体" w:hint="eastAsia"/>
                <w:kern w:val="0"/>
                <w:sz w:val="20"/>
                <w:szCs w:val="20"/>
              </w:rPr>
              <w:t>号</w:t>
            </w:r>
          </w:p>
        </w:tc>
        <w:tc>
          <w:tcPr>
            <w:tcW w:w="1134"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邮政编码</w:t>
            </w:r>
          </w:p>
        </w:tc>
        <w:tc>
          <w:tcPr>
            <w:tcW w:w="160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kern w:val="0"/>
                <w:sz w:val="20"/>
                <w:szCs w:val="20"/>
              </w:rPr>
              <w:t>830002</w:t>
            </w:r>
            <w:r w:rsidRPr="005D3489">
              <w:rPr>
                <w:rFonts w:ascii="宋体" w:hAnsi="宋体" w:cs="宋体" w:hint="eastAsia"/>
                <w:kern w:val="0"/>
                <w:sz w:val="20"/>
                <w:szCs w:val="20"/>
              </w:rPr>
              <w:t xml:space="preserve">　</w:t>
            </w:r>
          </w:p>
        </w:tc>
      </w:tr>
      <w:tr w:rsidR="00FD33D0" w:rsidRPr="005D3489" w:rsidTr="00B95E77">
        <w:trPr>
          <w:gridAfter w:val="1"/>
          <w:wAfter w:w="113" w:type="dxa"/>
          <w:trHeight w:val="483"/>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p>
        </w:tc>
        <w:tc>
          <w:tcPr>
            <w:tcW w:w="1417"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联系人</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程玉兰</w:t>
            </w:r>
          </w:p>
        </w:tc>
      </w:tr>
      <w:tr w:rsidR="00FD33D0" w:rsidRPr="005D3489" w:rsidTr="00B95E77">
        <w:trPr>
          <w:gridAfter w:val="1"/>
          <w:wAfter w:w="113" w:type="dxa"/>
          <w:trHeight w:val="690"/>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0991-3650836</w:t>
            </w:r>
          </w:p>
        </w:tc>
        <w:tc>
          <w:tcPr>
            <w:tcW w:w="1417"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0991-3650836</w:t>
            </w:r>
          </w:p>
        </w:tc>
      </w:tr>
      <w:tr w:rsidR="00FD33D0" w:rsidRPr="005D3489" w:rsidTr="00B95E77">
        <w:trPr>
          <w:gridAfter w:val="1"/>
          <w:wAfter w:w="113" w:type="dxa"/>
          <w:trHeight w:val="690"/>
          <w:jc w:val="center"/>
        </w:trPr>
        <w:tc>
          <w:tcPr>
            <w:tcW w:w="2191" w:type="dxa"/>
            <w:gridSpan w:val="2"/>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268"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13999416348</w:t>
            </w:r>
          </w:p>
        </w:tc>
        <w:tc>
          <w:tcPr>
            <w:tcW w:w="1417" w:type="dxa"/>
            <w:gridSpan w:val="4"/>
            <w:tcBorders>
              <w:top w:val="nil"/>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电子信箱</w:t>
            </w:r>
          </w:p>
        </w:tc>
        <w:tc>
          <w:tcPr>
            <w:tcW w:w="2735" w:type="dxa"/>
            <w:gridSpan w:val="6"/>
            <w:tcBorders>
              <w:top w:val="single" w:sz="4" w:space="0" w:color="auto"/>
              <w:left w:val="nil"/>
              <w:bottom w:val="single" w:sz="4" w:space="0" w:color="auto"/>
              <w:right w:val="single" w:sz="4" w:space="0" w:color="auto"/>
            </w:tcBorders>
            <w:vAlign w:val="center"/>
          </w:tcPr>
          <w:p w:rsidR="00FD33D0" w:rsidRPr="005D3489" w:rsidRDefault="00FD33D0" w:rsidP="00FD33D0">
            <w:pPr>
              <w:widowControl/>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928526386@qq.com</w:t>
            </w:r>
          </w:p>
        </w:tc>
      </w:tr>
    </w:tbl>
    <w:p w:rsidR="00FD33D0" w:rsidRPr="005D3489" w:rsidRDefault="00FD33D0"/>
    <w:p w:rsidR="00035B8C" w:rsidRPr="005D3489" w:rsidRDefault="00035B8C" w:rsidP="00035B8C">
      <w:pPr>
        <w:jc w:val="cente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0" w:type="auto"/>
        <w:jc w:val="center"/>
        <w:tblInd w:w="250" w:type="dxa"/>
        <w:tblLayout w:type="fixed"/>
        <w:tblLook w:val="0000" w:firstRow="0" w:lastRow="0" w:firstColumn="0" w:lastColumn="0" w:noHBand="0" w:noVBand="0"/>
      </w:tblPr>
      <w:tblGrid>
        <w:gridCol w:w="1478"/>
        <w:gridCol w:w="1452"/>
        <w:gridCol w:w="1007"/>
        <w:gridCol w:w="552"/>
        <w:gridCol w:w="1007"/>
        <w:gridCol w:w="269"/>
        <w:gridCol w:w="816"/>
        <w:gridCol w:w="244"/>
        <w:gridCol w:w="1822"/>
      </w:tblGrid>
      <w:tr w:rsidR="00FD33D0" w:rsidRPr="005D3489" w:rsidTr="00A935D9">
        <w:trPr>
          <w:trHeight w:val="528"/>
          <w:jc w:val="center"/>
        </w:trPr>
        <w:tc>
          <w:tcPr>
            <w:tcW w:w="1478"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287" w:type="dxa"/>
            <w:gridSpan w:val="5"/>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新疆生化药业有限公司　</w:t>
            </w:r>
          </w:p>
        </w:tc>
        <w:tc>
          <w:tcPr>
            <w:tcW w:w="1060"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22" w:type="dxa"/>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私营企业　</w:t>
            </w:r>
          </w:p>
        </w:tc>
      </w:tr>
      <w:tr w:rsidR="00FD33D0" w:rsidRPr="005D3489" w:rsidTr="00035B8C">
        <w:trPr>
          <w:trHeight w:val="1541"/>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169"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 xml:space="preserve">    新疆生化药业有限公司被自治区列入100家重点上市企业培养名单，是国家高新技术企业，自治区农牧业龙头企业。2004年通过SFDA认证公司总部设在中国北京，本部生产基地设在新疆乌鲁木齐。自2013年，公司全面启动“天山羔羊产业化”战略规划，利用新疆得天独厚的畜牧业资源优势，未来公司将以生物医药为引领，利用新疆独特的资源优势，着眼于畜牧产品开发与研究、生物资源开发、生物技术开发应用与推广、农副产品收购与销售、冷冻速冻食品生产销售；生物医药、宠物食品、肉食品、化妆品、保健品等高端产品的开发与生产。</w:t>
            </w:r>
          </w:p>
        </w:tc>
      </w:tr>
      <w:tr w:rsidR="00FD33D0" w:rsidRPr="005D3489" w:rsidTr="00A935D9">
        <w:trPr>
          <w:trHeight w:val="449"/>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3011"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食品工程师　</w:t>
            </w:r>
          </w:p>
        </w:tc>
        <w:tc>
          <w:tcPr>
            <w:tcW w:w="1276"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82" w:type="dxa"/>
            <w:gridSpan w:val="3"/>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食品、药学研发　</w:t>
            </w:r>
          </w:p>
        </w:tc>
      </w:tr>
      <w:tr w:rsidR="00FD33D0" w:rsidRPr="005D3489" w:rsidTr="00035B8C">
        <w:trPr>
          <w:trHeight w:val="966"/>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169" w:type="dxa"/>
            <w:gridSpan w:val="8"/>
            <w:tcBorders>
              <w:top w:val="single" w:sz="4" w:space="0" w:color="auto"/>
              <w:left w:val="nil"/>
              <w:bottom w:val="single" w:sz="4" w:space="0" w:color="auto"/>
              <w:right w:val="single" w:sz="4" w:space="0" w:color="000000"/>
            </w:tcBorders>
          </w:tcPr>
          <w:p w:rsidR="00FD33D0" w:rsidRPr="005D3489" w:rsidRDefault="00FD33D0" w:rsidP="00FD33D0">
            <w:pPr>
              <w:widowControl/>
              <w:numPr>
                <w:ilvl w:val="0"/>
                <w:numId w:val="2"/>
              </w:numPr>
              <w:jc w:val="left"/>
              <w:rPr>
                <w:rFonts w:ascii="宋体" w:hAnsi="宋体" w:cs="宋体"/>
                <w:kern w:val="0"/>
                <w:sz w:val="20"/>
                <w:szCs w:val="20"/>
              </w:rPr>
            </w:pPr>
            <w:r w:rsidRPr="005D3489">
              <w:rPr>
                <w:rFonts w:ascii="宋体" w:hAnsi="宋体" w:cs="宋体" w:hint="eastAsia"/>
                <w:kern w:val="0"/>
                <w:sz w:val="20"/>
                <w:szCs w:val="20"/>
              </w:rPr>
              <w:t>负责新产品研发，研究，设计食品加工工艺，并进行加工指导；</w:t>
            </w:r>
          </w:p>
          <w:p w:rsidR="00FD33D0" w:rsidRPr="005D3489" w:rsidRDefault="00FD33D0" w:rsidP="00FD33D0">
            <w:pPr>
              <w:widowControl/>
              <w:numPr>
                <w:ilvl w:val="0"/>
                <w:numId w:val="2"/>
              </w:numPr>
              <w:jc w:val="left"/>
              <w:rPr>
                <w:rFonts w:ascii="宋体" w:hAnsi="宋体" w:cs="宋体"/>
                <w:kern w:val="0"/>
                <w:sz w:val="20"/>
                <w:szCs w:val="20"/>
              </w:rPr>
            </w:pPr>
            <w:r w:rsidRPr="005D3489">
              <w:rPr>
                <w:rFonts w:ascii="宋体" w:hAnsi="宋体" w:cs="宋体" w:hint="eastAsia"/>
                <w:kern w:val="0"/>
                <w:sz w:val="20"/>
                <w:szCs w:val="20"/>
              </w:rPr>
              <w:t>负责完善生产体系流程制定相关标准；</w:t>
            </w:r>
          </w:p>
          <w:p w:rsidR="00FD33D0" w:rsidRPr="005D3489" w:rsidRDefault="00FD33D0" w:rsidP="00FD33D0">
            <w:pPr>
              <w:widowControl/>
              <w:numPr>
                <w:ilvl w:val="0"/>
                <w:numId w:val="2"/>
              </w:numPr>
              <w:jc w:val="left"/>
              <w:rPr>
                <w:rFonts w:ascii="宋体" w:hAnsi="宋体" w:cs="宋体"/>
                <w:kern w:val="0"/>
                <w:sz w:val="20"/>
                <w:szCs w:val="20"/>
              </w:rPr>
            </w:pPr>
            <w:r w:rsidRPr="005D3489">
              <w:rPr>
                <w:rFonts w:ascii="宋体" w:hAnsi="宋体" w:cs="宋体" w:hint="eastAsia"/>
                <w:kern w:val="0"/>
                <w:sz w:val="20"/>
                <w:szCs w:val="20"/>
              </w:rPr>
              <w:t>熟悉食品安全法，保证负责开发的食品的安全</w:t>
            </w:r>
          </w:p>
        </w:tc>
      </w:tr>
      <w:tr w:rsidR="00FD33D0" w:rsidRPr="005D3489" w:rsidTr="00A935D9">
        <w:trPr>
          <w:trHeight w:val="428"/>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52" w:type="dxa"/>
            <w:tcBorders>
              <w:top w:val="nil"/>
              <w:left w:val="nil"/>
              <w:bottom w:val="single" w:sz="4" w:space="0" w:color="auto"/>
              <w:right w:val="single" w:sz="4" w:space="0" w:color="auto"/>
            </w:tcBorders>
            <w:vAlign w:val="center"/>
          </w:tcPr>
          <w:p w:rsidR="00FD33D0" w:rsidRPr="005D3489" w:rsidRDefault="00FD33D0" w:rsidP="00A935D9">
            <w:pPr>
              <w:widowControl/>
              <w:jc w:val="center"/>
              <w:rPr>
                <w:rFonts w:ascii="宋体" w:hAnsi="宋体" w:cs="宋体"/>
                <w:kern w:val="0"/>
                <w:sz w:val="20"/>
                <w:szCs w:val="20"/>
              </w:rPr>
            </w:pPr>
            <w:r w:rsidRPr="005D3489">
              <w:rPr>
                <w:rFonts w:ascii="宋体" w:hAnsi="宋体" w:cs="宋体" w:hint="eastAsia"/>
                <w:kern w:val="0"/>
                <w:sz w:val="20"/>
                <w:szCs w:val="20"/>
              </w:rPr>
              <w:t>初级职称</w:t>
            </w:r>
            <w:r w:rsidR="00A935D9" w:rsidRPr="005D3489">
              <w:rPr>
                <w:rFonts w:ascii="宋体" w:hAnsi="宋体" w:cs="宋体" w:hint="eastAsia"/>
                <w:kern w:val="0"/>
                <w:sz w:val="20"/>
                <w:szCs w:val="20"/>
              </w:rPr>
              <w:t>以上</w:t>
            </w:r>
          </w:p>
        </w:tc>
        <w:tc>
          <w:tcPr>
            <w:tcW w:w="1559"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76"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研究生</w:t>
            </w:r>
            <w:proofErr w:type="gramStart"/>
            <w:r w:rsidRPr="005D3489">
              <w:rPr>
                <w:rFonts w:ascii="宋体" w:hAnsi="宋体" w:cs="宋体" w:hint="eastAsia"/>
                <w:kern w:val="0"/>
                <w:sz w:val="20"/>
                <w:szCs w:val="20"/>
              </w:rPr>
              <w:t xml:space="preserve">以上　</w:t>
            </w:r>
            <w:proofErr w:type="gramEnd"/>
          </w:p>
        </w:tc>
        <w:tc>
          <w:tcPr>
            <w:tcW w:w="1060"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22" w:type="dxa"/>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50岁</w:t>
            </w:r>
            <w:proofErr w:type="gramStart"/>
            <w:r w:rsidRPr="005D3489">
              <w:rPr>
                <w:rFonts w:ascii="宋体" w:hAnsi="宋体" w:cs="宋体" w:hint="eastAsia"/>
                <w:kern w:val="0"/>
                <w:sz w:val="20"/>
                <w:szCs w:val="20"/>
              </w:rPr>
              <w:t xml:space="preserve">以下　</w:t>
            </w:r>
            <w:proofErr w:type="gramEnd"/>
          </w:p>
        </w:tc>
      </w:tr>
      <w:tr w:rsidR="00FD33D0" w:rsidRPr="005D3489" w:rsidTr="00035B8C">
        <w:trPr>
          <w:trHeight w:val="1107"/>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169" w:type="dxa"/>
            <w:gridSpan w:val="8"/>
            <w:tcBorders>
              <w:top w:val="single" w:sz="4" w:space="0" w:color="auto"/>
              <w:left w:val="nil"/>
              <w:bottom w:val="single" w:sz="4" w:space="0" w:color="auto"/>
              <w:right w:val="single" w:sz="4" w:space="0" w:color="000000"/>
            </w:tcBorders>
          </w:tcPr>
          <w:p w:rsidR="00FD33D0" w:rsidRPr="005D3489" w:rsidRDefault="00FD33D0" w:rsidP="00FD33D0">
            <w:pPr>
              <w:widowControl/>
              <w:numPr>
                <w:ilvl w:val="0"/>
                <w:numId w:val="3"/>
              </w:numPr>
              <w:jc w:val="left"/>
              <w:rPr>
                <w:rFonts w:ascii="宋体" w:hAnsi="宋体" w:cs="宋体"/>
                <w:kern w:val="0"/>
                <w:sz w:val="20"/>
                <w:szCs w:val="20"/>
              </w:rPr>
            </w:pPr>
            <w:r w:rsidRPr="005D3489">
              <w:rPr>
                <w:rFonts w:ascii="宋体" w:hAnsi="宋体" w:cs="宋体" w:hint="eastAsia"/>
                <w:kern w:val="0"/>
                <w:sz w:val="20"/>
                <w:szCs w:val="20"/>
              </w:rPr>
              <w:t>食品科学与工程相关专业本科或以上学历；2.食品行业5年以上产品研发经验；</w:t>
            </w:r>
            <w:r w:rsidRPr="005D3489">
              <w:rPr>
                <w:rFonts w:ascii="宋体" w:hAnsi="宋体" w:cs="宋体" w:hint="eastAsia"/>
                <w:kern w:val="0"/>
                <w:sz w:val="20"/>
                <w:szCs w:val="20"/>
              </w:rPr>
              <w:br/>
              <w:t>3.熟悉食品安全；熟悉食品添加剂相关知识；</w:t>
            </w:r>
            <w:r w:rsidR="00A935D9" w:rsidRPr="005D3489">
              <w:rPr>
                <w:rFonts w:ascii="宋体" w:hAnsi="宋体" w:cs="宋体" w:hint="eastAsia"/>
                <w:kern w:val="0"/>
                <w:sz w:val="20"/>
                <w:szCs w:val="20"/>
              </w:rPr>
              <w:t>4.</w:t>
            </w:r>
            <w:r w:rsidRPr="005D3489">
              <w:rPr>
                <w:rFonts w:ascii="宋体" w:hAnsi="宋体" w:cs="宋体" w:hint="eastAsia"/>
                <w:kern w:val="0"/>
                <w:sz w:val="20"/>
                <w:szCs w:val="20"/>
              </w:rPr>
              <w:t>有过一定的研发课提及学术报告；</w:t>
            </w:r>
            <w:r w:rsidRPr="005D3489">
              <w:rPr>
                <w:rFonts w:ascii="宋体" w:hAnsi="宋体" w:cs="宋体" w:hint="eastAsia"/>
                <w:kern w:val="0"/>
                <w:sz w:val="20"/>
                <w:szCs w:val="20"/>
              </w:rPr>
              <w:br/>
              <w:t>5.良好的团队合作精神。6.熟练掌握食品及保健食品的研发、试产、质量分析、生产制造工艺流程等各项工作</w:t>
            </w:r>
          </w:p>
        </w:tc>
      </w:tr>
      <w:tr w:rsidR="00FD33D0" w:rsidRPr="005D3489" w:rsidTr="00A935D9">
        <w:trPr>
          <w:trHeight w:val="493"/>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169"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食品行业5年以上产品研发经验；</w:t>
            </w:r>
          </w:p>
        </w:tc>
      </w:tr>
      <w:tr w:rsidR="00FD33D0" w:rsidRPr="005D3489" w:rsidTr="008B14BB">
        <w:trPr>
          <w:trHeight w:val="305"/>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169" w:type="dxa"/>
            <w:gridSpan w:val="8"/>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无</w:t>
            </w:r>
          </w:p>
        </w:tc>
      </w:tr>
      <w:tr w:rsidR="00FD33D0" w:rsidRPr="005D3489" w:rsidTr="00035B8C">
        <w:trPr>
          <w:trHeight w:val="991"/>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169" w:type="dxa"/>
            <w:gridSpan w:val="8"/>
            <w:tcBorders>
              <w:top w:val="single" w:sz="4" w:space="0" w:color="auto"/>
              <w:left w:val="nil"/>
              <w:bottom w:val="single" w:sz="4" w:space="0" w:color="auto"/>
              <w:right w:val="single" w:sz="4" w:space="0" w:color="000000"/>
            </w:tcBorders>
          </w:tcPr>
          <w:p w:rsidR="00FD33D0" w:rsidRPr="005D3489" w:rsidRDefault="00FD33D0" w:rsidP="00FD33D0">
            <w:pPr>
              <w:widowControl/>
              <w:jc w:val="left"/>
              <w:rPr>
                <w:rFonts w:ascii="宋体" w:hAnsi="宋体" w:cs="宋体"/>
                <w:kern w:val="0"/>
                <w:sz w:val="20"/>
                <w:szCs w:val="20"/>
              </w:rPr>
            </w:pPr>
            <w:r w:rsidRPr="005D3489">
              <w:rPr>
                <w:rFonts w:ascii="宋体" w:hAnsi="宋体" w:cs="宋体" w:hint="eastAsia"/>
                <w:kern w:val="0"/>
                <w:sz w:val="20"/>
                <w:szCs w:val="20"/>
              </w:rPr>
              <w:t xml:space="preserve">    公司技术中心设在公司中心化验室，场地面积500平方米，设有理化实验室、微生物实验室、仪器室等，现有试验及检测仪器除一般试验仪器外，还有紫外可见分光光度计、高效液相色谱仪等分析检测仪器，目前设备原值超过300万元。</w:t>
            </w:r>
          </w:p>
          <w:p w:rsidR="00FD33D0" w:rsidRPr="005D3489" w:rsidRDefault="00FD33D0"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2012年正在实施的天山羔羊产业化项目将建成3000平方米规模的中试试验研究基地，新的中试基地建成后，可实现从小</w:t>
            </w:r>
            <w:proofErr w:type="gramStart"/>
            <w:r w:rsidRPr="005D3489">
              <w:rPr>
                <w:rFonts w:ascii="宋体" w:hAnsi="宋体" w:cs="宋体" w:hint="eastAsia"/>
                <w:kern w:val="0"/>
                <w:sz w:val="20"/>
                <w:szCs w:val="20"/>
              </w:rPr>
              <w:t>试研究</w:t>
            </w:r>
            <w:proofErr w:type="gramEnd"/>
            <w:r w:rsidRPr="005D3489">
              <w:rPr>
                <w:rFonts w:ascii="宋体" w:hAnsi="宋体" w:cs="宋体" w:hint="eastAsia"/>
                <w:kern w:val="0"/>
                <w:sz w:val="20"/>
                <w:szCs w:val="20"/>
              </w:rPr>
              <w:t>到中试放大的全套研究机构，并可进行除药品外的其他项目的研究试验活动。中心技术人员也将从目前的15人发展到30人的编制。</w:t>
            </w:r>
          </w:p>
          <w:p w:rsidR="00FD33D0" w:rsidRPr="005D3489" w:rsidRDefault="00FD33D0" w:rsidP="00FD33D0">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公司技术研发中心建立了完整的管理制度，所有研发活动机构费由企业根据预算每年直接从财务拨付，研发经费由专门的核算体系，做到专款专用。</w:t>
            </w:r>
          </w:p>
        </w:tc>
      </w:tr>
      <w:tr w:rsidR="00FD33D0" w:rsidRPr="005D3489" w:rsidTr="00035B8C">
        <w:trPr>
          <w:trHeight w:val="1119"/>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169" w:type="dxa"/>
            <w:gridSpan w:val="8"/>
            <w:tcBorders>
              <w:top w:val="single" w:sz="4" w:space="0" w:color="auto"/>
              <w:left w:val="nil"/>
              <w:bottom w:val="single" w:sz="4" w:space="0" w:color="auto"/>
              <w:right w:val="single" w:sz="4" w:space="0" w:color="000000"/>
            </w:tcBorders>
          </w:tcPr>
          <w:p w:rsidR="00FD33D0" w:rsidRPr="005D3489" w:rsidRDefault="00FD33D0" w:rsidP="00FD33D0">
            <w:pPr>
              <w:widowControl/>
              <w:numPr>
                <w:ilvl w:val="0"/>
                <w:numId w:val="5"/>
              </w:numPr>
              <w:jc w:val="left"/>
              <w:rPr>
                <w:rFonts w:ascii="宋体" w:hAnsi="宋体" w:cs="宋体"/>
                <w:kern w:val="0"/>
                <w:sz w:val="20"/>
                <w:szCs w:val="20"/>
              </w:rPr>
            </w:pPr>
            <w:r w:rsidRPr="005D3489">
              <w:rPr>
                <w:rFonts w:ascii="宋体" w:hAnsi="宋体" w:cs="宋体" w:hint="eastAsia"/>
                <w:kern w:val="0"/>
                <w:sz w:val="20"/>
                <w:szCs w:val="20"/>
              </w:rPr>
              <w:t>双休，法定节假日按国家规定执行；</w:t>
            </w:r>
          </w:p>
          <w:p w:rsidR="00FD33D0" w:rsidRPr="005D3489" w:rsidRDefault="00FD33D0" w:rsidP="00FD33D0">
            <w:pPr>
              <w:widowControl/>
              <w:numPr>
                <w:ilvl w:val="0"/>
                <w:numId w:val="5"/>
              </w:numPr>
              <w:jc w:val="left"/>
              <w:rPr>
                <w:rFonts w:ascii="宋体" w:hAnsi="宋体" w:cs="宋体"/>
                <w:kern w:val="0"/>
                <w:sz w:val="20"/>
                <w:szCs w:val="20"/>
              </w:rPr>
            </w:pPr>
            <w:r w:rsidRPr="005D3489">
              <w:rPr>
                <w:rFonts w:ascii="宋体" w:hAnsi="宋体" w:cs="宋体" w:hint="eastAsia"/>
                <w:kern w:val="0"/>
                <w:sz w:val="20"/>
                <w:szCs w:val="20"/>
              </w:rPr>
              <w:t>市内有班车接送，免费提供午餐；</w:t>
            </w:r>
          </w:p>
          <w:p w:rsidR="00FD33D0" w:rsidRPr="005D3489" w:rsidRDefault="00FD33D0" w:rsidP="00FD33D0">
            <w:pPr>
              <w:widowControl/>
              <w:numPr>
                <w:ilvl w:val="0"/>
                <w:numId w:val="5"/>
              </w:numPr>
              <w:jc w:val="left"/>
              <w:rPr>
                <w:rFonts w:ascii="宋体" w:hAnsi="宋体" w:cs="宋体"/>
                <w:kern w:val="0"/>
                <w:sz w:val="20"/>
                <w:szCs w:val="20"/>
              </w:rPr>
            </w:pPr>
            <w:r w:rsidRPr="005D3489">
              <w:rPr>
                <w:rFonts w:ascii="宋体" w:hAnsi="宋体" w:cs="宋体" w:hint="eastAsia"/>
                <w:kern w:val="0"/>
                <w:sz w:val="20"/>
                <w:szCs w:val="20"/>
              </w:rPr>
              <w:t>年底双薪、年终奖及各项节日福利；</w:t>
            </w:r>
          </w:p>
          <w:p w:rsidR="00FD33D0" w:rsidRPr="005D3489" w:rsidRDefault="00FD33D0" w:rsidP="00FD33D0">
            <w:pPr>
              <w:widowControl/>
              <w:numPr>
                <w:ilvl w:val="0"/>
                <w:numId w:val="5"/>
              </w:numPr>
              <w:jc w:val="left"/>
              <w:rPr>
                <w:rFonts w:ascii="宋体" w:hAnsi="宋体" w:cs="宋体"/>
                <w:kern w:val="0"/>
                <w:sz w:val="20"/>
                <w:szCs w:val="20"/>
              </w:rPr>
            </w:pPr>
            <w:r w:rsidRPr="005D3489">
              <w:rPr>
                <w:rFonts w:ascii="宋体" w:hAnsi="宋体" w:cs="宋体" w:hint="eastAsia"/>
                <w:kern w:val="0"/>
                <w:sz w:val="20"/>
                <w:szCs w:val="20"/>
              </w:rPr>
              <w:t>薪资待遇及其他相关福利可具体面谈。</w:t>
            </w:r>
          </w:p>
        </w:tc>
      </w:tr>
      <w:tr w:rsidR="00FD33D0" w:rsidRPr="005D3489" w:rsidTr="008B14BB">
        <w:trPr>
          <w:trHeight w:val="439"/>
          <w:jc w:val="center"/>
        </w:trPr>
        <w:tc>
          <w:tcPr>
            <w:tcW w:w="1478"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乌鲁木齐市头屯河区工业园沙坪西街61号　</w:t>
            </w:r>
          </w:p>
        </w:tc>
        <w:tc>
          <w:tcPr>
            <w:tcW w:w="1085"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066"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830000　</w:t>
            </w:r>
          </w:p>
        </w:tc>
      </w:tr>
      <w:tr w:rsidR="00FD33D0" w:rsidRPr="005D3489" w:rsidTr="008B14BB">
        <w:trPr>
          <w:trHeight w:val="419"/>
          <w:jc w:val="center"/>
        </w:trPr>
        <w:tc>
          <w:tcPr>
            <w:tcW w:w="1478" w:type="dxa"/>
            <w:tcBorders>
              <w:top w:val="single" w:sz="4" w:space="0" w:color="auto"/>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151"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朱红燕</w:t>
            </w:r>
            <w:proofErr w:type="gramEnd"/>
            <w:r w:rsidRPr="005D3489">
              <w:rPr>
                <w:rFonts w:ascii="宋体" w:hAnsi="宋体" w:cs="宋体" w:hint="eastAsia"/>
                <w:kern w:val="0"/>
                <w:sz w:val="20"/>
                <w:szCs w:val="20"/>
              </w:rPr>
              <w:t xml:space="preserve">　</w:t>
            </w:r>
          </w:p>
        </w:tc>
      </w:tr>
      <w:tr w:rsidR="00FD33D0" w:rsidRPr="005D3489" w:rsidTr="008B14BB">
        <w:trPr>
          <w:trHeight w:val="411"/>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0991-3966737　</w:t>
            </w:r>
          </w:p>
        </w:tc>
        <w:tc>
          <w:tcPr>
            <w:tcW w:w="1559"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151"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0991-3969606　</w:t>
            </w:r>
          </w:p>
        </w:tc>
      </w:tr>
      <w:tr w:rsidR="00FD33D0" w:rsidRPr="005D3489" w:rsidTr="008B14BB">
        <w:trPr>
          <w:trHeight w:val="417"/>
          <w:jc w:val="center"/>
        </w:trPr>
        <w:tc>
          <w:tcPr>
            <w:tcW w:w="1478" w:type="dxa"/>
            <w:tcBorders>
              <w:top w:val="nil"/>
              <w:left w:val="single" w:sz="4" w:space="0" w:color="auto"/>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13699367769　</w:t>
            </w:r>
          </w:p>
        </w:tc>
        <w:tc>
          <w:tcPr>
            <w:tcW w:w="1559" w:type="dxa"/>
            <w:gridSpan w:val="2"/>
            <w:tcBorders>
              <w:top w:val="nil"/>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151" w:type="dxa"/>
            <w:gridSpan w:val="4"/>
            <w:tcBorders>
              <w:top w:val="single" w:sz="4" w:space="0" w:color="auto"/>
              <w:left w:val="nil"/>
              <w:bottom w:val="single" w:sz="4" w:space="0" w:color="auto"/>
              <w:right w:val="single" w:sz="4" w:space="0" w:color="auto"/>
            </w:tcBorders>
            <w:vAlign w:val="center"/>
          </w:tcPr>
          <w:p w:rsidR="00FD33D0" w:rsidRPr="005D3489" w:rsidRDefault="00FD33D0" w:rsidP="00FD33D0">
            <w:pPr>
              <w:widowControl/>
              <w:jc w:val="center"/>
              <w:rPr>
                <w:rFonts w:ascii="宋体" w:hAnsi="宋体" w:cs="宋体"/>
                <w:kern w:val="0"/>
                <w:sz w:val="20"/>
                <w:szCs w:val="20"/>
              </w:rPr>
            </w:pPr>
            <w:r w:rsidRPr="005D3489">
              <w:rPr>
                <w:rFonts w:ascii="宋体" w:hAnsi="宋体" w:cs="宋体" w:hint="eastAsia"/>
                <w:kern w:val="0"/>
                <w:sz w:val="20"/>
                <w:szCs w:val="20"/>
              </w:rPr>
              <w:t xml:space="preserve">shenghuahr@sina.cn　</w:t>
            </w:r>
          </w:p>
        </w:tc>
      </w:tr>
    </w:tbl>
    <w:p w:rsidR="00FD33D0" w:rsidRPr="005D3489" w:rsidRDefault="00FD33D0"/>
    <w:p w:rsidR="00A25D78" w:rsidRPr="005D3489" w:rsidRDefault="004B6BB9" w:rsidP="004B6BB9">
      <w:pPr>
        <w:jc w:val="cente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89" w:type="dxa"/>
        <w:tblInd w:w="250" w:type="dxa"/>
        <w:tblLayout w:type="fixed"/>
        <w:tblLook w:val="0000" w:firstRow="0" w:lastRow="0" w:firstColumn="0" w:lastColumn="0" w:noHBand="0" w:noVBand="0"/>
      </w:tblPr>
      <w:tblGrid>
        <w:gridCol w:w="1478"/>
        <w:gridCol w:w="1371"/>
        <w:gridCol w:w="1404"/>
        <w:gridCol w:w="16"/>
        <w:gridCol w:w="1227"/>
        <w:gridCol w:w="174"/>
        <w:gridCol w:w="911"/>
        <w:gridCol w:w="244"/>
        <w:gridCol w:w="1822"/>
        <w:gridCol w:w="142"/>
      </w:tblGrid>
      <w:tr w:rsidR="002C785A" w:rsidRPr="005D3489" w:rsidTr="004B6BB9">
        <w:trPr>
          <w:gridAfter w:val="1"/>
          <w:wAfter w:w="142" w:type="dxa"/>
          <w:trHeight w:val="528"/>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22"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gridAfter w:val="1"/>
          <w:wAfter w:w="142" w:type="dxa"/>
          <w:trHeight w:val="1541"/>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169"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gridAfter w:val="1"/>
          <w:wAfter w:w="142" w:type="dxa"/>
          <w:trHeight w:val="417"/>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研发人员</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77"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化学</w:t>
            </w:r>
          </w:p>
        </w:tc>
      </w:tr>
      <w:tr w:rsidR="002C785A" w:rsidRPr="005D3489" w:rsidTr="004B6BB9">
        <w:trPr>
          <w:gridAfter w:val="1"/>
          <w:wAfter w:w="142" w:type="dxa"/>
          <w:trHeight w:val="1125"/>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部门：研发部 岗位：研发人员 （2人）</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1.根据项目要求，单独或与他人协作进行试验方案的制订；</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2.根据已确定的试验方案开展试验并完成实验报告；</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3.认真记录试验数据，定期整理试验结果，定期汇报试验进展；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4.负责所用仪器设备的维护、保养及安全卫生；</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6.负责编制新产品相关的技术、工艺文件及检验标准；</w:t>
            </w:r>
          </w:p>
        </w:tc>
      </w:tr>
      <w:tr w:rsidR="002C785A" w:rsidRPr="005D3489" w:rsidTr="004B6BB9">
        <w:trPr>
          <w:gridAfter w:val="1"/>
          <w:wAfter w:w="142" w:type="dxa"/>
          <w:trHeight w:val="563"/>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硕士及以上（全日制）</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22"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35岁以内</w:t>
            </w:r>
          </w:p>
        </w:tc>
      </w:tr>
      <w:tr w:rsidR="002C785A" w:rsidRPr="005D3489" w:rsidTr="004B6BB9">
        <w:trPr>
          <w:gridAfter w:val="1"/>
          <w:wAfter w:w="142" w:type="dxa"/>
          <w:trHeight w:val="628"/>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1.善于学习和接受新的知识和信息，在校期间成绩优异</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gridAfter w:val="1"/>
          <w:wAfter w:w="142" w:type="dxa"/>
          <w:trHeight w:val="644"/>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169"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有润滑油产品、化学助剂（高分子材料）实验、研发经验者优先</w:t>
            </w:r>
          </w:p>
        </w:tc>
      </w:tr>
      <w:tr w:rsidR="002C785A" w:rsidRPr="005D3489" w:rsidTr="004B6BB9">
        <w:trPr>
          <w:gridAfter w:val="1"/>
          <w:wAfter w:w="142" w:type="dxa"/>
          <w:trHeight w:val="705"/>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169"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w:t>
            </w:r>
          </w:p>
        </w:tc>
      </w:tr>
      <w:tr w:rsidR="002C785A" w:rsidRPr="005D3489" w:rsidTr="004B6BB9">
        <w:trPr>
          <w:gridAfter w:val="1"/>
          <w:wAfter w:w="142" w:type="dxa"/>
          <w:trHeight w:val="991"/>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gridAfter w:val="1"/>
          <w:wAfter w:w="142" w:type="dxa"/>
          <w:trHeight w:val="1119"/>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169"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gridAfter w:val="1"/>
          <w:wAfter w:w="142" w:type="dxa"/>
          <w:trHeight w:val="50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066"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gridAfter w:val="1"/>
          <w:wAfter w:w="142" w:type="dxa"/>
          <w:trHeight w:val="415"/>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B7648C" w:rsidP="004B6BB9">
            <w:pPr>
              <w:widowControl/>
              <w:jc w:val="center"/>
              <w:rPr>
                <w:rFonts w:ascii="宋体" w:hAnsi="宋体" w:cs="宋体"/>
                <w:kern w:val="0"/>
                <w:sz w:val="20"/>
                <w:szCs w:val="20"/>
              </w:rPr>
            </w:pPr>
            <w:hyperlink r:id="rId10"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gridAfter w:val="1"/>
          <w:wAfter w:w="142" w:type="dxa"/>
          <w:trHeight w:val="690"/>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r>
      <w:tr w:rsidR="002C785A" w:rsidRPr="005D3489" w:rsidTr="004B6BB9">
        <w:trPr>
          <w:gridAfter w:val="1"/>
          <w:wAfter w:w="142" w:type="dxa"/>
          <w:trHeight w:val="690"/>
        </w:trPr>
        <w:tc>
          <w:tcPr>
            <w:tcW w:w="1478"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151"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r w:rsidR="002C785A" w:rsidRPr="005D3489" w:rsidTr="004B6BB9">
        <w:trPr>
          <w:trHeight w:val="1035"/>
        </w:trPr>
        <w:tc>
          <w:tcPr>
            <w:tcW w:w="8789" w:type="dxa"/>
            <w:gridSpan w:val="10"/>
            <w:tcBorders>
              <w:top w:val="nil"/>
              <w:left w:val="nil"/>
              <w:bottom w:val="nil"/>
              <w:right w:val="nil"/>
            </w:tcBorders>
            <w:shd w:val="clear" w:color="auto" w:fill="auto"/>
            <w:vAlign w:val="center"/>
          </w:tcPr>
          <w:p w:rsidR="004B6BB9" w:rsidRPr="005D3489" w:rsidRDefault="004B6BB9">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66" w:type="dxa"/>
              <w:jc w:val="center"/>
              <w:tblLayout w:type="fixed"/>
              <w:tblLook w:val="0000" w:firstRow="0" w:lastRow="0" w:firstColumn="0" w:lastColumn="0" w:noHBand="0" w:noVBand="0"/>
            </w:tblPr>
            <w:tblGrid>
              <w:gridCol w:w="1729"/>
              <w:gridCol w:w="1371"/>
              <w:gridCol w:w="1404"/>
              <w:gridCol w:w="16"/>
              <w:gridCol w:w="1227"/>
              <w:gridCol w:w="174"/>
              <w:gridCol w:w="911"/>
              <w:gridCol w:w="244"/>
              <w:gridCol w:w="1690"/>
            </w:tblGrid>
            <w:tr w:rsidR="002C785A" w:rsidRPr="005D3489" w:rsidTr="004B6BB9">
              <w:trPr>
                <w:trHeight w:val="528"/>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9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trHeight w:val="154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3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trHeight w:val="56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45"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石油化工</w:t>
                  </w:r>
                </w:p>
              </w:tc>
            </w:tr>
            <w:tr w:rsidR="002C785A" w:rsidRPr="005D3489" w:rsidTr="004B6BB9">
              <w:trPr>
                <w:trHeight w:val="112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部门：博士后科研工作站 岗位：博士科研人员</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1.根据项目要求，制订试验方案；</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2.组织相关人员进行试验；</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3.总结试验结果、汇报试验进展；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4.参与产品工艺的设计与技术攻关；</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6.负责技术工艺培训，对生产线进行技术指导；</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7.负责新 产品开发，采取新工艺、新技术、新材料以提高产品质量。</w:t>
                  </w:r>
                </w:p>
              </w:tc>
            </w:tr>
            <w:tr w:rsidR="002C785A" w:rsidRPr="005D3489" w:rsidTr="004B6BB9">
              <w:trPr>
                <w:trHeight w:val="563"/>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9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40岁以内</w:t>
                  </w:r>
                </w:p>
              </w:tc>
            </w:tr>
            <w:tr w:rsidR="002C785A" w:rsidRPr="005D3489" w:rsidTr="004B6BB9">
              <w:trPr>
                <w:trHeight w:val="628"/>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trHeight w:val="64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有润滑油行业课题研究经验者优先</w:t>
                  </w:r>
                </w:p>
              </w:tc>
            </w:tr>
            <w:tr w:rsidR="002C785A" w:rsidRPr="005D3489" w:rsidTr="004B6BB9">
              <w:trPr>
                <w:trHeight w:val="70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3.具有良好的团队合作精神，并善于自我管理和团队管理。</w:t>
                  </w:r>
                </w:p>
              </w:tc>
            </w:tr>
            <w:tr w:rsidR="002C785A" w:rsidRPr="005D3489" w:rsidTr="004B6BB9">
              <w:trPr>
                <w:trHeight w:val="99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trHeight w:val="1119"/>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trHeight w:val="507"/>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3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trHeight w:val="415"/>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B7648C" w:rsidP="004B6BB9">
                  <w:pPr>
                    <w:widowControl/>
                    <w:jc w:val="center"/>
                    <w:rPr>
                      <w:rFonts w:ascii="宋体" w:hAnsi="宋体" w:cs="宋体"/>
                      <w:kern w:val="0"/>
                      <w:sz w:val="20"/>
                      <w:szCs w:val="20"/>
                    </w:rPr>
                  </w:pPr>
                  <w:hyperlink r:id="rId11"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0991-3795057</w:t>
                  </w:r>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r w:rsidR="002C785A" w:rsidRPr="005D3489" w:rsidTr="004B6BB9">
              <w:trPr>
                <w:trHeight w:val="885"/>
                <w:jc w:val="center"/>
              </w:trPr>
              <w:tc>
                <w:tcPr>
                  <w:tcW w:w="8766" w:type="dxa"/>
                  <w:gridSpan w:val="9"/>
                  <w:tcBorders>
                    <w:top w:val="nil"/>
                    <w:left w:val="nil"/>
                    <w:bottom w:val="nil"/>
                    <w:right w:val="nil"/>
                  </w:tcBorders>
                  <w:shd w:val="clear" w:color="auto" w:fill="auto"/>
                  <w:vAlign w:val="center"/>
                </w:tcPr>
                <w:p w:rsidR="002C785A" w:rsidRPr="005D3489" w:rsidRDefault="004B6BB9" w:rsidP="004B6BB9">
                  <w:pPr>
                    <w:widowControl/>
                    <w:jc w:val="cente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2C785A" w:rsidRPr="005D3489" w:rsidTr="004B6BB9">
              <w:trPr>
                <w:trHeight w:val="528"/>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92"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新疆隆成实业集团有限公司</w:t>
                  </w:r>
                </w:p>
              </w:tc>
              <w:tc>
                <w:tcPr>
                  <w:tcW w:w="115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9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民营</w:t>
                  </w:r>
                </w:p>
              </w:tc>
            </w:tr>
            <w:tr w:rsidR="002C785A" w:rsidRPr="005D3489" w:rsidTr="004B6BB9">
              <w:trPr>
                <w:trHeight w:val="154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3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ind w:firstLineChars="200" w:firstLine="400"/>
                    <w:jc w:val="left"/>
                    <w:rPr>
                      <w:rFonts w:ascii="宋体" w:hAnsi="宋体" w:cs="宋体"/>
                      <w:kern w:val="0"/>
                      <w:sz w:val="20"/>
                      <w:szCs w:val="20"/>
                    </w:rPr>
                  </w:pPr>
                  <w:r w:rsidRPr="005D3489">
                    <w:rPr>
                      <w:rFonts w:ascii="宋体" w:hAnsi="宋体" w:cs="宋体" w:hint="eastAsia"/>
                      <w:kern w:val="0"/>
                      <w:sz w:val="20"/>
                      <w:szCs w:val="20"/>
                    </w:rPr>
                    <w:t>新疆隆成实业集团有限公司成立于1998年10月，坐落于乌鲁木齐市经济开发区，先后投资成立了9家企业和1个驻外办事处，是新疆一家具有15年发展历史、规模最大的民营专业润滑油生产制造商，也是新疆集润滑油研发生产、化学助剂研发生产、塑料包装、进出口贸易、医疗卫生等产业为一体的集团化公司。拥有1个西北最大的集产学研为一体的自治区及技术研发机构（企业技术中心），1个博士后科研工作站和1个新疆首家润滑油院士工作站。</w:t>
                  </w:r>
                </w:p>
              </w:tc>
            </w:tr>
            <w:tr w:rsidR="002C785A" w:rsidRPr="005D3489" w:rsidTr="004B6BB9">
              <w:trPr>
                <w:trHeight w:val="56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45"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精细化工/高分子材料</w:t>
                  </w:r>
                </w:p>
              </w:tc>
            </w:tr>
            <w:tr w:rsidR="002C785A" w:rsidRPr="005D3489" w:rsidTr="004B6BB9">
              <w:trPr>
                <w:trHeight w:val="112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部门：博士后科研工作站 岗位：博士科研人员</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1.根据项目要求，制订试验方案；</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2.组织相关人员进行试验；</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3.总结试验结果、汇报试验进展；</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4.参与产品工艺的设计与技术攻关；</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5.为生产、销售提供技术支持；</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6.负责技术工艺培训，对生产线进行技术指导；</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7.负责新 产品开发，采取新工艺、新技术、新材料以提高产品质量。</w:t>
                  </w:r>
                </w:p>
              </w:tc>
            </w:tr>
            <w:tr w:rsidR="002C785A" w:rsidRPr="005D3489" w:rsidTr="004B6BB9">
              <w:trPr>
                <w:trHeight w:val="563"/>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不限</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01"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155"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9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40岁以内</w:t>
                  </w:r>
                </w:p>
              </w:tc>
            </w:tr>
            <w:tr w:rsidR="002C785A" w:rsidRPr="005D3489" w:rsidTr="004B6BB9">
              <w:trPr>
                <w:trHeight w:val="628"/>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1.善于学习和接受新的知识和信息。</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2.熟练使用各种实验室仪器设备。</w:t>
                  </w:r>
                </w:p>
              </w:tc>
            </w:tr>
            <w:tr w:rsidR="002C785A" w:rsidRPr="005D3489" w:rsidTr="004B6BB9">
              <w:trPr>
                <w:trHeight w:val="644"/>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有高分子材料行业课题研究经验者优先</w:t>
                  </w:r>
                </w:p>
              </w:tc>
            </w:tr>
            <w:tr w:rsidR="002C785A" w:rsidRPr="005D3489" w:rsidTr="004B6BB9">
              <w:trPr>
                <w:trHeight w:val="705"/>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3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1.勇于承担工作压力，愿意接受挑战；</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2.具有良好的沟通协调能力和表达能力；</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3.具有良好的团队合作精神，并善于自我管理和团队管理。</w:t>
                  </w:r>
                </w:p>
              </w:tc>
            </w:tr>
            <w:tr w:rsidR="002C785A" w:rsidRPr="005D3489" w:rsidTr="004B6BB9">
              <w:trPr>
                <w:trHeight w:val="991"/>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工作环境良好、经费投入充足、实验条件优厚、完善的晋升机制</w:t>
                  </w:r>
                </w:p>
              </w:tc>
            </w:tr>
            <w:tr w:rsidR="002C785A" w:rsidRPr="005D3489" w:rsidTr="004B6BB9">
              <w:trPr>
                <w:trHeight w:val="1119"/>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3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月薪/年薪+季度奖金+年终奖金+各类补贴+节日福利+高温补助+</w:t>
                  </w:r>
                  <w:proofErr w:type="gramStart"/>
                  <w:r w:rsidRPr="005D3489">
                    <w:rPr>
                      <w:rFonts w:ascii="宋体" w:hAnsi="宋体" w:cs="宋体" w:hint="eastAsia"/>
                      <w:kern w:val="0"/>
                      <w:sz w:val="20"/>
                      <w:szCs w:val="20"/>
                    </w:rPr>
                    <w:t>五险</w:t>
                  </w:r>
                  <w:proofErr w:type="gramEnd"/>
                  <w:r w:rsidRPr="005D3489">
                    <w:rPr>
                      <w:rFonts w:ascii="宋体" w:hAnsi="宋体" w:cs="宋体" w:hint="eastAsia"/>
                      <w:kern w:val="0"/>
                      <w:sz w:val="20"/>
                      <w:szCs w:val="20"/>
                    </w:rPr>
                    <w:t>+股权激励</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具体薪资面议，提供食宿。</w:t>
                  </w:r>
                </w:p>
              </w:tc>
            </w:tr>
            <w:tr w:rsidR="002C785A" w:rsidRPr="005D3489" w:rsidTr="004B6BB9">
              <w:trPr>
                <w:trHeight w:val="507"/>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乌鲁木齐市头屯河工业园银河街81号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93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830000</w:t>
                  </w:r>
                </w:p>
              </w:tc>
            </w:tr>
            <w:tr w:rsidR="002C785A" w:rsidRPr="005D3489" w:rsidTr="004B6BB9">
              <w:trPr>
                <w:trHeight w:val="415"/>
                <w:jc w:val="center"/>
              </w:trPr>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B7648C" w:rsidP="004B6BB9">
                  <w:pPr>
                    <w:widowControl/>
                    <w:jc w:val="center"/>
                    <w:rPr>
                      <w:rFonts w:ascii="宋体" w:hAnsi="宋体" w:cs="宋体"/>
                      <w:kern w:val="0"/>
                      <w:sz w:val="20"/>
                      <w:szCs w:val="20"/>
                    </w:rPr>
                  </w:pPr>
                  <w:hyperlink r:id="rId12" w:history="1">
                    <w:r w:rsidR="002C785A" w:rsidRPr="005D3489">
                      <w:rPr>
                        <w:rStyle w:val="a6"/>
                        <w:color w:val="auto"/>
                      </w:rPr>
                      <w:t>http://www.longchengsy.com/</w:t>
                    </w:r>
                  </w:hyperlink>
                </w:p>
              </w:tc>
              <w:tc>
                <w:tcPr>
                  <w:tcW w:w="1243"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李雪娇</w:t>
                  </w:r>
                  <w:proofErr w:type="gramEnd"/>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0991-3795057</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0991-3795057</w:t>
                  </w:r>
                </w:p>
              </w:tc>
            </w:tr>
            <w:tr w:rsidR="002C785A" w:rsidRPr="005D3489" w:rsidTr="004B6BB9">
              <w:trPr>
                <w:trHeight w:val="690"/>
                <w:jc w:val="center"/>
              </w:trPr>
              <w:tc>
                <w:tcPr>
                  <w:tcW w:w="1729"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775"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15739539590</w:t>
                  </w:r>
                </w:p>
              </w:tc>
              <w:tc>
                <w:tcPr>
                  <w:tcW w:w="1243"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01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xjlcsy@126.com</w:t>
                  </w:r>
                </w:p>
              </w:tc>
            </w:tr>
          </w:tbl>
          <w:p w:rsidR="002C785A" w:rsidRPr="005D3489" w:rsidRDefault="002C785A" w:rsidP="004B6BB9">
            <w:pPr>
              <w:widowControl/>
              <w:jc w:val="center"/>
              <w:rPr>
                <w:rFonts w:ascii="方正小标宋_GBK" w:eastAsia="方正小标宋_GBK" w:hAnsi="宋体" w:cs="宋体"/>
                <w:kern w:val="0"/>
                <w:sz w:val="32"/>
                <w:szCs w:val="32"/>
              </w:rPr>
            </w:pPr>
          </w:p>
        </w:tc>
      </w:tr>
    </w:tbl>
    <w:p w:rsidR="002C785A" w:rsidRPr="005D3489" w:rsidRDefault="004B6BB9" w:rsidP="004B6BB9">
      <w:pPr>
        <w:spacing w:line="520" w:lineRule="exact"/>
        <w:jc w:val="center"/>
        <w:rPr>
          <w:rFonts w:ascii="仿宋_GB2312" w:eastAsia="仿宋_GB2312"/>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828" w:type="dxa"/>
        <w:jc w:val="center"/>
        <w:tblInd w:w="352" w:type="dxa"/>
        <w:tblLayout w:type="fixed"/>
        <w:tblLook w:val="0000" w:firstRow="0" w:lastRow="0" w:firstColumn="0" w:lastColumn="0" w:noHBand="0" w:noVBand="0"/>
      </w:tblPr>
      <w:tblGrid>
        <w:gridCol w:w="1461"/>
        <w:gridCol w:w="1286"/>
        <w:gridCol w:w="1407"/>
        <w:gridCol w:w="13"/>
        <w:gridCol w:w="1178"/>
        <w:gridCol w:w="49"/>
        <w:gridCol w:w="1085"/>
        <w:gridCol w:w="244"/>
        <w:gridCol w:w="2066"/>
        <w:gridCol w:w="39"/>
      </w:tblGrid>
      <w:tr w:rsidR="00FE5DDE" w:rsidRPr="005D3489" w:rsidTr="00D47701">
        <w:trPr>
          <w:gridAfter w:val="1"/>
          <w:wAfter w:w="39" w:type="dxa"/>
          <w:trHeight w:val="382"/>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88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378"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2066"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E5DDE" w:rsidRPr="005D3489" w:rsidTr="00D47701">
        <w:trPr>
          <w:gridAfter w:val="1"/>
          <w:wAfter w:w="39" w:type="dxa"/>
          <w:trHeight w:val="1541"/>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28"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FE5DDE" w:rsidRPr="005D3489" w:rsidTr="00D47701">
        <w:trPr>
          <w:gridAfter w:val="1"/>
          <w:wAfter w:w="39" w:type="dxa"/>
          <w:trHeight w:val="37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0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集团营销副总裁</w:t>
            </w:r>
          </w:p>
        </w:tc>
        <w:tc>
          <w:tcPr>
            <w:tcW w:w="117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44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药业/毛纺/房产</w:t>
            </w:r>
          </w:p>
        </w:tc>
      </w:tr>
      <w:tr w:rsidR="00FE5DDE" w:rsidRPr="005D3489" w:rsidTr="00DD10D5">
        <w:trPr>
          <w:gridAfter w:val="1"/>
          <w:wAfter w:w="39" w:type="dxa"/>
          <w:trHeight w:val="986"/>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2C785A" w:rsidRPr="005D3489" w:rsidRDefault="002C785A" w:rsidP="00D47701">
            <w:pPr>
              <w:widowControl/>
              <w:jc w:val="left"/>
              <w:rPr>
                <w:rFonts w:ascii="宋体" w:hAnsi="宋体" w:cs="宋体"/>
                <w:kern w:val="0"/>
                <w:sz w:val="20"/>
                <w:szCs w:val="20"/>
              </w:rPr>
            </w:pPr>
            <w:r w:rsidRPr="005D3489">
              <w:rPr>
                <w:rFonts w:ascii="Tahoma"/>
                <w:sz w:val="20"/>
                <w:szCs w:val="20"/>
                <w:shd w:val="clear" w:color="auto" w:fill="FFFFFF"/>
              </w:rPr>
              <w:t>根据集团战略规划，搭建完善、高效、合理的营销管理体系、整合各类营销资源，计划性铺排落实集团销售指标、全面负责集团的营销管理工作。</w:t>
            </w:r>
          </w:p>
        </w:tc>
      </w:tr>
      <w:tr w:rsidR="00FE5DDE" w:rsidRPr="005D3489" w:rsidTr="00DD10D5">
        <w:trPr>
          <w:gridAfter w:val="1"/>
          <w:wAfter w:w="39" w:type="dxa"/>
          <w:trHeight w:val="435"/>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职称要求</w:t>
            </w:r>
          </w:p>
        </w:tc>
        <w:tc>
          <w:tcPr>
            <w:tcW w:w="1286"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无　</w:t>
            </w:r>
          </w:p>
        </w:tc>
        <w:tc>
          <w:tcPr>
            <w:tcW w:w="1420" w:type="dxa"/>
            <w:gridSpan w:val="2"/>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无</w:t>
            </w:r>
            <w:r w:rsidRPr="005D3489">
              <w:rPr>
                <w:rFonts w:ascii="宋体" w:hAnsi="宋体" w:cs="宋体" w:hint="eastAsia"/>
                <w:kern w:val="0"/>
                <w:sz w:val="24"/>
              </w:rPr>
              <w:t xml:space="preserve">　</w:t>
            </w:r>
          </w:p>
        </w:tc>
        <w:tc>
          <w:tcPr>
            <w:tcW w:w="1378" w:type="dxa"/>
            <w:gridSpan w:val="3"/>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年龄要求</w:t>
            </w:r>
          </w:p>
        </w:tc>
        <w:tc>
          <w:tcPr>
            <w:tcW w:w="2066" w:type="dxa"/>
            <w:tcBorders>
              <w:top w:val="nil"/>
              <w:left w:val="nil"/>
              <w:bottom w:val="single" w:sz="4" w:space="0" w:color="auto"/>
              <w:right w:val="single" w:sz="4" w:space="0" w:color="auto"/>
            </w:tcBorders>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无</w:t>
            </w:r>
          </w:p>
        </w:tc>
      </w:tr>
      <w:tr w:rsidR="00FE5DDE" w:rsidRPr="005D3489" w:rsidTr="00D47701">
        <w:trPr>
          <w:gridAfter w:val="1"/>
          <w:wAfter w:w="39" w:type="dxa"/>
          <w:trHeight w:val="1107"/>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2C785A">
            <w:pPr>
              <w:widowControl/>
              <w:numPr>
                <w:ilvl w:val="0"/>
                <w:numId w:val="6"/>
              </w:numPr>
              <w:jc w:val="left"/>
              <w:rPr>
                <w:rFonts w:ascii="Tahoma"/>
                <w:sz w:val="20"/>
                <w:szCs w:val="20"/>
                <w:shd w:val="clear" w:color="auto" w:fill="FFFFFF"/>
              </w:rPr>
            </w:pPr>
            <w:r w:rsidRPr="005D3489">
              <w:rPr>
                <w:rFonts w:ascii="Tahoma"/>
                <w:sz w:val="20"/>
                <w:szCs w:val="20"/>
                <w:shd w:val="clear" w:color="auto" w:fill="FFFFFF"/>
              </w:rPr>
              <w:t>精通营销和企划工作，包括市场定位、产品定位和项目推广。</w:t>
            </w:r>
            <w:r w:rsidRPr="005D3489">
              <w:rPr>
                <w:sz w:val="20"/>
                <w:szCs w:val="20"/>
              </w:rPr>
              <w:br/>
            </w:r>
            <w:r w:rsidRPr="005D3489">
              <w:rPr>
                <w:rFonts w:ascii="Tahoma" w:hint="eastAsia"/>
                <w:sz w:val="20"/>
                <w:szCs w:val="20"/>
                <w:shd w:val="clear" w:color="auto" w:fill="FFFFFF"/>
              </w:rPr>
              <w:t>2</w:t>
            </w:r>
            <w:r w:rsidRPr="005D3489">
              <w:rPr>
                <w:rFonts w:ascii="Tahoma"/>
                <w:sz w:val="20"/>
                <w:szCs w:val="20"/>
                <w:shd w:val="clear" w:color="auto" w:fill="FFFFFF"/>
              </w:rPr>
              <w:t xml:space="preserve">. </w:t>
            </w:r>
            <w:r w:rsidRPr="005D3489">
              <w:rPr>
                <w:rFonts w:ascii="Tahoma"/>
                <w:sz w:val="20"/>
                <w:szCs w:val="20"/>
                <w:shd w:val="clear" w:color="auto" w:fill="FFFFFF"/>
              </w:rPr>
              <w:t>对市场、客户和媒体有较强的分析和把控能力，有独到或行之有效的推广方法或创意，有丰富的营销拓展、企划推广、销售管理等工作经验，熟悉各业</w:t>
            </w:r>
            <w:proofErr w:type="gramStart"/>
            <w:r w:rsidRPr="005D3489">
              <w:rPr>
                <w:rFonts w:ascii="Tahoma"/>
                <w:sz w:val="20"/>
                <w:szCs w:val="20"/>
                <w:shd w:val="clear" w:color="auto" w:fill="FFFFFF"/>
              </w:rPr>
              <w:t>态项目</w:t>
            </w:r>
            <w:proofErr w:type="gramEnd"/>
            <w:r w:rsidRPr="005D3489">
              <w:rPr>
                <w:rFonts w:ascii="Tahoma"/>
                <w:sz w:val="20"/>
                <w:szCs w:val="20"/>
                <w:shd w:val="clear" w:color="auto" w:fill="FFFFFF"/>
              </w:rPr>
              <w:t>在各阶段适用的推广和销售模式，富于创新精神和抽象思维能力。</w:t>
            </w:r>
            <w:r w:rsidRPr="005D3489">
              <w:rPr>
                <w:sz w:val="20"/>
                <w:szCs w:val="20"/>
              </w:rPr>
              <w:br/>
            </w:r>
            <w:r w:rsidRPr="005D3489">
              <w:rPr>
                <w:rFonts w:ascii="Tahoma" w:hint="eastAsia"/>
                <w:sz w:val="20"/>
                <w:szCs w:val="20"/>
                <w:shd w:val="clear" w:color="auto" w:fill="FFFFFF"/>
              </w:rPr>
              <w:t>3</w:t>
            </w:r>
            <w:r w:rsidRPr="005D3489">
              <w:rPr>
                <w:rFonts w:ascii="Tahoma"/>
                <w:sz w:val="20"/>
                <w:szCs w:val="20"/>
                <w:shd w:val="clear" w:color="auto" w:fill="FFFFFF"/>
              </w:rPr>
              <w:t xml:space="preserve">. </w:t>
            </w:r>
            <w:r w:rsidRPr="005D3489">
              <w:rPr>
                <w:rFonts w:ascii="Tahoma"/>
                <w:sz w:val="20"/>
                <w:szCs w:val="20"/>
                <w:shd w:val="clear" w:color="auto" w:fill="FFFFFF"/>
              </w:rPr>
              <w:t>卓越的创新意识、思路清晰、精通国内市场的营销模式、优秀的渠道开发和管理能力，能敏锐把握市场动态。</w:t>
            </w:r>
            <w:r w:rsidRPr="005D3489">
              <w:rPr>
                <w:rFonts w:ascii="Tahoma"/>
                <w:sz w:val="20"/>
                <w:szCs w:val="20"/>
                <w:shd w:val="clear" w:color="auto" w:fill="FFFFFF"/>
              </w:rPr>
              <w:t xml:space="preserve"> </w:t>
            </w:r>
            <w:r w:rsidRPr="005D3489">
              <w:rPr>
                <w:sz w:val="20"/>
                <w:szCs w:val="20"/>
              </w:rPr>
              <w:br/>
            </w:r>
            <w:r w:rsidRPr="005D3489">
              <w:rPr>
                <w:rFonts w:ascii="Tahoma" w:hint="eastAsia"/>
                <w:sz w:val="20"/>
                <w:szCs w:val="20"/>
                <w:shd w:val="clear" w:color="auto" w:fill="FFFFFF"/>
              </w:rPr>
              <w:t>4</w:t>
            </w:r>
            <w:r w:rsidRPr="005D3489">
              <w:rPr>
                <w:rFonts w:ascii="Tahoma"/>
                <w:sz w:val="20"/>
                <w:szCs w:val="20"/>
                <w:shd w:val="clear" w:color="auto" w:fill="FFFFFF"/>
              </w:rPr>
              <w:t xml:space="preserve">. </w:t>
            </w:r>
            <w:r w:rsidRPr="005D3489">
              <w:rPr>
                <w:rFonts w:ascii="Tahoma"/>
                <w:sz w:val="20"/>
                <w:szCs w:val="20"/>
                <w:shd w:val="clear" w:color="auto" w:fill="FFFFFF"/>
              </w:rPr>
              <w:t>擅长企业的品牌建设，有密切的媒体合作关系，具备大型项目的运作管理能力。</w:t>
            </w:r>
          </w:p>
          <w:p w:rsidR="002C785A" w:rsidRPr="005D3489" w:rsidRDefault="002C785A" w:rsidP="004B6BB9">
            <w:pPr>
              <w:widowControl/>
              <w:jc w:val="left"/>
              <w:rPr>
                <w:rFonts w:ascii="Tahoma"/>
                <w:sz w:val="20"/>
                <w:szCs w:val="20"/>
                <w:shd w:val="clear" w:color="auto" w:fill="FFFFFF"/>
              </w:rPr>
            </w:pPr>
            <w:r w:rsidRPr="005D3489">
              <w:rPr>
                <w:rFonts w:ascii="Tahoma" w:hint="eastAsia"/>
                <w:sz w:val="20"/>
                <w:szCs w:val="20"/>
                <w:shd w:val="clear" w:color="auto" w:fill="FFFFFF"/>
              </w:rPr>
              <w:t>5</w:t>
            </w:r>
            <w:r w:rsidRPr="005D3489">
              <w:rPr>
                <w:rFonts w:ascii="Tahoma"/>
                <w:sz w:val="20"/>
                <w:szCs w:val="20"/>
                <w:shd w:val="clear" w:color="auto" w:fill="FFFFFF"/>
              </w:rPr>
              <w:t xml:space="preserve">. </w:t>
            </w:r>
            <w:r w:rsidRPr="005D3489">
              <w:rPr>
                <w:rFonts w:ascii="Tahoma"/>
                <w:sz w:val="20"/>
                <w:szCs w:val="20"/>
                <w:shd w:val="clear" w:color="auto" w:fill="FFFFFF"/>
              </w:rPr>
              <w:t>具有良好的组织协调、沟通谈判、计划部署、分析决策、团队培训和综合管理能力，良好的团队协作精神。具备良好的敬业精神和职业道德操守，有很强的感召力和凝聚力。</w:t>
            </w:r>
          </w:p>
          <w:p w:rsidR="002C785A" w:rsidRPr="005D3489" w:rsidRDefault="002C785A" w:rsidP="004B6BB9">
            <w:pPr>
              <w:widowControl/>
              <w:jc w:val="left"/>
              <w:rPr>
                <w:rFonts w:ascii="Tahoma"/>
                <w:sz w:val="18"/>
                <w:shd w:val="clear" w:color="auto" w:fill="FFFFFF"/>
              </w:rPr>
            </w:pPr>
            <w:r w:rsidRPr="005D3489">
              <w:rPr>
                <w:rFonts w:ascii="Tahoma" w:hint="eastAsia"/>
                <w:sz w:val="20"/>
                <w:szCs w:val="20"/>
                <w:shd w:val="clear" w:color="auto" w:fill="FFFFFF"/>
              </w:rPr>
              <w:t xml:space="preserve">6. </w:t>
            </w:r>
            <w:r w:rsidRPr="005D3489">
              <w:rPr>
                <w:rFonts w:ascii="Tahoma" w:hint="eastAsia"/>
                <w:sz w:val="20"/>
                <w:szCs w:val="20"/>
                <w:shd w:val="clear" w:color="auto" w:fill="FFFFFF"/>
              </w:rPr>
              <w:t>有房产、毛纺相关销售经验者优先。</w:t>
            </w:r>
          </w:p>
        </w:tc>
      </w:tr>
      <w:tr w:rsidR="00FE5DDE" w:rsidRPr="005D3489" w:rsidTr="00D47701">
        <w:trPr>
          <w:gridAfter w:val="1"/>
          <w:wAfter w:w="39" w:type="dxa"/>
          <w:trHeight w:val="975"/>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28"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widowControl/>
              <w:rPr>
                <w:rFonts w:ascii="Tahoma"/>
                <w:sz w:val="20"/>
                <w:szCs w:val="20"/>
                <w:shd w:val="clear" w:color="auto" w:fill="FFFFFF"/>
              </w:rPr>
            </w:pPr>
            <w:r w:rsidRPr="005D3489">
              <w:rPr>
                <w:rFonts w:ascii="Tahoma"/>
                <w:sz w:val="20"/>
                <w:szCs w:val="20"/>
                <w:shd w:val="clear" w:color="auto" w:fill="FFFFFF"/>
              </w:rPr>
              <w:t xml:space="preserve">1. </w:t>
            </w:r>
            <w:r w:rsidRPr="005D3489">
              <w:rPr>
                <w:rFonts w:ascii="Tahoma"/>
                <w:sz w:val="20"/>
                <w:szCs w:val="20"/>
                <w:shd w:val="clear" w:color="auto" w:fill="FFFFFF"/>
              </w:rPr>
              <w:t>本科及以上学历，市场营销、广告学、经济贸易、企业管理等相关专业。</w:t>
            </w:r>
            <w:r w:rsidRPr="005D3489">
              <w:rPr>
                <w:sz w:val="20"/>
                <w:szCs w:val="20"/>
              </w:rPr>
              <w:br/>
            </w:r>
            <w:r w:rsidRPr="005D3489">
              <w:rPr>
                <w:rFonts w:ascii="Tahoma"/>
                <w:sz w:val="20"/>
                <w:szCs w:val="20"/>
                <w:shd w:val="clear" w:color="auto" w:fill="FFFFFF"/>
              </w:rPr>
              <w:t>2. 8</w:t>
            </w:r>
            <w:r w:rsidRPr="005D3489">
              <w:rPr>
                <w:rFonts w:ascii="Tahoma"/>
                <w:sz w:val="20"/>
                <w:szCs w:val="20"/>
                <w:shd w:val="clear" w:color="auto" w:fill="FFFFFF"/>
              </w:rPr>
              <w:t>年以上工作经验，其中至少</w:t>
            </w:r>
            <w:r w:rsidRPr="005D3489">
              <w:rPr>
                <w:rFonts w:ascii="Tahoma"/>
                <w:sz w:val="20"/>
                <w:szCs w:val="20"/>
                <w:shd w:val="clear" w:color="auto" w:fill="FFFFFF"/>
              </w:rPr>
              <w:t>5</w:t>
            </w:r>
            <w:r w:rsidRPr="005D3489">
              <w:rPr>
                <w:rFonts w:ascii="Tahoma"/>
                <w:sz w:val="20"/>
                <w:szCs w:val="20"/>
                <w:shd w:val="clear" w:color="auto" w:fill="FFFFFF"/>
              </w:rPr>
              <w:t>年以上大型集团营销管理工作经验</w:t>
            </w:r>
            <w:r w:rsidRPr="005D3489">
              <w:rPr>
                <w:rFonts w:ascii="Tahoma" w:hint="eastAsia"/>
                <w:sz w:val="20"/>
                <w:szCs w:val="20"/>
                <w:shd w:val="clear" w:color="auto" w:fill="FFFFFF"/>
              </w:rPr>
              <w:t>。</w:t>
            </w:r>
          </w:p>
          <w:p w:rsidR="002C785A" w:rsidRPr="005D3489" w:rsidRDefault="002C785A" w:rsidP="004B6BB9">
            <w:pPr>
              <w:widowControl/>
              <w:rPr>
                <w:rFonts w:ascii="宋体" w:hAnsi="宋体" w:cs="宋体"/>
                <w:kern w:val="0"/>
                <w:sz w:val="20"/>
                <w:szCs w:val="20"/>
              </w:rPr>
            </w:pPr>
            <w:r w:rsidRPr="005D3489">
              <w:rPr>
                <w:rFonts w:ascii="Tahoma"/>
                <w:sz w:val="20"/>
                <w:szCs w:val="20"/>
                <w:shd w:val="clear" w:color="auto" w:fill="FFFFFF"/>
              </w:rPr>
              <w:t>3</w:t>
            </w:r>
            <w:r w:rsidRPr="005D3489">
              <w:rPr>
                <w:rFonts w:ascii="Tahoma"/>
                <w:sz w:val="20"/>
                <w:szCs w:val="20"/>
                <w:shd w:val="clear" w:color="auto" w:fill="FFFFFF"/>
              </w:rPr>
              <w:t>年以上中大型集团营销副总裁或营销总监的工作经验。</w:t>
            </w:r>
          </w:p>
        </w:tc>
      </w:tr>
      <w:tr w:rsidR="00FE5DDE" w:rsidRPr="005D3489" w:rsidTr="00DD10D5">
        <w:trPr>
          <w:gridAfter w:val="1"/>
          <w:wAfter w:w="39" w:type="dxa"/>
          <w:trHeight w:val="379"/>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28"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b/>
                <w:kern w:val="0"/>
                <w:sz w:val="20"/>
                <w:szCs w:val="20"/>
              </w:rPr>
            </w:pPr>
            <w:r w:rsidRPr="005D3489">
              <w:rPr>
                <w:rFonts w:ascii="宋体" w:hAnsi="宋体" w:cs="宋体" w:hint="eastAsia"/>
                <w:b/>
                <w:kern w:val="0"/>
                <w:sz w:val="20"/>
                <w:szCs w:val="20"/>
              </w:rPr>
              <w:t>有在跨领域经营的集团公司工作经验。</w:t>
            </w:r>
          </w:p>
        </w:tc>
      </w:tr>
      <w:tr w:rsidR="00FE5DDE" w:rsidRPr="005D3489" w:rsidTr="00D47701">
        <w:trPr>
          <w:gridAfter w:val="1"/>
          <w:wAfter w:w="39" w:type="dxa"/>
          <w:trHeight w:val="752"/>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提供舒适的办公环境及办公设备，给予销售团队组建及管理的权利以及公司授权制度规定的与职位匹配的所有内部管理权限</w:t>
            </w:r>
          </w:p>
        </w:tc>
      </w:tr>
      <w:tr w:rsidR="00FE5DDE" w:rsidRPr="005D3489" w:rsidTr="00DD10D5">
        <w:trPr>
          <w:gridAfter w:val="1"/>
          <w:wAfter w:w="39" w:type="dxa"/>
          <w:trHeight w:val="939"/>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28"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E5DDE" w:rsidRPr="005D3489" w:rsidTr="00DD10D5">
        <w:trPr>
          <w:gridAfter w:val="1"/>
          <w:wAfter w:w="39" w:type="dxa"/>
          <w:trHeight w:val="369"/>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933"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085"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3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FE5DDE" w:rsidRPr="005D3489" w:rsidTr="00DD10D5">
        <w:trPr>
          <w:gridAfter w:val="1"/>
          <w:wAfter w:w="39" w:type="dxa"/>
          <w:trHeight w:val="404"/>
          <w:jc w:val="center"/>
        </w:trPr>
        <w:tc>
          <w:tcPr>
            <w:tcW w:w="146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18"/>
                <w:szCs w:val="18"/>
              </w:rPr>
            </w:pPr>
            <w:r w:rsidRPr="005D3489">
              <w:rPr>
                <w:rFonts w:ascii="宋体" w:hAnsi="宋体" w:cs="宋体"/>
                <w:kern w:val="0"/>
                <w:sz w:val="18"/>
                <w:szCs w:val="18"/>
              </w:rPr>
              <w:t>http://www.huachun.com.cn/</w:t>
            </w:r>
            <w:r w:rsidRPr="005D3489">
              <w:rPr>
                <w:rFonts w:ascii="宋体" w:hAnsi="宋体" w:cs="宋体" w:hint="eastAsia"/>
                <w:kern w:val="0"/>
                <w:sz w:val="18"/>
                <w:szCs w:val="18"/>
              </w:rPr>
              <w:t xml:space="preserve">　</w:t>
            </w:r>
          </w:p>
        </w:tc>
        <w:tc>
          <w:tcPr>
            <w:tcW w:w="124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E5DDE" w:rsidRPr="005D3489" w:rsidTr="00DD10D5">
        <w:trPr>
          <w:gridAfter w:val="1"/>
          <w:wAfter w:w="39" w:type="dxa"/>
          <w:trHeight w:val="42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240"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3850701</w:t>
            </w:r>
          </w:p>
        </w:tc>
      </w:tr>
      <w:tr w:rsidR="00FE5DDE" w:rsidRPr="005D3489" w:rsidTr="00DD10D5">
        <w:trPr>
          <w:gridAfter w:val="1"/>
          <w:wAfter w:w="39" w:type="dxa"/>
          <w:trHeight w:val="273"/>
          <w:jc w:val="center"/>
        </w:trPr>
        <w:tc>
          <w:tcPr>
            <w:tcW w:w="146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93"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240"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39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E5DDE" w:rsidRPr="005D3489" w:rsidTr="00FE5DDE">
        <w:trPr>
          <w:trHeight w:val="1035"/>
          <w:jc w:val="center"/>
        </w:trPr>
        <w:tc>
          <w:tcPr>
            <w:tcW w:w="8828" w:type="dxa"/>
            <w:gridSpan w:val="10"/>
            <w:tcBorders>
              <w:top w:val="nil"/>
              <w:left w:val="nil"/>
              <w:bottom w:val="nil"/>
              <w:right w:val="nil"/>
            </w:tcBorders>
            <w:vAlign w:val="center"/>
          </w:tcPr>
          <w:p w:rsidR="002C785A" w:rsidRPr="005D3489" w:rsidRDefault="00DD10D5" w:rsidP="00DD10D5">
            <w:pPr>
              <w:spacing w:line="520" w:lineRule="exact"/>
              <w:jc w:val="center"/>
              <w:rPr>
                <w:rFonts w:ascii="仿宋_GB2312" w:eastAsia="仿宋_GB2312"/>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51" w:type="dxa"/>
              <w:jc w:val="center"/>
              <w:tblInd w:w="17" w:type="dxa"/>
              <w:tblLayout w:type="fixed"/>
              <w:tblLook w:val="0000" w:firstRow="0" w:lastRow="0" w:firstColumn="0" w:lastColumn="0" w:noHBand="0" w:noVBand="0"/>
            </w:tblPr>
            <w:tblGrid>
              <w:gridCol w:w="1770"/>
              <w:gridCol w:w="1419"/>
              <w:gridCol w:w="1125"/>
              <w:gridCol w:w="345"/>
              <w:gridCol w:w="1219"/>
              <w:gridCol w:w="51"/>
              <w:gridCol w:w="1123"/>
              <w:gridCol w:w="252"/>
              <w:gridCol w:w="1447"/>
            </w:tblGrid>
            <w:tr w:rsidR="00DD10D5" w:rsidRPr="005D3489" w:rsidTr="006804ED">
              <w:trPr>
                <w:trHeight w:val="537"/>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0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2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47"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DD10D5" w:rsidRPr="005D3489" w:rsidTr="006804ED">
              <w:trPr>
                <w:trHeight w:val="153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81"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DD10D5" w:rsidRPr="005D3489" w:rsidTr="006804ED">
              <w:trPr>
                <w:trHeight w:val="57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8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金融副总裁</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73"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金融</w:t>
                  </w:r>
                </w:p>
              </w:tc>
            </w:tr>
            <w:tr w:rsidR="00DD10D5" w:rsidRPr="005D3489" w:rsidTr="006804ED">
              <w:trPr>
                <w:trHeight w:val="114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1</w:t>
                  </w:r>
                  <w:r w:rsidRPr="005D3489">
                    <w:rPr>
                      <w:rFonts w:ascii="宋体" w:cs="宋体" w:hint="eastAsia"/>
                      <w:kern w:val="0"/>
                      <w:sz w:val="20"/>
                      <w:szCs w:val="20"/>
                      <w:lang w:val="zh-CN"/>
                    </w:rPr>
                    <w:t>、统筹协调集团三家公司上市、融资及市值管理各项事宜。</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2</w:t>
                  </w:r>
                  <w:r w:rsidRPr="005D3489">
                    <w:rPr>
                      <w:rFonts w:ascii="宋体" w:cs="宋体" w:hint="eastAsia"/>
                      <w:kern w:val="0"/>
                      <w:sz w:val="20"/>
                      <w:szCs w:val="20"/>
                      <w:lang w:val="zh-CN"/>
                    </w:rPr>
                    <w:t>、依靠</w:t>
                  </w:r>
                  <w:r w:rsidRPr="005D3489">
                    <w:rPr>
                      <w:rFonts w:ascii="宋体" w:cs="宋体"/>
                      <w:kern w:val="0"/>
                      <w:sz w:val="20"/>
                      <w:szCs w:val="20"/>
                      <w:lang w:val="zh-CN"/>
                    </w:rPr>
                    <w:t>VC/PE</w:t>
                  </w:r>
                  <w:r w:rsidRPr="005D3489">
                    <w:rPr>
                      <w:rFonts w:ascii="宋体" w:cs="宋体" w:hint="eastAsia"/>
                      <w:kern w:val="0"/>
                      <w:sz w:val="20"/>
                      <w:szCs w:val="20"/>
                      <w:lang w:val="zh-CN"/>
                    </w:rPr>
                    <w:t>、</w:t>
                  </w:r>
                  <w:r w:rsidRPr="005D3489">
                    <w:rPr>
                      <w:rFonts w:ascii="宋体" w:cs="宋体"/>
                      <w:kern w:val="0"/>
                      <w:sz w:val="20"/>
                      <w:szCs w:val="20"/>
                      <w:lang w:val="zh-CN"/>
                    </w:rPr>
                    <w:t>PIPE/</w:t>
                  </w:r>
                  <w:r w:rsidRPr="005D3489">
                    <w:rPr>
                      <w:rFonts w:ascii="宋体" w:cs="宋体" w:hint="eastAsia"/>
                      <w:kern w:val="0"/>
                      <w:sz w:val="20"/>
                      <w:szCs w:val="20"/>
                      <w:lang w:val="zh-CN"/>
                    </w:rPr>
                    <w:t>增发新股等股权融资方式和资本市场发行各种债券等较低成本的融资方式来为公司创造效益；</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3</w:t>
                  </w:r>
                  <w:r w:rsidRPr="005D3489">
                    <w:rPr>
                      <w:rFonts w:ascii="宋体" w:cs="宋体" w:hint="eastAsia"/>
                      <w:kern w:val="0"/>
                      <w:sz w:val="20"/>
                      <w:szCs w:val="20"/>
                      <w:lang w:val="zh-CN"/>
                    </w:rPr>
                    <w:t>、通过金融、毛纺、药业等互联网、电商平台功能为集团公司及其他产业以互联网概念和模式获得收益。</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4</w:t>
                  </w:r>
                  <w:r w:rsidRPr="005D3489">
                    <w:rPr>
                      <w:rFonts w:ascii="宋体" w:cs="宋体" w:hint="eastAsia"/>
                      <w:kern w:val="0"/>
                      <w:sz w:val="20"/>
                      <w:szCs w:val="20"/>
                      <w:lang w:val="zh-CN"/>
                    </w:rPr>
                    <w:t>、为集团公司搭建良好的融资平台，协调各公司银行及非银行融资业务架构。</w:t>
                  </w:r>
                </w:p>
                <w:p w:rsidR="002C785A" w:rsidRPr="005D3489" w:rsidRDefault="002C785A" w:rsidP="004B6BB9">
                  <w:pPr>
                    <w:autoSpaceDE w:val="0"/>
                    <w:autoSpaceDN w:val="0"/>
                    <w:adjustRightInd w:val="0"/>
                    <w:jc w:val="left"/>
                    <w:rPr>
                      <w:rFonts w:ascii="宋体" w:cs="宋体"/>
                      <w:kern w:val="0"/>
                      <w:sz w:val="18"/>
                      <w:szCs w:val="18"/>
                      <w:lang w:val="zh-CN"/>
                    </w:rPr>
                  </w:pPr>
                  <w:r w:rsidRPr="005D3489">
                    <w:rPr>
                      <w:rFonts w:ascii="宋体" w:cs="宋体"/>
                      <w:kern w:val="0"/>
                      <w:sz w:val="20"/>
                      <w:szCs w:val="20"/>
                      <w:lang w:val="zh-CN"/>
                    </w:rPr>
                    <w:t>5</w:t>
                  </w:r>
                  <w:r w:rsidRPr="005D3489">
                    <w:rPr>
                      <w:rFonts w:ascii="宋体" w:cs="宋体" w:hint="eastAsia"/>
                      <w:kern w:val="0"/>
                      <w:sz w:val="20"/>
                      <w:szCs w:val="20"/>
                      <w:lang w:val="zh-CN"/>
                    </w:rPr>
                    <w:t>、为集团各公司产品创建互联网营销渠道及营销模式。</w:t>
                  </w:r>
                </w:p>
              </w:tc>
            </w:tr>
            <w:tr w:rsidR="00DD10D5" w:rsidRPr="005D3489" w:rsidTr="006804ED">
              <w:trPr>
                <w:trHeight w:val="57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7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无</w:t>
                  </w:r>
                </w:p>
              </w:tc>
              <w:tc>
                <w:tcPr>
                  <w:tcW w:w="142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47"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无</w:t>
                  </w:r>
                </w:p>
              </w:tc>
            </w:tr>
            <w:tr w:rsidR="00DD10D5" w:rsidRPr="005D3489" w:rsidTr="006804ED">
              <w:trPr>
                <w:trHeight w:val="8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widowControl/>
                    <w:jc w:val="left"/>
                    <w:rPr>
                      <w:rFonts w:ascii="宋体" w:hAnsi="宋体" w:cs="宋体"/>
                      <w:kern w:val="0"/>
                      <w:sz w:val="20"/>
                      <w:szCs w:val="20"/>
                    </w:rPr>
                  </w:pPr>
                  <w:r w:rsidRPr="005D3489">
                    <w:rPr>
                      <w:rFonts w:ascii="宋体" w:cs="宋体" w:hint="eastAsia"/>
                      <w:kern w:val="0"/>
                      <w:sz w:val="20"/>
                      <w:szCs w:val="20"/>
                      <w:lang w:val="zh-CN"/>
                    </w:rPr>
                    <w:t>要求具备银行、海外上市成功运作经历，具有较强的团队管理能力。</w:t>
                  </w:r>
                </w:p>
              </w:tc>
            </w:tr>
            <w:tr w:rsidR="00DD10D5" w:rsidRPr="005D3489" w:rsidTr="006804ED">
              <w:trPr>
                <w:trHeight w:val="851"/>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81"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金融、互联网、电商平台</w:t>
                  </w:r>
                </w:p>
              </w:tc>
            </w:tr>
            <w:tr w:rsidR="00DD10D5" w:rsidRPr="005D3489" w:rsidTr="006804ED">
              <w:trPr>
                <w:trHeight w:val="53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81"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DD10D5" w:rsidRPr="005D3489" w:rsidTr="006804ED">
              <w:trPr>
                <w:trHeight w:val="765"/>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p w:rsidR="002C785A" w:rsidRPr="005D3489" w:rsidRDefault="002C785A" w:rsidP="004B6BB9">
                  <w:pPr>
                    <w:widowControl/>
                    <w:jc w:val="left"/>
                    <w:rPr>
                      <w:rFonts w:ascii="宋体" w:hAnsi="宋体" w:cs="宋体"/>
                      <w:kern w:val="0"/>
                      <w:sz w:val="20"/>
                      <w:szCs w:val="20"/>
                    </w:rPr>
                  </w:pPr>
                </w:p>
              </w:tc>
            </w:tr>
            <w:tr w:rsidR="00DD10D5" w:rsidRPr="005D3489" w:rsidTr="006804ED">
              <w:trPr>
                <w:trHeight w:val="104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81"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DD10D5" w:rsidRPr="005D3489" w:rsidTr="006804ED">
              <w:trPr>
                <w:trHeight w:val="702"/>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59"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2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99"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DD10D5" w:rsidRPr="005D3489" w:rsidTr="006804ED">
              <w:trPr>
                <w:trHeight w:val="702"/>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61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DD10D5" w:rsidRPr="005D3489" w:rsidTr="006804ED">
              <w:trPr>
                <w:trHeight w:val="588"/>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DD10D5" w:rsidRPr="005D3489" w:rsidTr="006804ED">
              <w:trPr>
                <w:trHeight w:val="510"/>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2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6804ED" w:rsidRPr="005D3489" w:rsidRDefault="006804ED" w:rsidP="006804ED">
            <w:pPr>
              <w:spacing w:line="520" w:lineRule="exact"/>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51" w:type="dxa"/>
              <w:jc w:val="center"/>
              <w:tblInd w:w="17" w:type="dxa"/>
              <w:tblLayout w:type="fixed"/>
              <w:tblLook w:val="0000" w:firstRow="0" w:lastRow="0" w:firstColumn="0" w:lastColumn="0" w:noHBand="0" w:noVBand="0"/>
            </w:tblPr>
            <w:tblGrid>
              <w:gridCol w:w="1726"/>
              <w:gridCol w:w="1446"/>
              <w:gridCol w:w="1146"/>
              <w:gridCol w:w="351"/>
              <w:gridCol w:w="1242"/>
              <w:gridCol w:w="52"/>
              <w:gridCol w:w="1143"/>
              <w:gridCol w:w="258"/>
              <w:gridCol w:w="1387"/>
            </w:tblGrid>
            <w:tr w:rsidR="006804ED" w:rsidRPr="005D3489" w:rsidTr="006804ED">
              <w:trPr>
                <w:trHeight w:val="537"/>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52"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0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34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6804ED" w:rsidRPr="005D3489" w:rsidTr="006804ED">
              <w:trPr>
                <w:trHeight w:val="1568"/>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02"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6804ED" w:rsidRPr="005D3489" w:rsidTr="006804ED">
              <w:trPr>
                <w:trHeight w:val="574"/>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4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互联网运营总监</w:t>
                  </w:r>
                </w:p>
              </w:tc>
              <w:tc>
                <w:tcPr>
                  <w:tcW w:w="120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750"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6804ED" w:rsidRPr="005D3489" w:rsidTr="006804ED">
              <w:trPr>
                <w:trHeight w:val="1145"/>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（包括任职部门和岗位描述以及工作任务等）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1</w:t>
                  </w:r>
                  <w:r w:rsidRPr="005D3489">
                    <w:rPr>
                      <w:rFonts w:ascii="宋体" w:cs="宋体" w:hint="eastAsia"/>
                      <w:kern w:val="0"/>
                      <w:sz w:val="20"/>
                      <w:szCs w:val="20"/>
                      <w:lang w:val="zh-CN"/>
                    </w:rPr>
                    <w:t>、制定网络营销部的营销策略，建立产品的网络营销管理体系和推广模式、网络营销部制度，编制年度、季度网络营销方案与预算，落实并监控各项策略的实施，并及时向管理层汇报；</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2</w:t>
                  </w:r>
                  <w:r w:rsidRPr="005D3489">
                    <w:rPr>
                      <w:rFonts w:ascii="宋体" w:cs="宋体" w:hint="eastAsia"/>
                      <w:kern w:val="0"/>
                      <w:sz w:val="20"/>
                      <w:szCs w:val="20"/>
                      <w:lang w:val="zh-CN"/>
                    </w:rPr>
                    <w:t>、配合市场、客服等部门，完成公司产品的商业模式和盈利模式，细分市场，对产品进行定位，提出有针对性的、可行的营销方案、竞争分析与对策、促销方案、风险评估和替代方案等，并根据市场的变化随时进行调整、实施；</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3</w:t>
                  </w:r>
                  <w:r w:rsidRPr="005D3489">
                    <w:rPr>
                      <w:rFonts w:ascii="宋体" w:cs="宋体" w:hint="eastAsia"/>
                      <w:kern w:val="0"/>
                      <w:sz w:val="20"/>
                      <w:szCs w:val="20"/>
                      <w:lang w:val="zh-CN"/>
                    </w:rPr>
                    <w:t>、建立和完善网络营销机制，形成高效、稳定的网络营销模式；</w:t>
                  </w:r>
                </w:p>
                <w:p w:rsidR="002C785A" w:rsidRPr="005D3489" w:rsidRDefault="002C785A" w:rsidP="004B6BB9">
                  <w:pPr>
                    <w:widowControl/>
                    <w:jc w:val="left"/>
                    <w:rPr>
                      <w:rFonts w:ascii="宋体" w:hAnsi="宋体" w:cs="宋体"/>
                      <w:kern w:val="0"/>
                      <w:sz w:val="20"/>
                      <w:szCs w:val="20"/>
                    </w:rPr>
                  </w:pPr>
                  <w:r w:rsidRPr="005D3489">
                    <w:rPr>
                      <w:rFonts w:ascii="宋体" w:cs="宋体"/>
                      <w:kern w:val="0"/>
                      <w:sz w:val="20"/>
                      <w:szCs w:val="20"/>
                      <w:lang w:val="zh-CN"/>
                    </w:rPr>
                    <w:t>4</w:t>
                  </w:r>
                  <w:r w:rsidRPr="005D3489">
                    <w:rPr>
                      <w:rFonts w:ascii="宋体" w:cs="宋体" w:hint="eastAsia"/>
                      <w:kern w:val="0"/>
                      <w:sz w:val="20"/>
                      <w:szCs w:val="20"/>
                      <w:lang w:val="zh-CN"/>
                    </w:rPr>
                    <w:t>、对互联网金融、电子商务平台、及信息推广渠道有深入的实操经验和成功案例。</w:t>
                  </w:r>
                </w:p>
              </w:tc>
            </w:tr>
            <w:tr w:rsidR="006804ED" w:rsidRPr="005D3489" w:rsidTr="006804ED">
              <w:trPr>
                <w:trHeight w:val="573"/>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00"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无　</w:t>
                  </w:r>
                </w:p>
              </w:tc>
              <w:tc>
                <w:tcPr>
                  <w:tcW w:w="145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0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　</w:t>
                  </w:r>
                  <w:r w:rsidRPr="005D3489">
                    <w:rPr>
                      <w:rFonts w:ascii="宋体" w:hAnsi="宋体" w:cs="宋体" w:hint="eastAsia"/>
                      <w:kern w:val="0"/>
                      <w:sz w:val="20"/>
                      <w:szCs w:val="20"/>
                    </w:rPr>
                    <w:t>无</w:t>
                  </w:r>
                </w:p>
              </w:tc>
              <w:tc>
                <w:tcPr>
                  <w:tcW w:w="1407"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343"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无　</w:t>
                  </w:r>
                </w:p>
              </w:tc>
            </w:tr>
            <w:tr w:rsidR="006804ED" w:rsidRPr="005D3489" w:rsidTr="006804ED">
              <w:trPr>
                <w:trHeight w:val="1126"/>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autoSpaceDE w:val="0"/>
                    <w:autoSpaceDN w:val="0"/>
                    <w:adjustRightInd w:val="0"/>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 xml:space="preserve">1 </w:t>
                  </w:r>
                  <w:r w:rsidRPr="005D3489">
                    <w:rPr>
                      <w:rFonts w:ascii="宋体" w:cs="宋体" w:hint="eastAsia"/>
                      <w:kern w:val="0"/>
                      <w:sz w:val="20"/>
                      <w:szCs w:val="20"/>
                      <w:lang w:val="zh-CN"/>
                    </w:rPr>
                    <w:t>、计算机、电子商务、市场营销、信息技术管理等相关专业。</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2</w:t>
                  </w:r>
                  <w:r w:rsidRPr="005D3489">
                    <w:rPr>
                      <w:rFonts w:ascii="宋体" w:cs="宋体"/>
                      <w:kern w:val="0"/>
                      <w:sz w:val="20"/>
                      <w:szCs w:val="20"/>
                      <w:lang w:val="zh-CN"/>
                    </w:rPr>
                    <w:t xml:space="preserve"> </w:t>
                  </w:r>
                  <w:r w:rsidRPr="005D3489">
                    <w:rPr>
                      <w:rFonts w:ascii="宋体" w:cs="宋体" w:hint="eastAsia"/>
                      <w:kern w:val="0"/>
                      <w:sz w:val="20"/>
                      <w:szCs w:val="20"/>
                      <w:lang w:val="zh-CN"/>
                    </w:rPr>
                    <w:t>、具备电子商务总体营销策划能力和组织实施能力，创新意识强。</w:t>
                  </w:r>
                </w:p>
                <w:p w:rsidR="002C785A" w:rsidRPr="005D3489" w:rsidRDefault="002C785A" w:rsidP="004B6BB9">
                  <w:pPr>
                    <w:autoSpaceDE w:val="0"/>
                    <w:autoSpaceDN w:val="0"/>
                    <w:adjustRightInd w:val="0"/>
                    <w:jc w:val="left"/>
                    <w:rPr>
                      <w:rFonts w:ascii="宋体" w:cs="宋体"/>
                      <w:kern w:val="0"/>
                      <w:sz w:val="18"/>
                      <w:szCs w:val="18"/>
                      <w:lang w:val="zh-CN"/>
                    </w:rPr>
                  </w:pPr>
                  <w:r w:rsidRPr="005D3489">
                    <w:rPr>
                      <w:rFonts w:ascii="宋体" w:cs="宋体" w:hint="eastAsia"/>
                      <w:kern w:val="0"/>
                      <w:sz w:val="20"/>
                      <w:szCs w:val="20"/>
                      <w:lang w:val="zh-CN"/>
                    </w:rPr>
                    <w:t>3</w:t>
                  </w:r>
                  <w:r w:rsidRPr="005D3489">
                    <w:rPr>
                      <w:rFonts w:ascii="宋体" w:cs="宋体"/>
                      <w:kern w:val="0"/>
                      <w:sz w:val="20"/>
                      <w:szCs w:val="20"/>
                      <w:lang w:val="zh-CN"/>
                    </w:rPr>
                    <w:t xml:space="preserve"> </w:t>
                  </w:r>
                  <w:r w:rsidRPr="005D3489">
                    <w:rPr>
                      <w:rFonts w:ascii="宋体" w:cs="宋体" w:hint="eastAsia"/>
                      <w:kern w:val="0"/>
                      <w:sz w:val="20"/>
                      <w:szCs w:val="20"/>
                      <w:lang w:val="zh-CN"/>
                    </w:rPr>
                    <w:t>、熟悉网站运营模式，能敏锐把握用户需求。</w:t>
                  </w:r>
                </w:p>
              </w:tc>
            </w:tr>
            <w:tr w:rsidR="006804ED" w:rsidRPr="005D3489" w:rsidTr="006804ED">
              <w:trPr>
                <w:trHeight w:val="599"/>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02"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（包括交叉学科和多个岗位以及海外学习、工作经历等）</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kern w:val="0"/>
                      <w:sz w:val="20"/>
                      <w:szCs w:val="20"/>
                      <w:lang w:val="zh-CN"/>
                    </w:rPr>
                    <w:t>5</w:t>
                  </w:r>
                  <w:r w:rsidRPr="005D3489">
                    <w:rPr>
                      <w:rFonts w:ascii="宋体" w:cs="宋体" w:hint="eastAsia"/>
                      <w:kern w:val="0"/>
                      <w:sz w:val="20"/>
                      <w:szCs w:val="20"/>
                      <w:lang w:val="zh-CN"/>
                    </w:rPr>
                    <w:t>年以上相关互联网金融、电子商务平台的独立规划、运营管理经验</w:t>
                  </w:r>
                </w:p>
              </w:tc>
            </w:tr>
            <w:tr w:rsidR="006804ED" w:rsidRPr="005D3489" w:rsidTr="006804ED">
              <w:trPr>
                <w:trHeight w:val="717"/>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02" w:type="dxa"/>
                  <w:gridSpan w:val="8"/>
                  <w:tcBorders>
                    <w:top w:val="single" w:sz="4" w:space="0" w:color="auto"/>
                    <w:left w:val="nil"/>
                    <w:bottom w:val="single" w:sz="4" w:space="0" w:color="auto"/>
                    <w:right w:val="single" w:sz="4" w:space="0" w:color="auto"/>
                  </w:tcBorders>
                </w:tcPr>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1、有良好的成本核算意识，能够控制好不同业务的成本支出；</w:t>
                  </w:r>
                </w:p>
                <w:p w:rsidR="002C785A" w:rsidRPr="005D3489" w:rsidRDefault="002C785A" w:rsidP="004B6BB9">
                  <w:pPr>
                    <w:autoSpaceDE w:val="0"/>
                    <w:autoSpaceDN w:val="0"/>
                    <w:adjustRightInd w:val="0"/>
                    <w:jc w:val="left"/>
                    <w:rPr>
                      <w:rFonts w:ascii="宋体" w:cs="宋体"/>
                      <w:kern w:val="0"/>
                      <w:sz w:val="20"/>
                      <w:szCs w:val="20"/>
                      <w:lang w:val="zh-CN"/>
                    </w:rPr>
                  </w:pPr>
                  <w:r w:rsidRPr="005D3489">
                    <w:rPr>
                      <w:rFonts w:ascii="宋体" w:cs="宋体" w:hint="eastAsia"/>
                      <w:kern w:val="0"/>
                      <w:sz w:val="20"/>
                      <w:szCs w:val="20"/>
                      <w:lang w:val="zh-CN"/>
                    </w:rPr>
                    <w:t>2、优秀的团队管理能力，沟通能力及文案写作能力，有创意，执行力强。</w:t>
                  </w:r>
                </w:p>
              </w:tc>
            </w:tr>
            <w:tr w:rsidR="006804ED" w:rsidRPr="005D3489" w:rsidTr="006804ED">
              <w:trPr>
                <w:trHeight w:val="692"/>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tc>
            </w:tr>
            <w:tr w:rsidR="006804ED" w:rsidRPr="005D3489" w:rsidTr="006804ED">
              <w:trPr>
                <w:trHeight w:val="1012"/>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02"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50万元</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6804ED" w:rsidRPr="005D3489" w:rsidTr="006804ED">
              <w:trPr>
                <w:trHeight w:val="461"/>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03"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07"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592"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6804ED" w:rsidRPr="005D3489" w:rsidTr="006804ED">
              <w:trPr>
                <w:trHeight w:val="450"/>
                <w:jc w:val="center"/>
              </w:trPr>
              <w:tc>
                <w:tcPr>
                  <w:tcW w:w="1671"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59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6804ED" w:rsidRPr="005D3489" w:rsidTr="006804ED">
              <w:trPr>
                <w:trHeight w:val="419"/>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92"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6804ED" w:rsidRPr="005D3489" w:rsidTr="006804ED">
              <w:trPr>
                <w:trHeight w:val="425"/>
                <w:jc w:val="center"/>
              </w:trPr>
              <w:tc>
                <w:tcPr>
                  <w:tcW w:w="1671"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10"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592"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00"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6804ED" w:rsidP="006804ED">
            <w:pPr>
              <w:spacing w:line="520" w:lineRule="exact"/>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13" w:type="dxa"/>
              <w:jc w:val="center"/>
              <w:tblLayout w:type="fixed"/>
              <w:tblLook w:val="0000" w:firstRow="0" w:lastRow="0" w:firstColumn="0" w:lastColumn="0" w:noHBand="0" w:noVBand="0"/>
            </w:tblPr>
            <w:tblGrid>
              <w:gridCol w:w="1687"/>
              <w:gridCol w:w="1522"/>
              <w:gridCol w:w="1106"/>
              <w:gridCol w:w="338"/>
              <w:gridCol w:w="1198"/>
              <w:gridCol w:w="50"/>
              <w:gridCol w:w="1103"/>
              <w:gridCol w:w="248"/>
              <w:gridCol w:w="1461"/>
            </w:tblGrid>
            <w:tr w:rsidR="006804ED" w:rsidRPr="005D3489" w:rsidTr="00FE248F">
              <w:trPr>
                <w:trHeight w:val="382"/>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64"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01"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61"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6804ED" w:rsidRPr="005D3489" w:rsidTr="00FE248F">
              <w:trPr>
                <w:trHeight w:val="1541"/>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26"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6804ED" w:rsidRPr="005D3489" w:rsidTr="00FE248F">
              <w:trPr>
                <w:trHeight w:val="349"/>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96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cs="宋体" w:hint="eastAsia"/>
                      <w:kern w:val="0"/>
                      <w:sz w:val="20"/>
                      <w:szCs w:val="20"/>
                      <w:lang w:val="zh-CN"/>
                    </w:rPr>
                    <w:t>集团融资总监</w:t>
                  </w:r>
                </w:p>
              </w:tc>
              <w:tc>
                <w:tcPr>
                  <w:tcW w:w="119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62"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金融</w:t>
                  </w:r>
                </w:p>
              </w:tc>
            </w:tr>
            <w:tr w:rsidR="006804ED" w:rsidRPr="005D3489" w:rsidTr="00FE248F">
              <w:trPr>
                <w:trHeight w:val="112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FE248F">
                  <w:pPr>
                    <w:autoSpaceDE w:val="0"/>
                    <w:autoSpaceDN w:val="0"/>
                    <w:adjustRightInd w:val="0"/>
                    <w:jc w:val="left"/>
                    <w:rPr>
                      <w:rFonts w:ascii="宋体" w:hAnsi="宋体" w:cs="宋体"/>
                      <w:kern w:val="0"/>
                      <w:sz w:val="20"/>
                      <w:szCs w:val="20"/>
                    </w:rPr>
                  </w:pPr>
                  <w:r w:rsidRPr="005D3489">
                    <w:rPr>
                      <w:rFonts w:ascii="宋体" w:hAnsi="宋体" w:cs="宋体"/>
                      <w:kern w:val="0"/>
                      <w:sz w:val="20"/>
                      <w:szCs w:val="20"/>
                    </w:rPr>
                    <w:t xml:space="preserve">1. </w:t>
                  </w:r>
                  <w:r w:rsidRPr="005D3489">
                    <w:rPr>
                      <w:rFonts w:ascii="宋体" w:hAnsi="宋体" w:cs="宋体" w:hint="eastAsia"/>
                      <w:kern w:val="0"/>
                      <w:sz w:val="20"/>
                      <w:szCs w:val="20"/>
                    </w:rPr>
                    <w:t>根据集团战略规划</w:t>
                  </w:r>
                  <w:r w:rsidR="00893303" w:rsidRPr="005D3489">
                    <w:rPr>
                      <w:rFonts w:ascii="宋体" w:hAnsi="宋体" w:cs="宋体" w:hint="eastAsia"/>
                      <w:kern w:val="0"/>
                      <w:sz w:val="20"/>
                      <w:szCs w:val="20"/>
                    </w:rPr>
                    <w:t>，</w:t>
                  </w:r>
                  <w:r w:rsidRPr="005D3489">
                    <w:rPr>
                      <w:rFonts w:ascii="宋体" w:hAnsi="宋体" w:cs="宋体" w:hint="eastAsia"/>
                      <w:kern w:val="0"/>
                      <w:sz w:val="20"/>
                      <w:szCs w:val="20"/>
                    </w:rPr>
                    <w:t>总体策划和实施集团融资项目渠道并统筹整体融资管理。</w:t>
                  </w:r>
                  <w:r w:rsidRPr="005D3489">
                    <w:rPr>
                      <w:rFonts w:ascii="宋体" w:hAnsi="宋体" w:cs="宋体"/>
                      <w:kern w:val="0"/>
                      <w:sz w:val="20"/>
                      <w:szCs w:val="20"/>
                    </w:rPr>
                    <w:t xml:space="preserve">2. </w:t>
                  </w:r>
                  <w:r w:rsidRPr="005D3489">
                    <w:rPr>
                      <w:rFonts w:ascii="宋体" w:hAnsi="宋体" w:cs="宋体" w:hint="eastAsia"/>
                      <w:kern w:val="0"/>
                      <w:sz w:val="20"/>
                      <w:szCs w:val="20"/>
                    </w:rPr>
                    <w:t>开拓和维护集团与投资人、银行及非银行金融机构、证券机构、投资基金等人脉资源和社会资源。</w:t>
                  </w:r>
                  <w:r w:rsidRPr="005D3489">
                    <w:rPr>
                      <w:rFonts w:ascii="宋体" w:hAnsi="宋体" w:cs="宋体"/>
                      <w:kern w:val="0"/>
                      <w:sz w:val="20"/>
                      <w:szCs w:val="20"/>
                    </w:rPr>
                    <w:t xml:space="preserve">3. </w:t>
                  </w:r>
                  <w:r w:rsidRPr="005D3489">
                    <w:rPr>
                      <w:rFonts w:ascii="宋体" w:hAnsi="宋体" w:cs="宋体" w:hint="eastAsia"/>
                      <w:kern w:val="0"/>
                      <w:sz w:val="20"/>
                      <w:szCs w:val="20"/>
                    </w:rPr>
                    <w:t>扩展融资渠道，分析各种融资方式，打造融资平台，制定最佳融资方案。</w:t>
                  </w:r>
                  <w:r w:rsidRPr="005D3489">
                    <w:rPr>
                      <w:rFonts w:ascii="宋体" w:hAnsi="宋体" w:cs="宋体"/>
                      <w:kern w:val="0"/>
                      <w:sz w:val="20"/>
                      <w:szCs w:val="20"/>
                    </w:rPr>
                    <w:t xml:space="preserve">4. </w:t>
                  </w:r>
                  <w:r w:rsidRPr="005D3489">
                    <w:rPr>
                      <w:rFonts w:ascii="宋体" w:hAnsi="宋体" w:cs="宋体" w:hint="eastAsia"/>
                      <w:kern w:val="0"/>
                      <w:sz w:val="20"/>
                      <w:szCs w:val="20"/>
                    </w:rPr>
                    <w:t>通过对企业资产和负债进行全面分析，针对不同融资渠道的特点设计融资项目和方式。</w:t>
                  </w:r>
                  <w:r w:rsidRPr="005D3489">
                    <w:rPr>
                      <w:rFonts w:ascii="宋体" w:hAnsi="宋体" w:cs="宋体"/>
                      <w:kern w:val="0"/>
                      <w:sz w:val="20"/>
                      <w:szCs w:val="20"/>
                    </w:rPr>
                    <w:t>5.</w:t>
                  </w:r>
                  <w:r w:rsidR="00FE248F" w:rsidRPr="005D3489">
                    <w:rPr>
                      <w:rFonts w:ascii="宋体" w:hAnsi="宋体" w:cs="宋体" w:hint="eastAsia"/>
                      <w:kern w:val="0"/>
                      <w:sz w:val="20"/>
                      <w:szCs w:val="20"/>
                    </w:rPr>
                    <w:t xml:space="preserve"> </w:t>
                  </w:r>
                  <w:r w:rsidRPr="005D3489">
                    <w:rPr>
                      <w:rFonts w:ascii="宋体" w:hAnsi="宋体" w:cs="宋体" w:hint="eastAsia"/>
                      <w:kern w:val="0"/>
                      <w:sz w:val="20"/>
                      <w:szCs w:val="20"/>
                    </w:rPr>
                    <w:t>负责融资方案的具体实施和操作。</w:t>
                  </w:r>
                </w:p>
              </w:tc>
            </w:tr>
            <w:tr w:rsidR="006804ED" w:rsidRPr="005D3489" w:rsidTr="00FE248F">
              <w:trPr>
                <w:trHeight w:val="436"/>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522"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44"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98"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无　</w:t>
                  </w:r>
                </w:p>
              </w:tc>
              <w:tc>
                <w:tcPr>
                  <w:tcW w:w="1401"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61"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30-45　</w:t>
                  </w:r>
                </w:p>
              </w:tc>
            </w:tr>
            <w:tr w:rsidR="006804ED" w:rsidRPr="005D3489" w:rsidTr="00FE248F">
              <w:trPr>
                <w:trHeight w:val="1107"/>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 xml:space="preserve">1. </w:t>
                  </w:r>
                  <w:r w:rsidRPr="005D3489">
                    <w:rPr>
                      <w:rFonts w:ascii="宋体" w:hAnsi="宋体" w:cs="宋体" w:hint="eastAsia"/>
                      <w:kern w:val="0"/>
                      <w:sz w:val="20"/>
                      <w:szCs w:val="20"/>
                    </w:rPr>
                    <w:t>本科及以上学历，金融、财务、经济类、投资类专业。</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2.</w:t>
                  </w:r>
                  <w:r w:rsidRPr="005D3489">
                    <w:rPr>
                      <w:rFonts w:ascii="宋体" w:hAnsi="宋体" w:cs="宋体" w:hint="eastAsia"/>
                      <w:kern w:val="0"/>
                      <w:sz w:val="20"/>
                      <w:szCs w:val="20"/>
                    </w:rPr>
                    <w:t>熟悉各种资金筹集分析工作，熟练运用财务、金融知识。</w:t>
                  </w:r>
                </w:p>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 xml:space="preserve">3. </w:t>
                  </w:r>
                  <w:r w:rsidRPr="005D3489">
                    <w:rPr>
                      <w:rFonts w:ascii="宋体" w:hAnsi="宋体" w:cs="宋体" w:hint="eastAsia"/>
                      <w:kern w:val="0"/>
                      <w:sz w:val="20"/>
                      <w:szCs w:val="20"/>
                    </w:rPr>
                    <w:t>擅长金融资本市场运作，具有丰富的</w:t>
                  </w:r>
                  <w:proofErr w:type="gramStart"/>
                  <w:r w:rsidRPr="005D3489">
                    <w:rPr>
                      <w:rFonts w:ascii="宋体" w:hAnsi="宋体" w:cs="宋体" w:hint="eastAsia"/>
                      <w:kern w:val="0"/>
                      <w:sz w:val="20"/>
                      <w:szCs w:val="20"/>
                    </w:rPr>
                    <w:t>财务及投融资</w:t>
                  </w:r>
                  <w:proofErr w:type="gramEnd"/>
                  <w:r w:rsidRPr="005D3489">
                    <w:rPr>
                      <w:rFonts w:ascii="宋体" w:hAnsi="宋体" w:cs="宋体" w:hint="eastAsia"/>
                      <w:kern w:val="0"/>
                      <w:sz w:val="20"/>
                      <w:szCs w:val="20"/>
                    </w:rPr>
                    <w:t>运作管理经验，丰富的融资渠道及社会资源、项目融资工作经验和业内广泛的人际关系。</w:t>
                  </w:r>
                </w:p>
                <w:p w:rsidR="002C785A" w:rsidRPr="005D3489" w:rsidRDefault="002C785A" w:rsidP="004B6BB9">
                  <w:pPr>
                    <w:widowControl/>
                    <w:jc w:val="left"/>
                    <w:rPr>
                      <w:rFonts w:ascii="宋体" w:cs="宋体"/>
                      <w:kern w:val="0"/>
                      <w:sz w:val="18"/>
                      <w:szCs w:val="18"/>
                      <w:lang w:val="zh-CN"/>
                    </w:rPr>
                  </w:pPr>
                  <w:r w:rsidRPr="005D3489">
                    <w:rPr>
                      <w:rFonts w:ascii="宋体" w:hAnsi="宋体" w:cs="宋体"/>
                      <w:kern w:val="0"/>
                      <w:sz w:val="20"/>
                      <w:szCs w:val="20"/>
                    </w:rPr>
                    <w:t xml:space="preserve">4. </w:t>
                  </w:r>
                  <w:r w:rsidRPr="005D3489">
                    <w:rPr>
                      <w:rFonts w:ascii="宋体" w:hAnsi="宋体" w:cs="宋体" w:hint="eastAsia"/>
                      <w:kern w:val="0"/>
                      <w:sz w:val="20"/>
                      <w:szCs w:val="20"/>
                    </w:rPr>
                    <w:t>熟悉公司财务分析、财务管理、预算管理，熟悉资本运作业务，熟练掌握投融资流程和专项业务知识；熟悉国家相关财务、经济、金融及管理体制改革等方面法律法规政策。</w:t>
                  </w:r>
                </w:p>
              </w:tc>
            </w:tr>
            <w:tr w:rsidR="006804ED" w:rsidRPr="005D3489" w:rsidTr="00FE248F">
              <w:trPr>
                <w:trHeight w:val="97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2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kern w:val="0"/>
                      <w:sz w:val="20"/>
                      <w:szCs w:val="20"/>
                    </w:rPr>
                    <w:t>8</w:t>
                  </w:r>
                  <w:r w:rsidRPr="005D3489">
                    <w:rPr>
                      <w:rFonts w:ascii="宋体" w:hAnsi="宋体" w:cs="宋体" w:hint="eastAsia"/>
                      <w:kern w:val="0"/>
                      <w:sz w:val="20"/>
                      <w:szCs w:val="20"/>
                    </w:rPr>
                    <w:t>年以上工作经验，其中至少</w:t>
                  </w:r>
                  <w:r w:rsidRPr="005D3489">
                    <w:rPr>
                      <w:rFonts w:ascii="宋体" w:hAnsi="宋体" w:cs="宋体"/>
                      <w:kern w:val="0"/>
                      <w:sz w:val="20"/>
                      <w:szCs w:val="20"/>
                    </w:rPr>
                    <w:t>3</w:t>
                  </w:r>
                  <w:r w:rsidRPr="005D3489">
                    <w:rPr>
                      <w:rFonts w:ascii="宋体" w:hAnsi="宋体" w:cs="宋体" w:hint="eastAsia"/>
                      <w:kern w:val="0"/>
                      <w:sz w:val="20"/>
                      <w:szCs w:val="20"/>
                    </w:rPr>
                    <w:t>年以上在大型集团从事融资项目运营的工作经验，拥有丰富的融资渠道和业内广泛的人际关系或成熟的大型项目融资成功案例者优先。</w:t>
                  </w:r>
                </w:p>
              </w:tc>
            </w:tr>
            <w:tr w:rsidR="006804ED" w:rsidRPr="005D3489" w:rsidTr="00FE248F">
              <w:trPr>
                <w:trHeight w:val="705"/>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2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 xml:space="preserve">. </w:t>
                  </w:r>
                  <w:r w:rsidRPr="005D3489">
                    <w:rPr>
                      <w:rFonts w:ascii="宋体" w:hAnsi="宋体" w:cs="宋体" w:hint="eastAsia"/>
                      <w:kern w:val="0"/>
                      <w:sz w:val="20"/>
                      <w:szCs w:val="20"/>
                    </w:rPr>
                    <w:t>具有丰富的商业谈判经验，对项目财务营运分析、成本控制及成本核算能力强。2</w:t>
                  </w:r>
                  <w:r w:rsidRPr="005D3489">
                    <w:rPr>
                      <w:rFonts w:ascii="宋体" w:hAnsi="宋体" w:cs="宋体"/>
                      <w:kern w:val="0"/>
                      <w:sz w:val="20"/>
                      <w:szCs w:val="20"/>
                    </w:rPr>
                    <w:t xml:space="preserve">. </w:t>
                  </w:r>
                  <w:r w:rsidRPr="005D3489">
                    <w:rPr>
                      <w:rFonts w:ascii="宋体" w:hAnsi="宋体" w:cs="宋体" w:hint="eastAsia"/>
                      <w:kern w:val="0"/>
                      <w:sz w:val="20"/>
                      <w:szCs w:val="20"/>
                    </w:rPr>
                    <w:t>能够承受高强度的工作压力，具有敏锐的战略眼光，工作认真踏实、积极主动、有强烈的责任心，具有良好的道德品质和职业操守。</w:t>
                  </w:r>
                </w:p>
              </w:tc>
            </w:tr>
            <w:tr w:rsidR="006804ED" w:rsidRPr="005D3489" w:rsidTr="00FE248F">
              <w:trPr>
                <w:trHeight w:val="629"/>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提供舒适的办公环境及办公设备，给予公司授权制度规定的与职位匹配的所有内部管理权限</w:t>
                  </w:r>
                </w:p>
              </w:tc>
            </w:tr>
            <w:tr w:rsidR="006804ED" w:rsidRPr="005D3489" w:rsidTr="00FE248F">
              <w:trPr>
                <w:trHeight w:val="836"/>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2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70万元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融资奖励+期权+股权+五险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6804ED" w:rsidRPr="005D3489" w:rsidTr="00FE248F">
              <w:trPr>
                <w:trHeight w:val="311"/>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214"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0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709"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6804ED" w:rsidRPr="005D3489" w:rsidTr="00FE248F">
              <w:trPr>
                <w:trHeight w:val="429"/>
                <w:jc w:val="center"/>
              </w:trPr>
              <w:tc>
                <w:tcPr>
                  <w:tcW w:w="1687"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8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6804ED" w:rsidRPr="005D3489" w:rsidTr="00FE248F">
              <w:trPr>
                <w:trHeight w:val="265"/>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8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6804ED" w:rsidRPr="005D3489" w:rsidTr="00FE248F">
              <w:trPr>
                <w:trHeight w:val="501"/>
                <w:jc w:val="center"/>
              </w:trPr>
              <w:tc>
                <w:tcPr>
                  <w:tcW w:w="1687"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628"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8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12"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2C785A" w:rsidP="00FE248F">
            <w:pPr>
              <w:widowControl/>
              <w:rPr>
                <w:rFonts w:ascii="方正小标宋_GBK" w:eastAsia="方正小标宋_GBK" w:hAnsi="宋体" w:cs="宋体"/>
                <w:kern w:val="0"/>
                <w:sz w:val="32"/>
                <w:szCs w:val="32"/>
              </w:rPr>
            </w:pPr>
          </w:p>
          <w:p w:rsidR="002C785A" w:rsidRPr="005D3489" w:rsidRDefault="00FE248F" w:rsidP="004B6BB9">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技术开发区（头屯河区）高层次全职创新人才引进需求信息表</w:t>
            </w:r>
          </w:p>
          <w:tbl>
            <w:tblPr>
              <w:tblW w:w="8666" w:type="dxa"/>
              <w:jc w:val="center"/>
              <w:tblInd w:w="17" w:type="dxa"/>
              <w:tblLayout w:type="fixed"/>
              <w:tblLook w:val="0000" w:firstRow="0" w:lastRow="0" w:firstColumn="0" w:lastColumn="0" w:noHBand="0" w:noVBand="0"/>
            </w:tblPr>
            <w:tblGrid>
              <w:gridCol w:w="1770"/>
              <w:gridCol w:w="1419"/>
              <w:gridCol w:w="1125"/>
              <w:gridCol w:w="345"/>
              <w:gridCol w:w="1219"/>
              <w:gridCol w:w="51"/>
              <w:gridCol w:w="1123"/>
              <w:gridCol w:w="252"/>
              <w:gridCol w:w="1362"/>
            </w:tblGrid>
            <w:tr w:rsidR="00FE248F" w:rsidRPr="005D3489" w:rsidTr="00FD04FD">
              <w:trPr>
                <w:trHeight w:val="425"/>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10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新疆华春投资集团有限公司</w:t>
                  </w:r>
                </w:p>
              </w:tc>
              <w:tc>
                <w:tcPr>
                  <w:tcW w:w="1426"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362"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E248F" w:rsidRPr="005D3489" w:rsidTr="00FD04FD">
              <w:trPr>
                <w:trHeight w:val="153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96" w:type="dxa"/>
                  <w:gridSpan w:val="8"/>
                  <w:tcBorders>
                    <w:top w:val="single" w:sz="4" w:space="0" w:color="auto"/>
                    <w:left w:val="nil"/>
                    <w:bottom w:val="single" w:sz="4" w:space="0" w:color="auto"/>
                    <w:right w:val="single" w:sz="4" w:space="0" w:color="auto"/>
                  </w:tcBorders>
                  <w:vAlign w:val="center"/>
                </w:tcPr>
                <w:p w:rsidR="002C785A" w:rsidRPr="005D3489" w:rsidRDefault="002C785A" w:rsidP="004B6BB9">
                  <w:pPr>
                    <w:spacing w:line="240" w:lineRule="atLeast"/>
                    <w:ind w:firstLineChars="200" w:firstLine="400"/>
                    <w:rPr>
                      <w:rFonts w:ascii="宋体" w:hAnsi="宋体" w:cs="宋体"/>
                      <w:kern w:val="0"/>
                      <w:sz w:val="20"/>
                      <w:szCs w:val="20"/>
                    </w:rPr>
                  </w:pPr>
                  <w:r w:rsidRPr="005D3489">
                    <w:rPr>
                      <w:rFonts w:ascii="宋体" w:hAnsi="宋体" w:cs="宋体" w:hint="eastAsia"/>
                      <w:kern w:val="0"/>
                      <w:sz w:val="20"/>
                      <w:szCs w:val="20"/>
                    </w:rPr>
                    <w:t>新疆华春投资集团有限公司（以下简称华春投资集团）是政府从内地招商引资来</w:t>
                  </w:r>
                  <w:proofErr w:type="gramStart"/>
                  <w:r w:rsidRPr="005D3489">
                    <w:rPr>
                      <w:rFonts w:ascii="宋体" w:hAnsi="宋体" w:cs="宋体" w:hint="eastAsia"/>
                      <w:kern w:val="0"/>
                      <w:sz w:val="20"/>
                      <w:szCs w:val="20"/>
                    </w:rPr>
                    <w:t>疆投资</w:t>
                  </w:r>
                  <w:proofErr w:type="gramEnd"/>
                  <w:r w:rsidRPr="005D3489">
                    <w:rPr>
                      <w:rFonts w:ascii="宋体" w:hAnsi="宋体" w:cs="宋体" w:hint="eastAsia"/>
                      <w:kern w:val="0"/>
                      <w:sz w:val="20"/>
                      <w:szCs w:val="20"/>
                    </w:rPr>
                    <w:t>的企业，成立于1995年（以下简称华春集团），注册资本1.31亿元，现净资产达12.19亿元；现已逐步形成药业产业、金融产业、毛纺三大产业为主业的战略格局，以房地产开发、投资为辅业的跨行业发展的综合性大型民营投资集团。现已</w:t>
                  </w:r>
                  <w:r w:rsidRPr="005D3489">
                    <w:rPr>
                      <w:rFonts w:ascii="宋体" w:hAnsi="宋体" w:cs="宋体"/>
                      <w:kern w:val="0"/>
                      <w:sz w:val="20"/>
                      <w:szCs w:val="20"/>
                    </w:rPr>
                    <w:t>形成了以生物制药</w:t>
                  </w:r>
                  <w:r w:rsidRPr="005D3489">
                    <w:rPr>
                      <w:rFonts w:ascii="宋体" w:hAnsi="宋体" w:cs="宋体" w:hint="eastAsia"/>
                      <w:kern w:val="0"/>
                      <w:sz w:val="20"/>
                      <w:szCs w:val="20"/>
                    </w:rPr>
                    <w:t>、天然药物的</w:t>
                  </w:r>
                  <w:r w:rsidRPr="005D3489">
                    <w:rPr>
                      <w:rFonts w:ascii="宋体" w:hAnsi="宋体" w:cs="宋体"/>
                      <w:kern w:val="0"/>
                      <w:sz w:val="20"/>
                      <w:szCs w:val="20"/>
                    </w:rPr>
                    <w:t>研发</w:t>
                  </w:r>
                  <w:r w:rsidRPr="005D3489">
                    <w:rPr>
                      <w:rFonts w:ascii="宋体" w:hAnsi="宋体" w:cs="宋体" w:hint="eastAsia"/>
                      <w:kern w:val="0"/>
                      <w:sz w:val="20"/>
                      <w:szCs w:val="20"/>
                    </w:rPr>
                    <w:t>生产和金融产业为主、兼营</w:t>
                  </w:r>
                  <w:r w:rsidRPr="005D3489">
                    <w:rPr>
                      <w:rFonts w:ascii="宋体" w:hAnsi="宋体" w:cs="宋体"/>
                      <w:kern w:val="0"/>
                      <w:sz w:val="20"/>
                      <w:szCs w:val="20"/>
                    </w:rPr>
                    <w:t>房地产开发、国内外贸易等跨行业、跨地区的综合性</w:t>
                  </w:r>
                  <w:r w:rsidRPr="005D3489">
                    <w:rPr>
                      <w:rFonts w:ascii="宋体" w:hAnsi="宋体" w:cs="宋体" w:hint="eastAsia"/>
                      <w:kern w:val="0"/>
                      <w:sz w:val="20"/>
                      <w:szCs w:val="20"/>
                    </w:rPr>
                    <w:t>的大型民营企业集团。</w:t>
                  </w:r>
                </w:p>
              </w:tc>
            </w:tr>
            <w:tr w:rsidR="00FE248F" w:rsidRPr="005D3489" w:rsidTr="00FD04FD">
              <w:trPr>
                <w:trHeight w:val="3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889"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毛纺产业</w:t>
                  </w:r>
                  <w:proofErr w:type="gramEnd"/>
                  <w:r w:rsidRPr="005D3489">
                    <w:rPr>
                      <w:rFonts w:ascii="宋体" w:hAnsi="宋体" w:cs="宋体" w:hint="eastAsia"/>
                      <w:kern w:val="0"/>
                      <w:sz w:val="20"/>
                      <w:szCs w:val="20"/>
                    </w:rPr>
                    <w:t>营销总经理</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788" w:type="dxa"/>
                  <w:gridSpan w:val="4"/>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毛纺</w:t>
                  </w:r>
                </w:p>
              </w:tc>
            </w:tr>
            <w:tr w:rsidR="00FE248F" w:rsidRPr="005D3489" w:rsidTr="00FD04FD">
              <w:trPr>
                <w:trHeight w:val="114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负责统筹</w:t>
                  </w:r>
                  <w:proofErr w:type="gramStart"/>
                  <w:r w:rsidRPr="005D3489">
                    <w:rPr>
                      <w:rFonts w:ascii="宋体" w:cs="宋体" w:hint="eastAsia"/>
                      <w:kern w:val="0"/>
                      <w:sz w:val="20"/>
                      <w:szCs w:val="20"/>
                    </w:rPr>
                    <w:t>毛纺产业</w:t>
                  </w:r>
                  <w:proofErr w:type="gramEnd"/>
                  <w:r w:rsidRPr="005D3489">
                    <w:rPr>
                      <w:rFonts w:ascii="宋体" w:cs="宋体" w:hint="eastAsia"/>
                      <w:kern w:val="0"/>
                      <w:sz w:val="20"/>
                      <w:szCs w:val="20"/>
                    </w:rPr>
                    <w:t>国内外市场品牌推广整体工作和品牌推广策划。</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负责新产品国内外市场推广方案策划和执行及费用的控制。</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组织调研产品知名度，根据公司营销策略，结合不同产品特性，开展针对性市场调研活动。</w:t>
                  </w:r>
                </w:p>
                <w:p w:rsidR="002C785A" w:rsidRPr="005D3489" w:rsidRDefault="002C785A" w:rsidP="002C785A">
                  <w:pPr>
                    <w:numPr>
                      <w:ilvl w:val="0"/>
                      <w:numId w:val="7"/>
                    </w:numPr>
                    <w:autoSpaceDE w:val="0"/>
                    <w:autoSpaceDN w:val="0"/>
                    <w:adjustRightInd w:val="0"/>
                    <w:jc w:val="left"/>
                    <w:rPr>
                      <w:rFonts w:ascii="宋体" w:cs="宋体"/>
                      <w:kern w:val="0"/>
                      <w:sz w:val="20"/>
                      <w:szCs w:val="20"/>
                    </w:rPr>
                  </w:pPr>
                  <w:r w:rsidRPr="005D3489">
                    <w:rPr>
                      <w:rFonts w:ascii="宋体" w:cs="宋体" w:hint="eastAsia"/>
                      <w:kern w:val="0"/>
                      <w:sz w:val="20"/>
                      <w:szCs w:val="20"/>
                    </w:rPr>
                    <w:t>有一定的时尚气息，以及对国际时尚潮流的感知，具有独特的国际视角。和国外设计师对接并做出相应的品牌推广策划方案。</w:t>
                  </w:r>
                </w:p>
                <w:p w:rsidR="002C785A" w:rsidRPr="005D3489" w:rsidRDefault="002C785A" w:rsidP="002C785A">
                  <w:pPr>
                    <w:numPr>
                      <w:ilvl w:val="0"/>
                      <w:numId w:val="7"/>
                    </w:numPr>
                    <w:autoSpaceDE w:val="0"/>
                    <w:autoSpaceDN w:val="0"/>
                    <w:adjustRightInd w:val="0"/>
                    <w:jc w:val="left"/>
                    <w:rPr>
                      <w:rFonts w:ascii="宋体" w:cs="宋体"/>
                      <w:kern w:val="0"/>
                      <w:sz w:val="18"/>
                      <w:szCs w:val="18"/>
                    </w:rPr>
                  </w:pPr>
                  <w:r w:rsidRPr="005D3489">
                    <w:rPr>
                      <w:rFonts w:ascii="宋体" w:cs="宋体" w:hint="eastAsia"/>
                      <w:kern w:val="0"/>
                      <w:sz w:val="20"/>
                      <w:szCs w:val="20"/>
                    </w:rPr>
                    <w:t>根据集团整体策略，负责品牌提升和营销策略管理，制定产品持续发展计划，对公司的品牌长期发展战略提出可行性建议和执行方案。</w:t>
                  </w:r>
                </w:p>
              </w:tc>
            </w:tr>
            <w:tr w:rsidR="00FE248F" w:rsidRPr="005D3489" w:rsidTr="00FD04FD">
              <w:trPr>
                <w:trHeight w:val="31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4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无</w:t>
                  </w:r>
                </w:p>
              </w:tc>
              <w:tc>
                <w:tcPr>
                  <w:tcW w:w="1470" w:type="dxa"/>
                  <w:gridSpan w:val="2"/>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19"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大专及以上</w:t>
                  </w:r>
                </w:p>
              </w:tc>
              <w:tc>
                <w:tcPr>
                  <w:tcW w:w="1426"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362" w:type="dxa"/>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无</w:t>
                  </w:r>
                </w:p>
              </w:tc>
            </w:tr>
            <w:tr w:rsidR="00FE248F" w:rsidRPr="005D3489" w:rsidTr="00FD04FD">
              <w:trPr>
                <w:trHeight w:val="849"/>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（包括创新能力、学术技术水平、研发能力、研究成果、管理能力等）</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相关品牌管理经验10年以上，奢侈品、时尚服饰等相关行业的经验优先考虑。有羊绒行业相关工作经验更佳。</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品牌意识强，具有出色的</w:t>
                  </w:r>
                  <w:proofErr w:type="gramStart"/>
                  <w:r w:rsidRPr="005D3489">
                    <w:rPr>
                      <w:rFonts w:ascii="宋体" w:hAnsi="宋体" w:cs="宋体" w:hint="eastAsia"/>
                      <w:bCs/>
                      <w:kern w:val="0"/>
                      <w:sz w:val="20"/>
                      <w:szCs w:val="20"/>
                    </w:rPr>
                    <w:t>天能力</w:t>
                  </w:r>
                  <w:proofErr w:type="gramEnd"/>
                  <w:r w:rsidRPr="005D3489">
                    <w:rPr>
                      <w:rFonts w:ascii="宋体" w:hAnsi="宋体" w:cs="宋体" w:hint="eastAsia"/>
                      <w:bCs/>
                      <w:kern w:val="0"/>
                      <w:sz w:val="20"/>
                      <w:szCs w:val="20"/>
                    </w:rPr>
                    <w:t>和沟通技巧，有大型品牌成功管理案例；对市场有灵敏的触觉和较强的资讯搜集能力，能独立操作品牌营销工作。</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对流行趋势有较强的市场感知能力，敏锐地把握市场动态、市场方向的能力。</w:t>
                  </w:r>
                </w:p>
                <w:p w:rsidR="002C785A" w:rsidRPr="005D3489" w:rsidRDefault="002C785A" w:rsidP="002C785A">
                  <w:pPr>
                    <w:widowControl/>
                    <w:numPr>
                      <w:ilvl w:val="0"/>
                      <w:numId w:val="8"/>
                    </w:numPr>
                    <w:jc w:val="left"/>
                    <w:rPr>
                      <w:rFonts w:ascii="宋体" w:hAnsi="宋体" w:cs="宋体"/>
                      <w:bCs/>
                      <w:kern w:val="0"/>
                      <w:sz w:val="20"/>
                      <w:szCs w:val="20"/>
                    </w:rPr>
                  </w:pPr>
                  <w:r w:rsidRPr="005D3489">
                    <w:rPr>
                      <w:rFonts w:ascii="宋体" w:hAnsi="宋体" w:cs="宋体" w:hint="eastAsia"/>
                      <w:bCs/>
                      <w:kern w:val="0"/>
                      <w:sz w:val="20"/>
                      <w:szCs w:val="20"/>
                    </w:rPr>
                    <w:t>有较强的执行能力和组织协调能力。</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Cs/>
                      <w:kern w:val="0"/>
                      <w:sz w:val="20"/>
                      <w:szCs w:val="20"/>
                    </w:rPr>
                    <w:t>5、英文口语流利，良好的沟通技巧和语言表达能力。</w:t>
                  </w:r>
                </w:p>
              </w:tc>
            </w:tr>
            <w:tr w:rsidR="00FE248F" w:rsidRPr="005D3489" w:rsidTr="00FD04FD">
              <w:trPr>
                <w:trHeight w:val="594"/>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9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b/>
                      <w:kern w:val="0"/>
                      <w:sz w:val="20"/>
                      <w:szCs w:val="20"/>
                    </w:rPr>
                  </w:pPr>
                  <w:r w:rsidRPr="005D3489">
                    <w:rPr>
                      <w:rFonts w:ascii="宋体" w:hAnsi="宋体" w:cs="宋体" w:hint="eastAsia"/>
                      <w:b/>
                      <w:kern w:val="0"/>
                      <w:sz w:val="20"/>
                      <w:szCs w:val="20"/>
                    </w:rPr>
                    <w:t>纺织相关专业、有国外留学经历者优先考虑</w:t>
                  </w:r>
                </w:p>
              </w:tc>
            </w:tr>
            <w:tr w:rsidR="00FE248F" w:rsidRPr="005D3489" w:rsidTr="00FD04FD">
              <w:trPr>
                <w:trHeight w:val="451"/>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96" w:type="dxa"/>
                  <w:gridSpan w:val="8"/>
                  <w:tcBorders>
                    <w:top w:val="single" w:sz="4" w:space="0" w:color="auto"/>
                    <w:left w:val="nil"/>
                    <w:bottom w:val="single" w:sz="4" w:space="0" w:color="auto"/>
                    <w:right w:val="single" w:sz="4" w:space="0" w:color="auto"/>
                  </w:tcBorders>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具备一定服装行业客户订单资源（国内、国外均可）</w:t>
                  </w:r>
                </w:p>
              </w:tc>
            </w:tr>
            <w:tr w:rsidR="00FE248F" w:rsidRPr="005D3489" w:rsidTr="00FD04FD">
              <w:trPr>
                <w:trHeight w:val="765"/>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提供舒适的办公环境及办公设备，毛纺专业团队的支持，给予公司授权制度规定的与职位匹配的所有内部管理权限</w:t>
                  </w:r>
                </w:p>
              </w:tc>
            </w:tr>
            <w:tr w:rsidR="00FE248F" w:rsidRPr="005D3489" w:rsidTr="00FD04FD">
              <w:trPr>
                <w:trHeight w:val="830"/>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96" w:type="dxa"/>
                  <w:gridSpan w:val="8"/>
                  <w:tcBorders>
                    <w:top w:val="single" w:sz="4" w:space="0" w:color="auto"/>
                    <w:left w:val="nil"/>
                    <w:bottom w:val="single" w:sz="4" w:space="0" w:color="auto"/>
                    <w:right w:val="single" w:sz="4" w:space="0" w:color="000000"/>
                  </w:tcBorders>
                </w:tcPr>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年薪  120万元</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营销奖励+期权+股权+五险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E248F" w:rsidRPr="005D3489" w:rsidTr="00FD04FD">
              <w:trPr>
                <w:trHeight w:val="461"/>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159" w:type="dxa"/>
                  <w:gridSpan w:val="5"/>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乌市北京南路370号银通大厦8楼</w:t>
                  </w:r>
                </w:p>
              </w:tc>
              <w:tc>
                <w:tcPr>
                  <w:tcW w:w="1123" w:type="dxa"/>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1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830011</w:t>
                  </w:r>
                </w:p>
              </w:tc>
            </w:tr>
            <w:tr w:rsidR="00FE248F" w:rsidRPr="005D3489" w:rsidTr="00FD04FD">
              <w:trPr>
                <w:trHeight w:val="397"/>
                <w:jc w:val="center"/>
              </w:trPr>
              <w:tc>
                <w:tcPr>
                  <w:tcW w:w="1770" w:type="dxa"/>
                  <w:tcBorders>
                    <w:top w:val="single" w:sz="4" w:space="0" w:color="auto"/>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p>
              </w:tc>
              <w:tc>
                <w:tcPr>
                  <w:tcW w:w="1615"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E248F" w:rsidRPr="005D3489" w:rsidTr="00FD04FD">
              <w:trPr>
                <w:trHeight w:val="417"/>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3850701</w:t>
                  </w:r>
                </w:p>
              </w:tc>
            </w:tr>
            <w:tr w:rsidR="00FE248F" w:rsidRPr="005D3489" w:rsidTr="00FD04FD">
              <w:trPr>
                <w:trHeight w:val="423"/>
                <w:jc w:val="center"/>
              </w:trPr>
              <w:tc>
                <w:tcPr>
                  <w:tcW w:w="1770" w:type="dxa"/>
                  <w:tcBorders>
                    <w:top w:val="nil"/>
                    <w:left w:val="single" w:sz="4" w:space="0" w:color="auto"/>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544" w:type="dxa"/>
                  <w:gridSpan w:val="2"/>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15899226323</w:t>
                  </w:r>
                </w:p>
              </w:tc>
              <w:tc>
                <w:tcPr>
                  <w:tcW w:w="1615" w:type="dxa"/>
                  <w:gridSpan w:val="3"/>
                  <w:tcBorders>
                    <w:top w:val="nil"/>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37" w:type="dxa"/>
                  <w:gridSpan w:val="3"/>
                  <w:tcBorders>
                    <w:top w:val="single" w:sz="4" w:space="0" w:color="auto"/>
                    <w:left w:val="nil"/>
                    <w:bottom w:val="single" w:sz="4" w:space="0" w:color="auto"/>
                    <w:right w:val="single" w:sz="4" w:space="0" w:color="auto"/>
                  </w:tcBorders>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bl>
          <w:p w:rsidR="002C785A" w:rsidRPr="005D3489" w:rsidRDefault="002C785A" w:rsidP="004B6BB9">
            <w:pPr>
              <w:widowControl/>
              <w:rPr>
                <w:rFonts w:ascii="方正小标宋_GBK" w:eastAsia="方正小标宋_GBK" w:hAnsi="宋体" w:cs="宋体"/>
                <w:kern w:val="0"/>
                <w:sz w:val="32"/>
                <w:szCs w:val="32"/>
              </w:rPr>
            </w:pPr>
          </w:p>
        </w:tc>
      </w:tr>
    </w:tbl>
    <w:p w:rsidR="002C785A" w:rsidRPr="005D3489" w:rsidRDefault="002C785A" w:rsidP="002C785A">
      <w:pPr>
        <w:spacing w:line="60" w:lineRule="exact"/>
        <w:jc w:val="center"/>
      </w:pPr>
    </w:p>
    <w:p w:rsidR="002C785A" w:rsidRPr="005D3489" w:rsidRDefault="002C785A" w:rsidP="002C785A">
      <w:pPr>
        <w:spacing w:line="60" w:lineRule="exact"/>
        <w:jc w:val="center"/>
      </w:pPr>
    </w:p>
    <w:tbl>
      <w:tblPr>
        <w:tblW w:w="8789" w:type="dxa"/>
        <w:tblInd w:w="250" w:type="dxa"/>
        <w:tblLayout w:type="fixed"/>
        <w:tblLook w:val="0000" w:firstRow="0" w:lastRow="0" w:firstColumn="0" w:lastColumn="0" w:noHBand="0" w:noVBand="0"/>
      </w:tblPr>
      <w:tblGrid>
        <w:gridCol w:w="1476"/>
        <w:gridCol w:w="1370"/>
        <w:gridCol w:w="1088"/>
        <w:gridCol w:w="332"/>
        <w:gridCol w:w="1178"/>
        <w:gridCol w:w="49"/>
        <w:gridCol w:w="1085"/>
        <w:gridCol w:w="244"/>
        <w:gridCol w:w="1967"/>
      </w:tblGrid>
      <w:tr w:rsidR="00FD04FD" w:rsidRPr="005D3489" w:rsidTr="00295AF7">
        <w:trPr>
          <w:trHeight w:val="885"/>
        </w:trPr>
        <w:tc>
          <w:tcPr>
            <w:tcW w:w="8789" w:type="dxa"/>
            <w:gridSpan w:val="9"/>
            <w:tcBorders>
              <w:top w:val="nil"/>
              <w:left w:val="nil"/>
              <w:bottom w:val="nil"/>
              <w:right w:val="nil"/>
            </w:tcBorders>
            <w:shd w:val="clear" w:color="auto" w:fill="auto"/>
            <w:vAlign w:val="center"/>
          </w:tcPr>
          <w:p w:rsidR="002C785A" w:rsidRPr="005D3489" w:rsidRDefault="00FD04FD" w:rsidP="004B6BB9">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c>
      </w:tr>
      <w:tr w:rsidR="00FD04FD" w:rsidRPr="005D3489" w:rsidTr="00295AF7">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新疆华春生物药业股份有限公司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7"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民营</w:t>
            </w:r>
            <w:r w:rsidRPr="005D3489">
              <w:rPr>
                <w:rFonts w:ascii="宋体" w:hAnsi="宋体" w:cs="宋体" w:hint="eastAsia"/>
                <w:kern w:val="0"/>
                <w:sz w:val="24"/>
              </w:rPr>
              <w:t xml:space="preserve">　</w:t>
            </w:r>
          </w:p>
        </w:tc>
      </w:tr>
      <w:tr w:rsidR="00FD04FD" w:rsidRPr="005D3489" w:rsidTr="00295AF7">
        <w:trPr>
          <w:trHeight w:val="154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jc w:val="left"/>
              <w:rPr>
                <w:rFonts w:ascii="宋体" w:hAnsi="宋体"/>
                <w:sz w:val="20"/>
                <w:szCs w:val="20"/>
              </w:rPr>
            </w:pPr>
            <w:r w:rsidRPr="005D3489">
              <w:rPr>
                <w:rFonts w:hint="eastAsia"/>
                <w:kern w:val="0"/>
                <w:sz w:val="20"/>
                <w:szCs w:val="20"/>
              </w:rPr>
              <w:t>公司隶属于新疆华春投资集团有限公司。</w:t>
            </w:r>
            <w:r w:rsidRPr="005D3489">
              <w:rPr>
                <w:rFonts w:ascii="宋体" w:hAnsi="宋体" w:hint="eastAsia"/>
                <w:sz w:val="20"/>
                <w:szCs w:val="20"/>
              </w:rPr>
              <w:t>主要经营生物制药与天然药物的研发与生产、药材种植、保健品运营和投资业务。宗旨：利用新疆医药资源，在产学研合作的基础上，重点开发具有新疆特色的现代中药、维药，哈药，把新疆医药资源优势转化为医药产业优势和经济优势。公司与国内、疆内顶级科研机构—中国医学科学院药用植物研究所、中国中医科学院中药研究所、北京中医药大学中药学院、新疆医科大，新疆阿勒泰哈萨克医医院等建立了全面、长期、稳定的科技合作关系。</w:t>
            </w:r>
            <w:r w:rsidRPr="005D3489">
              <w:rPr>
                <w:rFonts w:ascii="宋体" w:hAnsi="宋体" w:cs="宋体" w:hint="eastAsia"/>
                <w:kern w:val="0"/>
                <w:sz w:val="20"/>
                <w:szCs w:val="20"/>
              </w:rPr>
              <w:t xml:space="preserve">　</w:t>
            </w:r>
          </w:p>
        </w:tc>
      </w:tr>
      <w:tr w:rsidR="00FD04FD" w:rsidRPr="005D3489" w:rsidTr="00295AF7">
        <w:trPr>
          <w:trHeight w:val="41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0"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r w:rsidRPr="005D3489">
              <w:rPr>
                <w:rFonts w:ascii="宋体" w:hAnsi="宋体" w:hint="eastAsia"/>
                <w:szCs w:val="21"/>
              </w:rPr>
              <w:t>研究院副院长</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345"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r w:rsidRPr="005D3489">
              <w:rPr>
                <w:rFonts w:ascii="宋体" w:hAnsi="宋体" w:hint="eastAsia"/>
                <w:szCs w:val="21"/>
              </w:rPr>
              <w:t>生物医药</w:t>
            </w:r>
          </w:p>
        </w:tc>
      </w:tr>
      <w:tr w:rsidR="00FD04FD" w:rsidRPr="005D3489" w:rsidTr="00295AF7">
        <w:trPr>
          <w:trHeight w:val="112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295AF7">
            <w:pPr>
              <w:rPr>
                <w:rFonts w:hAnsi="宋体"/>
                <w:sz w:val="20"/>
                <w:szCs w:val="20"/>
              </w:rPr>
            </w:pPr>
            <w:r w:rsidRPr="005D3489">
              <w:rPr>
                <w:rFonts w:hAnsi="宋体"/>
                <w:sz w:val="20"/>
                <w:szCs w:val="20"/>
              </w:rPr>
              <w:t>协助</w:t>
            </w:r>
            <w:r w:rsidRPr="005D3489">
              <w:rPr>
                <w:rFonts w:hAnsi="宋体" w:hint="eastAsia"/>
                <w:sz w:val="20"/>
                <w:szCs w:val="20"/>
              </w:rPr>
              <w:t>院长</w:t>
            </w:r>
            <w:r w:rsidRPr="005D3489">
              <w:rPr>
                <w:rFonts w:hAnsi="宋体"/>
                <w:sz w:val="20"/>
                <w:szCs w:val="20"/>
              </w:rPr>
              <w:t>制定、贯彻、落实各项</w:t>
            </w:r>
            <w:r w:rsidRPr="005D3489">
              <w:rPr>
                <w:rFonts w:hAnsi="宋体" w:hint="eastAsia"/>
                <w:sz w:val="20"/>
                <w:szCs w:val="20"/>
              </w:rPr>
              <w:t>新药开发</w:t>
            </w:r>
            <w:r w:rsidRPr="005D3489">
              <w:rPr>
                <w:rFonts w:hAnsi="宋体"/>
                <w:sz w:val="20"/>
                <w:szCs w:val="20"/>
              </w:rPr>
              <w:t>发展战略、计划，实现</w:t>
            </w:r>
            <w:r w:rsidRPr="005D3489">
              <w:rPr>
                <w:rFonts w:hAnsi="宋体" w:hint="eastAsia"/>
                <w:sz w:val="20"/>
                <w:szCs w:val="20"/>
              </w:rPr>
              <w:t>新药研发</w:t>
            </w:r>
            <w:r w:rsidRPr="005D3489">
              <w:rPr>
                <w:rFonts w:hAnsi="宋体"/>
                <w:sz w:val="20"/>
                <w:szCs w:val="20"/>
              </w:rPr>
              <w:t>目标</w:t>
            </w:r>
            <w:r w:rsidRPr="005D3489">
              <w:rPr>
                <w:rFonts w:hAnsi="宋体" w:hint="eastAsia"/>
                <w:sz w:val="20"/>
                <w:szCs w:val="20"/>
              </w:rPr>
              <w:t>；负责</w:t>
            </w:r>
            <w:r w:rsidRPr="005D3489">
              <w:rPr>
                <w:rFonts w:hAnsi="宋体"/>
                <w:sz w:val="20"/>
                <w:szCs w:val="20"/>
              </w:rPr>
              <w:t>研发</w:t>
            </w:r>
            <w:r w:rsidRPr="005D3489">
              <w:rPr>
                <w:rFonts w:hAnsi="宋体" w:hint="eastAsia"/>
                <w:sz w:val="20"/>
                <w:szCs w:val="20"/>
              </w:rPr>
              <w:t>及关键技术引进与开发</w:t>
            </w:r>
            <w:r w:rsidRPr="005D3489">
              <w:rPr>
                <w:rFonts w:hAnsi="宋体"/>
                <w:sz w:val="20"/>
                <w:szCs w:val="20"/>
              </w:rPr>
              <w:t>、</w:t>
            </w:r>
            <w:r w:rsidRPr="005D3489">
              <w:rPr>
                <w:rFonts w:hAnsi="宋体" w:hint="eastAsia"/>
                <w:sz w:val="20"/>
                <w:szCs w:val="20"/>
              </w:rPr>
              <w:t>新药</w:t>
            </w:r>
            <w:r w:rsidRPr="005D3489">
              <w:rPr>
                <w:rFonts w:hAnsi="宋体"/>
                <w:sz w:val="20"/>
                <w:szCs w:val="20"/>
              </w:rPr>
              <w:t>注册过程中与公司内部其他相关部门的沟通与协调</w:t>
            </w:r>
            <w:r w:rsidRPr="005D3489">
              <w:rPr>
                <w:rFonts w:hAnsi="宋体" w:hint="eastAsia"/>
                <w:sz w:val="20"/>
                <w:szCs w:val="20"/>
              </w:rPr>
              <w:t>；</w:t>
            </w:r>
            <w:r w:rsidRPr="005D3489">
              <w:rPr>
                <w:rFonts w:hAnsi="宋体"/>
                <w:sz w:val="20"/>
                <w:szCs w:val="20"/>
              </w:rPr>
              <w:t>负责政府科技项目申报及药品专利申报工作、商标注册及延展工作，同时与国家局、省局及药品检验所各相关部门协调关系，及时掌握市场</w:t>
            </w:r>
            <w:r w:rsidRPr="005D3489">
              <w:rPr>
                <w:rFonts w:hAnsi="宋体" w:hint="eastAsia"/>
                <w:sz w:val="20"/>
                <w:szCs w:val="20"/>
              </w:rPr>
              <w:t>前沿信息与</w:t>
            </w:r>
            <w:r w:rsidRPr="005D3489">
              <w:rPr>
                <w:rFonts w:hAnsi="宋体"/>
                <w:sz w:val="20"/>
                <w:szCs w:val="20"/>
              </w:rPr>
              <w:t>动态</w:t>
            </w:r>
            <w:r w:rsidRPr="005D3489">
              <w:rPr>
                <w:rFonts w:hAnsi="宋体" w:hint="eastAsia"/>
                <w:sz w:val="20"/>
                <w:szCs w:val="20"/>
              </w:rPr>
              <w:t>等。</w:t>
            </w:r>
          </w:p>
        </w:tc>
      </w:tr>
      <w:tr w:rsidR="00FD04FD" w:rsidRPr="005D3489" w:rsidTr="00295AF7">
        <w:trPr>
          <w:trHeight w:val="563"/>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高级</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硕士、博士</w:t>
            </w:r>
            <w:r w:rsidRPr="005D3489">
              <w:rPr>
                <w:rFonts w:ascii="宋体" w:hAnsi="宋体" w:cs="宋体" w:hint="eastAsia"/>
                <w:kern w:val="0"/>
                <w:sz w:val="24"/>
              </w:rPr>
              <w:t xml:space="preserve">　</w:t>
            </w:r>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7"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45岁以下</w:t>
            </w:r>
          </w:p>
        </w:tc>
      </w:tr>
      <w:tr w:rsidR="00FD04FD" w:rsidRPr="005D3489" w:rsidTr="00295AF7">
        <w:trPr>
          <w:trHeight w:val="110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rPr>
                <w:rFonts w:hAnsi="宋体"/>
                <w:sz w:val="20"/>
                <w:szCs w:val="20"/>
              </w:rPr>
            </w:pPr>
            <w:r w:rsidRPr="005D3489">
              <w:rPr>
                <w:rFonts w:hAnsi="宋体" w:hint="eastAsia"/>
                <w:sz w:val="20"/>
                <w:szCs w:val="20"/>
              </w:rPr>
              <w:t>1</w:t>
            </w:r>
            <w:r w:rsidRPr="005D3489">
              <w:rPr>
                <w:rFonts w:hAnsi="宋体" w:hint="eastAsia"/>
                <w:sz w:val="20"/>
                <w:szCs w:val="20"/>
              </w:rPr>
              <w:t>、药学或药物制剂等相关专业硕士及以上学历；</w:t>
            </w:r>
            <w:r w:rsidR="00295AF7" w:rsidRPr="005D3489">
              <w:rPr>
                <w:rFonts w:hAnsi="宋体" w:hint="eastAsia"/>
                <w:sz w:val="20"/>
                <w:szCs w:val="20"/>
              </w:rPr>
              <w:t xml:space="preserve"> </w:t>
            </w:r>
            <w:r w:rsidRPr="005D3489">
              <w:rPr>
                <w:rFonts w:hAnsi="宋体" w:hint="eastAsia"/>
                <w:sz w:val="20"/>
                <w:szCs w:val="20"/>
              </w:rPr>
              <w:t>2</w:t>
            </w:r>
            <w:r w:rsidRPr="005D3489">
              <w:rPr>
                <w:rFonts w:hAnsi="宋体" w:hint="eastAsia"/>
                <w:sz w:val="20"/>
                <w:szCs w:val="20"/>
              </w:rPr>
              <w:t>、本科</w:t>
            </w:r>
            <w:r w:rsidRPr="005D3489">
              <w:rPr>
                <w:rFonts w:hAnsi="宋体" w:hint="eastAsia"/>
                <w:sz w:val="20"/>
                <w:szCs w:val="20"/>
              </w:rPr>
              <w:t>10</w:t>
            </w:r>
            <w:r w:rsidRPr="005D3489">
              <w:rPr>
                <w:rFonts w:hAnsi="宋体" w:hint="eastAsia"/>
                <w:sz w:val="20"/>
                <w:szCs w:val="20"/>
              </w:rPr>
              <w:t>年、硕士</w:t>
            </w:r>
            <w:r w:rsidRPr="005D3489">
              <w:rPr>
                <w:rFonts w:hAnsi="宋体" w:hint="eastAsia"/>
                <w:sz w:val="20"/>
                <w:szCs w:val="20"/>
              </w:rPr>
              <w:t>5</w:t>
            </w:r>
            <w:r w:rsidRPr="005D3489">
              <w:rPr>
                <w:rFonts w:hAnsi="宋体" w:hint="eastAsia"/>
                <w:sz w:val="20"/>
                <w:szCs w:val="20"/>
              </w:rPr>
              <w:t>年以上研发经验，能独立进行新药或仿制药的制剂开发；</w:t>
            </w:r>
            <w:r w:rsidR="00295AF7" w:rsidRPr="005D3489">
              <w:rPr>
                <w:rFonts w:hAnsi="宋体" w:hint="eastAsia"/>
                <w:sz w:val="20"/>
                <w:szCs w:val="20"/>
              </w:rPr>
              <w:t xml:space="preserve"> </w:t>
            </w:r>
            <w:r w:rsidRPr="005D3489">
              <w:rPr>
                <w:rFonts w:hAnsi="宋体" w:hint="eastAsia"/>
                <w:sz w:val="20"/>
                <w:szCs w:val="20"/>
              </w:rPr>
              <w:t>3</w:t>
            </w:r>
            <w:r w:rsidRPr="005D3489">
              <w:rPr>
                <w:rFonts w:hAnsi="宋体" w:hint="eastAsia"/>
                <w:sz w:val="20"/>
                <w:szCs w:val="20"/>
              </w:rPr>
              <w:t>、熟悉自治区内药学、临床方面的专家网络，有一定的人脉关系；</w:t>
            </w:r>
            <w:r w:rsidRPr="005D3489">
              <w:rPr>
                <w:rFonts w:hAnsi="宋体" w:hint="eastAsia"/>
                <w:sz w:val="20"/>
                <w:szCs w:val="20"/>
              </w:rPr>
              <w:t>4</w:t>
            </w:r>
            <w:r w:rsidRPr="005D3489">
              <w:rPr>
                <w:rFonts w:hAnsi="宋体" w:hint="eastAsia"/>
                <w:sz w:val="20"/>
                <w:szCs w:val="20"/>
              </w:rPr>
              <w:t>、熟悉自治区科技项目申报程序，有实际申报经验者优先；</w:t>
            </w:r>
            <w:r w:rsidRPr="005D3489">
              <w:rPr>
                <w:rFonts w:hAnsi="宋体" w:hint="eastAsia"/>
                <w:sz w:val="20"/>
                <w:szCs w:val="20"/>
              </w:rPr>
              <w:t>5</w:t>
            </w:r>
            <w:r w:rsidRPr="005D3489">
              <w:rPr>
                <w:rFonts w:hAnsi="宋体" w:hint="eastAsia"/>
                <w:sz w:val="20"/>
                <w:szCs w:val="20"/>
              </w:rPr>
              <w:t>、熟悉</w:t>
            </w:r>
            <w:r w:rsidRPr="005D3489">
              <w:rPr>
                <w:rFonts w:hAnsi="宋体" w:hint="eastAsia"/>
                <w:sz w:val="20"/>
                <w:szCs w:val="20"/>
              </w:rPr>
              <w:t>GMP</w:t>
            </w:r>
            <w:r w:rsidRPr="005D3489">
              <w:rPr>
                <w:rFonts w:hAnsi="宋体" w:hint="eastAsia"/>
                <w:sz w:val="20"/>
                <w:szCs w:val="20"/>
              </w:rPr>
              <w:t>、药品研发制剂研究相关指导原则，有</w:t>
            </w:r>
            <w:r w:rsidRPr="005D3489">
              <w:rPr>
                <w:rFonts w:hAnsi="宋体" w:hint="eastAsia"/>
                <w:sz w:val="20"/>
                <w:szCs w:val="20"/>
              </w:rPr>
              <w:t>07</w:t>
            </w:r>
            <w:r w:rsidRPr="005D3489">
              <w:rPr>
                <w:rFonts w:hAnsi="宋体" w:hint="eastAsia"/>
                <w:sz w:val="20"/>
                <w:szCs w:val="20"/>
              </w:rPr>
              <w:t>年后获得新药证书研发经历者优先；</w:t>
            </w:r>
            <w:r w:rsidR="00295AF7" w:rsidRPr="005D3489">
              <w:rPr>
                <w:rFonts w:hAnsi="宋体" w:hint="eastAsia"/>
                <w:sz w:val="20"/>
                <w:szCs w:val="20"/>
              </w:rPr>
              <w:t xml:space="preserve"> </w:t>
            </w:r>
            <w:r w:rsidRPr="005D3489">
              <w:rPr>
                <w:rFonts w:hAnsi="宋体" w:hint="eastAsia"/>
                <w:sz w:val="20"/>
                <w:szCs w:val="20"/>
              </w:rPr>
              <w:t>6</w:t>
            </w:r>
            <w:r w:rsidRPr="005D3489">
              <w:rPr>
                <w:rFonts w:hAnsi="宋体" w:hint="eastAsia"/>
                <w:sz w:val="20"/>
                <w:szCs w:val="20"/>
              </w:rPr>
              <w:t>、熟悉项目管理工作，能熟练使用</w:t>
            </w:r>
            <w:r w:rsidRPr="005D3489">
              <w:rPr>
                <w:rFonts w:hAnsi="宋体" w:hint="eastAsia"/>
                <w:sz w:val="20"/>
                <w:szCs w:val="20"/>
              </w:rPr>
              <w:t>open plan</w:t>
            </w:r>
            <w:r w:rsidRPr="005D3489">
              <w:rPr>
                <w:rFonts w:hAnsi="宋体" w:hint="eastAsia"/>
                <w:sz w:val="20"/>
                <w:szCs w:val="20"/>
              </w:rPr>
              <w:t>、</w:t>
            </w:r>
            <w:r w:rsidRPr="005D3489">
              <w:rPr>
                <w:rFonts w:hAnsi="宋体" w:hint="eastAsia"/>
                <w:sz w:val="20"/>
                <w:szCs w:val="20"/>
              </w:rPr>
              <w:t>office project</w:t>
            </w:r>
            <w:r w:rsidRPr="005D3489">
              <w:rPr>
                <w:rFonts w:hAnsi="宋体" w:hint="eastAsia"/>
                <w:sz w:val="20"/>
                <w:szCs w:val="20"/>
              </w:rPr>
              <w:t>等基础相关管理软件工具；</w:t>
            </w:r>
          </w:p>
        </w:tc>
      </w:tr>
      <w:tr w:rsidR="00FD04FD" w:rsidRPr="005D3489" w:rsidTr="00295AF7">
        <w:trPr>
          <w:trHeight w:val="97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rPr>
                <w:sz w:val="20"/>
                <w:szCs w:val="20"/>
              </w:rPr>
            </w:pPr>
            <w:r w:rsidRPr="005D3489">
              <w:rPr>
                <w:sz w:val="20"/>
                <w:szCs w:val="20"/>
              </w:rPr>
              <w:t>1.</w:t>
            </w:r>
            <w:r w:rsidRPr="005D3489">
              <w:rPr>
                <w:rFonts w:hAnsi="宋体"/>
                <w:sz w:val="20"/>
                <w:szCs w:val="20"/>
              </w:rPr>
              <w:t>知识面宽，知识结构较全面，具有丰富的行业经验及管理经验</w:t>
            </w:r>
            <w:r w:rsidRPr="005D3489">
              <w:rPr>
                <w:rFonts w:hAnsi="宋体" w:hint="eastAsia"/>
                <w:sz w:val="20"/>
                <w:szCs w:val="20"/>
              </w:rPr>
              <w:t>与服务单位贡献业绩</w:t>
            </w:r>
            <w:r w:rsidRPr="005D3489">
              <w:rPr>
                <w:rFonts w:hAnsi="宋体" w:hint="eastAsia"/>
                <w:sz w:val="20"/>
                <w:szCs w:val="20"/>
              </w:rPr>
              <w:t>3</w:t>
            </w:r>
            <w:r w:rsidRPr="005D3489">
              <w:rPr>
                <w:rFonts w:hAnsi="宋体" w:hint="eastAsia"/>
                <w:sz w:val="20"/>
                <w:szCs w:val="20"/>
              </w:rPr>
              <w:t>项以上</w:t>
            </w:r>
            <w:r w:rsidRPr="005D3489">
              <w:rPr>
                <w:rFonts w:hAnsi="宋体"/>
                <w:sz w:val="20"/>
                <w:szCs w:val="20"/>
              </w:rPr>
              <w:t>；</w:t>
            </w:r>
            <w:r w:rsidRPr="005D3489">
              <w:rPr>
                <w:sz w:val="20"/>
                <w:szCs w:val="20"/>
              </w:rPr>
              <w:t>2.</w:t>
            </w:r>
            <w:r w:rsidRPr="005D3489">
              <w:rPr>
                <w:rFonts w:hAnsi="宋体"/>
                <w:sz w:val="20"/>
                <w:szCs w:val="20"/>
              </w:rPr>
              <w:t>具有较高的综合素质，能够迅速掌握与公司业务有关的各种知识；</w:t>
            </w:r>
          </w:p>
          <w:p w:rsidR="002C785A" w:rsidRPr="005D3489" w:rsidRDefault="002C785A" w:rsidP="00295AF7">
            <w:pPr>
              <w:rPr>
                <w:sz w:val="20"/>
                <w:szCs w:val="20"/>
              </w:rPr>
            </w:pPr>
            <w:r w:rsidRPr="005D3489">
              <w:rPr>
                <w:sz w:val="20"/>
                <w:szCs w:val="20"/>
              </w:rPr>
              <w:t>3.</w:t>
            </w:r>
            <w:r w:rsidRPr="005D3489">
              <w:rPr>
                <w:rFonts w:hAnsi="宋体"/>
                <w:sz w:val="20"/>
                <w:szCs w:val="20"/>
              </w:rPr>
              <w:t>良好的沟通能力及社会人际应变能力；</w:t>
            </w:r>
          </w:p>
        </w:tc>
      </w:tr>
      <w:tr w:rsidR="00FD04FD" w:rsidRPr="005D3489" w:rsidTr="00295AF7">
        <w:trPr>
          <w:trHeight w:val="70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hAnsi="宋体"/>
                <w:sz w:val="20"/>
                <w:szCs w:val="20"/>
              </w:rPr>
            </w:pPr>
            <w:r w:rsidRPr="005D3489">
              <w:rPr>
                <w:rFonts w:hAnsi="宋体" w:hint="eastAsia"/>
                <w:sz w:val="20"/>
                <w:szCs w:val="20"/>
              </w:rPr>
              <w:t>1</w:t>
            </w:r>
            <w:r w:rsidRPr="005D3489">
              <w:rPr>
                <w:rFonts w:hAnsi="宋体" w:hint="eastAsia"/>
                <w:sz w:val="20"/>
                <w:szCs w:val="20"/>
              </w:rPr>
              <w:t>、懂得专业法律及有关药品注册、药品经营、专利申请以及知识产权保护引进等法规知识。</w:t>
            </w:r>
            <w:r w:rsidRPr="005D3489">
              <w:rPr>
                <w:rFonts w:hAnsi="宋体" w:hint="eastAsia"/>
                <w:sz w:val="20"/>
                <w:szCs w:val="20"/>
              </w:rPr>
              <w:t>2</w:t>
            </w:r>
            <w:r w:rsidRPr="005D3489">
              <w:rPr>
                <w:rFonts w:hAnsi="宋体" w:hint="eastAsia"/>
                <w:sz w:val="20"/>
                <w:szCs w:val="20"/>
              </w:rPr>
              <w:t>、英语</w:t>
            </w:r>
            <w:r w:rsidRPr="005D3489">
              <w:rPr>
                <w:rFonts w:hAnsi="宋体" w:hint="eastAsia"/>
                <w:sz w:val="20"/>
                <w:szCs w:val="20"/>
              </w:rPr>
              <w:t>6</w:t>
            </w:r>
            <w:r w:rsidRPr="005D3489">
              <w:rPr>
                <w:rFonts w:hAnsi="宋体" w:hint="eastAsia"/>
                <w:sz w:val="20"/>
                <w:szCs w:val="20"/>
              </w:rPr>
              <w:t>级以上</w:t>
            </w:r>
          </w:p>
        </w:tc>
      </w:tr>
      <w:tr w:rsidR="00FD04FD" w:rsidRPr="005D3489" w:rsidTr="00295AF7">
        <w:trPr>
          <w:trHeight w:val="991"/>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提供舒适的办公环境及办公设备，</w:t>
            </w:r>
            <w:proofErr w:type="gramStart"/>
            <w:r w:rsidRPr="005D3489">
              <w:rPr>
                <w:rFonts w:ascii="宋体" w:hAnsi="宋体" w:cs="宋体" w:hint="eastAsia"/>
                <w:b/>
                <w:kern w:val="0"/>
                <w:sz w:val="20"/>
                <w:szCs w:val="20"/>
              </w:rPr>
              <w:t>研发室</w:t>
            </w:r>
            <w:proofErr w:type="gramEnd"/>
            <w:r w:rsidRPr="005D3489">
              <w:rPr>
                <w:rFonts w:ascii="宋体" w:hAnsi="宋体" w:cs="宋体" w:hint="eastAsia"/>
                <w:b/>
                <w:kern w:val="0"/>
                <w:sz w:val="20"/>
                <w:szCs w:val="20"/>
              </w:rPr>
              <w:t xml:space="preserve">  试验室 生产车间，专业的研发、生产、销售团队，给予公司授权制度规定的与职位匹配的所有内部管理权限</w:t>
            </w:r>
          </w:p>
        </w:tc>
      </w:tr>
      <w:tr w:rsidR="00FD04FD" w:rsidRPr="005D3489" w:rsidTr="00295AF7">
        <w:trPr>
          <w:trHeight w:val="1119"/>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jc w:val="left"/>
              <w:rPr>
                <w:rFonts w:ascii="宋体" w:hAnsi="宋体" w:cs="宋体"/>
                <w:b/>
                <w:kern w:val="0"/>
                <w:sz w:val="20"/>
                <w:szCs w:val="20"/>
              </w:rPr>
            </w:pPr>
            <w:r w:rsidRPr="005D3489">
              <w:rPr>
                <w:rFonts w:ascii="宋体" w:hAnsi="宋体" w:cs="宋体" w:hint="eastAsia"/>
                <w:b/>
                <w:kern w:val="0"/>
                <w:sz w:val="20"/>
                <w:szCs w:val="20"/>
              </w:rPr>
              <w:t xml:space="preserve">年薪  40万元 </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期权+股权+五险</w:t>
            </w:r>
            <w:proofErr w:type="gramStart"/>
            <w:r w:rsidRPr="005D3489">
              <w:rPr>
                <w:rFonts w:ascii="宋体" w:hAnsi="宋体" w:cs="宋体" w:hint="eastAsia"/>
                <w:b/>
                <w:kern w:val="0"/>
                <w:sz w:val="20"/>
                <w:szCs w:val="20"/>
              </w:rPr>
              <w:t>一</w:t>
            </w:r>
            <w:proofErr w:type="gramEnd"/>
            <w:r w:rsidRPr="005D3489">
              <w:rPr>
                <w:rFonts w:ascii="宋体" w:hAnsi="宋体" w:cs="宋体" w:hint="eastAsia"/>
                <w:b/>
                <w:kern w:val="0"/>
                <w:sz w:val="20"/>
                <w:szCs w:val="20"/>
              </w:rPr>
              <w:t>金+住房+交通补助+通讯补助+节假日福利+探亲假</w:t>
            </w:r>
          </w:p>
        </w:tc>
      </w:tr>
      <w:tr w:rsidR="00FD04FD" w:rsidRPr="005D3489" w:rsidTr="00295AF7">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7"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北京南路银通大厦9楼</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11"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830011　</w:t>
            </w:r>
          </w:p>
        </w:tc>
      </w:tr>
      <w:tr w:rsidR="00FD04FD" w:rsidRPr="005D3489" w:rsidTr="00295AF7">
        <w:trPr>
          <w:trHeight w:val="421"/>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D04FD" w:rsidRPr="005D3489" w:rsidTr="00295AF7">
        <w:trPr>
          <w:trHeight w:val="34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3850701</w:t>
            </w:r>
          </w:p>
        </w:tc>
      </w:tr>
      <w:tr w:rsidR="00FD04FD" w:rsidRPr="005D3489" w:rsidTr="00295AF7">
        <w:trPr>
          <w:trHeight w:val="346"/>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D04FD" w:rsidRPr="005D3489" w:rsidTr="00295AF7">
        <w:trPr>
          <w:trHeight w:val="885"/>
        </w:trPr>
        <w:tc>
          <w:tcPr>
            <w:tcW w:w="8789" w:type="dxa"/>
            <w:gridSpan w:val="9"/>
            <w:tcBorders>
              <w:top w:val="nil"/>
              <w:left w:val="nil"/>
              <w:bottom w:val="nil"/>
              <w:right w:val="nil"/>
            </w:tcBorders>
            <w:shd w:val="clear" w:color="auto" w:fill="auto"/>
            <w:vAlign w:val="center"/>
          </w:tcPr>
          <w:p w:rsidR="002C785A" w:rsidRPr="005D3489" w:rsidRDefault="00656ED6" w:rsidP="00656ED6">
            <w:pPr>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经济技术开发区（头屯河区）项目合作柔性人才引进需求信息表</w:t>
            </w:r>
          </w:p>
        </w:tc>
      </w:tr>
      <w:tr w:rsidR="00FD04FD" w:rsidRPr="005D3489" w:rsidTr="00FF49D5">
        <w:trPr>
          <w:trHeight w:val="443"/>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新疆华春生物药业股份有限公司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67"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民营</w:t>
            </w:r>
          </w:p>
        </w:tc>
      </w:tr>
      <w:tr w:rsidR="00FD04FD" w:rsidRPr="005D3489" w:rsidTr="00FF49D5">
        <w:trPr>
          <w:trHeight w:val="421"/>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合作项目名称</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rPr>
                <w:rFonts w:ascii="宋体" w:hAnsi="宋体" w:cs="宋体"/>
                <w:kern w:val="0"/>
                <w:szCs w:val="21"/>
              </w:rPr>
            </w:pPr>
            <w:r w:rsidRPr="005D3489">
              <w:rPr>
                <w:rFonts w:hint="eastAsia"/>
                <w:szCs w:val="21"/>
              </w:rPr>
              <w:t>新疆民族药哈药</w:t>
            </w:r>
            <w:r w:rsidRPr="005D3489">
              <w:rPr>
                <w:szCs w:val="21"/>
              </w:rPr>
              <w:t>—</w:t>
            </w:r>
            <w:r w:rsidRPr="005D3489">
              <w:rPr>
                <w:rFonts w:hint="eastAsia"/>
                <w:szCs w:val="21"/>
              </w:rPr>
              <w:t>扎哈帕尔糖浆新药关键技术研究与药材种植</w:t>
            </w:r>
          </w:p>
        </w:tc>
      </w:tr>
      <w:tr w:rsidR="00FD04FD" w:rsidRPr="005D3489" w:rsidTr="00FF49D5">
        <w:trPr>
          <w:trHeight w:val="2682"/>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合作项目简介（300字左右）</w:t>
            </w:r>
          </w:p>
        </w:tc>
        <w:tc>
          <w:tcPr>
            <w:tcW w:w="7313"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FF49D5">
            <w:pPr>
              <w:spacing w:line="320" w:lineRule="exact"/>
              <w:ind w:firstLineChars="100" w:firstLine="200"/>
              <w:rPr>
                <w:rFonts w:ascii="宋体" w:hAnsi="宋体"/>
                <w:sz w:val="20"/>
                <w:szCs w:val="20"/>
              </w:rPr>
            </w:pPr>
            <w:r w:rsidRPr="005D3489">
              <w:rPr>
                <w:rFonts w:ascii="宋体" w:hAnsi="宋体" w:hint="eastAsia"/>
                <w:sz w:val="20"/>
                <w:szCs w:val="20"/>
              </w:rPr>
              <w:t xml:space="preserve"> 扎</w:t>
            </w:r>
            <w:proofErr w:type="gramStart"/>
            <w:r w:rsidRPr="005D3489">
              <w:rPr>
                <w:rFonts w:ascii="宋体" w:hAnsi="宋体" w:hint="eastAsia"/>
                <w:sz w:val="20"/>
                <w:szCs w:val="20"/>
              </w:rPr>
              <w:t>合帕</w:t>
            </w:r>
            <w:proofErr w:type="gramEnd"/>
            <w:r w:rsidRPr="005D3489">
              <w:rPr>
                <w:rFonts w:ascii="宋体" w:hAnsi="宋体" w:hint="eastAsia"/>
                <w:sz w:val="20"/>
                <w:szCs w:val="20"/>
              </w:rPr>
              <w:t>尔糖浆是哈萨克</w:t>
            </w:r>
            <w:proofErr w:type="gramStart"/>
            <w:r w:rsidRPr="005D3489">
              <w:rPr>
                <w:rFonts w:ascii="宋体" w:hAnsi="宋体" w:hint="eastAsia"/>
                <w:sz w:val="20"/>
                <w:szCs w:val="20"/>
              </w:rPr>
              <w:t>医</w:t>
            </w:r>
            <w:proofErr w:type="gramEnd"/>
            <w:r w:rsidRPr="005D3489">
              <w:rPr>
                <w:rFonts w:ascii="宋体" w:hAnsi="宋体" w:hint="eastAsia"/>
                <w:sz w:val="20"/>
                <w:szCs w:val="20"/>
              </w:rPr>
              <w:t>常用药剂中的传统古方，在民间应用广泛，甚至在牧民家的毡房中常挂有阿尔泰瑞香，阿魏等药材已备不时之用。该方中的</w:t>
            </w:r>
            <w:proofErr w:type="gramStart"/>
            <w:r w:rsidRPr="005D3489">
              <w:rPr>
                <w:rFonts w:ascii="宋体" w:hAnsi="宋体" w:hint="eastAsia"/>
                <w:sz w:val="20"/>
                <w:szCs w:val="20"/>
              </w:rPr>
              <w:t>三味</w:t>
            </w:r>
            <w:proofErr w:type="gramEnd"/>
            <w:r w:rsidRPr="005D3489">
              <w:rPr>
                <w:rFonts w:ascii="宋体" w:hAnsi="宋体" w:hint="eastAsia"/>
                <w:sz w:val="20"/>
                <w:szCs w:val="20"/>
              </w:rPr>
              <w:t>药材都属于阿勒泰山区特有</w:t>
            </w:r>
            <w:proofErr w:type="gramStart"/>
            <w:r w:rsidRPr="005D3489">
              <w:rPr>
                <w:rFonts w:ascii="宋体" w:hAnsi="宋体" w:hint="eastAsia"/>
                <w:sz w:val="20"/>
                <w:szCs w:val="20"/>
              </w:rPr>
              <w:t>野生哈</w:t>
            </w:r>
            <w:proofErr w:type="gramEnd"/>
            <w:r w:rsidRPr="005D3489">
              <w:rPr>
                <w:rFonts w:ascii="宋体" w:hAnsi="宋体" w:hint="eastAsia"/>
                <w:sz w:val="20"/>
                <w:szCs w:val="20"/>
              </w:rPr>
              <w:t>医药用植物，分布较广，资源也较多。并正在逐步实行原生地的驯化引种，规模化种植，药材需求和质量有一定的保证。该制剂和处方中使用的药材在哈萨克民族和其他民族群众中认知度很高，每年需求量较大，有时供不应求，是民族群众治疗感冒、咳喘的特需药材、所以立题求变，方便群众。目前进行医院制剂的二次开发，拟进行新药研究，最终取得国家新药证书和生产批件。</w:t>
            </w:r>
          </w:p>
        </w:tc>
      </w:tr>
      <w:tr w:rsidR="00FD04FD" w:rsidRPr="005D3489" w:rsidTr="00FF49D5">
        <w:trPr>
          <w:trHeight w:val="423"/>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合作要求</w:t>
            </w:r>
          </w:p>
        </w:tc>
        <w:tc>
          <w:tcPr>
            <w:tcW w:w="7313"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专家顾问引入或者直接加盟</w:t>
            </w:r>
          </w:p>
        </w:tc>
      </w:tr>
      <w:tr w:rsidR="00FD04FD" w:rsidRPr="005D3489" w:rsidTr="00FF49D5">
        <w:trPr>
          <w:trHeight w:val="41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合作方式</w:t>
            </w:r>
          </w:p>
        </w:tc>
        <w:tc>
          <w:tcPr>
            <w:tcW w:w="7313" w:type="dxa"/>
            <w:gridSpan w:val="8"/>
            <w:tcBorders>
              <w:top w:val="nil"/>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共同研发</w:t>
            </w:r>
          </w:p>
        </w:tc>
      </w:tr>
      <w:tr w:rsidR="00FD04FD" w:rsidRPr="005D3489" w:rsidTr="00FF49D5">
        <w:trPr>
          <w:trHeight w:val="40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高级</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4"/>
              </w:rPr>
              <w:t xml:space="preserve">　</w:t>
            </w:r>
            <w:r w:rsidRPr="005D3489">
              <w:rPr>
                <w:rFonts w:ascii="宋体" w:hAnsi="宋体" w:cs="宋体" w:hint="eastAsia"/>
                <w:kern w:val="0"/>
                <w:sz w:val="20"/>
                <w:szCs w:val="20"/>
              </w:rPr>
              <w:t>硕士、</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博士</w:t>
            </w:r>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67"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45岁</w:t>
            </w:r>
            <w:proofErr w:type="gramStart"/>
            <w:r w:rsidRPr="005D3489">
              <w:rPr>
                <w:rFonts w:ascii="宋体" w:hAnsi="宋体" w:cs="宋体" w:hint="eastAsia"/>
                <w:kern w:val="0"/>
                <w:sz w:val="20"/>
                <w:szCs w:val="20"/>
              </w:rPr>
              <w:t xml:space="preserve">以下　</w:t>
            </w:r>
            <w:proofErr w:type="gramEnd"/>
          </w:p>
        </w:tc>
      </w:tr>
      <w:tr w:rsidR="00FD04FD" w:rsidRPr="005D3489" w:rsidTr="00FF49D5">
        <w:trPr>
          <w:trHeight w:val="48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有过新药研发背景</w:t>
            </w:r>
          </w:p>
        </w:tc>
      </w:tr>
      <w:tr w:rsidR="00FD04FD" w:rsidRPr="005D3489" w:rsidTr="00295AF7">
        <w:trPr>
          <w:trHeight w:val="70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3"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（包括获得奖项和海外学习、工作经历等）　</w:t>
            </w:r>
          </w:p>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从事新药开发10项以上，有过药品成功注册3项以上</w:t>
            </w:r>
          </w:p>
        </w:tc>
      </w:tr>
      <w:tr w:rsidR="00FD04FD" w:rsidRPr="005D3489" w:rsidTr="00295AF7">
        <w:trPr>
          <w:trHeight w:val="1267"/>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b/>
                <w:kern w:val="0"/>
                <w:sz w:val="20"/>
                <w:szCs w:val="20"/>
              </w:rPr>
              <w:t>提供舒适的办公环境及办公设备，</w:t>
            </w:r>
            <w:proofErr w:type="gramStart"/>
            <w:r w:rsidRPr="005D3489">
              <w:rPr>
                <w:rFonts w:ascii="宋体" w:hAnsi="宋体" w:cs="宋体" w:hint="eastAsia"/>
                <w:b/>
                <w:kern w:val="0"/>
                <w:sz w:val="20"/>
                <w:szCs w:val="20"/>
              </w:rPr>
              <w:t>研发室</w:t>
            </w:r>
            <w:proofErr w:type="gramEnd"/>
            <w:r w:rsidRPr="005D3489">
              <w:rPr>
                <w:rFonts w:ascii="宋体" w:hAnsi="宋体" w:cs="宋体" w:hint="eastAsia"/>
                <w:b/>
                <w:kern w:val="0"/>
                <w:sz w:val="20"/>
                <w:szCs w:val="20"/>
              </w:rPr>
              <w:t xml:space="preserve">  试验室 生产车间，专业的研发、生产、销售团队，给予公司授权制度规定的与职位匹配的所有内部管理权限</w:t>
            </w:r>
          </w:p>
        </w:tc>
      </w:tr>
      <w:tr w:rsidR="00FD04FD" w:rsidRPr="005D3489" w:rsidTr="00295AF7">
        <w:trPr>
          <w:trHeight w:val="1115"/>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3"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（需写明年薪和住房条件、福利待遇等）</w:t>
            </w:r>
          </w:p>
          <w:p w:rsidR="002C785A" w:rsidRPr="005D3489" w:rsidRDefault="002C785A" w:rsidP="004B6BB9">
            <w:pPr>
              <w:widowControl/>
              <w:ind w:firstLineChars="49" w:firstLine="98"/>
              <w:jc w:val="left"/>
              <w:rPr>
                <w:rFonts w:ascii="宋体" w:hAnsi="宋体" w:cs="宋体"/>
                <w:kern w:val="0"/>
                <w:sz w:val="20"/>
                <w:szCs w:val="20"/>
              </w:rPr>
            </w:pPr>
            <w:r w:rsidRPr="005D3489">
              <w:rPr>
                <w:rFonts w:ascii="宋体" w:hAnsi="宋体" w:cs="宋体" w:hint="eastAsia"/>
                <w:b/>
                <w:kern w:val="0"/>
                <w:sz w:val="20"/>
                <w:szCs w:val="20"/>
              </w:rPr>
              <w:t>可面议</w:t>
            </w:r>
          </w:p>
        </w:tc>
      </w:tr>
      <w:tr w:rsidR="00FD04FD" w:rsidRPr="005D3489" w:rsidTr="00295AF7">
        <w:trPr>
          <w:trHeight w:val="690"/>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7"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北京南路银通大厦9楼</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211"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r w:rsidR="00FD04FD" w:rsidRPr="005D3489" w:rsidTr="00295AF7">
        <w:trPr>
          <w:trHeight w:val="690"/>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3853900</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3850701</w:t>
            </w:r>
          </w:p>
        </w:tc>
      </w:tr>
      <w:tr w:rsidR="00FD04FD" w:rsidRPr="005D3489" w:rsidTr="00295AF7">
        <w:trPr>
          <w:trHeight w:val="690"/>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15899226323</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hr@huachun.com.cn</w:t>
            </w:r>
          </w:p>
        </w:tc>
      </w:tr>
      <w:tr w:rsidR="00FD04FD" w:rsidRPr="005D3489" w:rsidTr="00295AF7">
        <w:trPr>
          <w:trHeight w:val="690"/>
        </w:trPr>
        <w:tc>
          <w:tcPr>
            <w:tcW w:w="147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kern w:val="0"/>
                <w:sz w:val="18"/>
                <w:szCs w:val="18"/>
              </w:rPr>
              <w:t>http://www.huachun.com.cn</w:t>
            </w:r>
            <w:r w:rsidRPr="005D3489">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6"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彭银娟</w:t>
            </w:r>
          </w:p>
        </w:tc>
      </w:tr>
    </w:tbl>
    <w:p w:rsidR="002C785A" w:rsidRPr="005D3489" w:rsidRDefault="002C785A" w:rsidP="002C785A">
      <w:pPr>
        <w:spacing w:line="60" w:lineRule="exact"/>
        <w:jc w:val="left"/>
      </w:pPr>
    </w:p>
    <w:p w:rsidR="002C785A" w:rsidRPr="005D3489" w:rsidRDefault="002C785A"/>
    <w:p w:rsidR="002C785A" w:rsidRPr="005D3489" w:rsidRDefault="002C785A"/>
    <w:p w:rsidR="002C785A" w:rsidRPr="005D3489" w:rsidRDefault="002C785A"/>
    <w:p w:rsidR="00FF49D5" w:rsidRPr="005D3489" w:rsidRDefault="00FF49D5"/>
    <w:p w:rsidR="002C785A" w:rsidRPr="005D3489" w:rsidRDefault="00FF49D5">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713" w:type="dxa"/>
        <w:jc w:val="center"/>
        <w:tblInd w:w="-58" w:type="dxa"/>
        <w:tblLayout w:type="fixed"/>
        <w:tblLook w:val="0000" w:firstRow="0" w:lastRow="0" w:firstColumn="0" w:lastColumn="0" w:noHBand="0" w:noVBand="0"/>
      </w:tblPr>
      <w:tblGrid>
        <w:gridCol w:w="1786"/>
        <w:gridCol w:w="1371"/>
        <w:gridCol w:w="1088"/>
        <w:gridCol w:w="332"/>
        <w:gridCol w:w="1178"/>
        <w:gridCol w:w="49"/>
        <w:gridCol w:w="1085"/>
        <w:gridCol w:w="244"/>
        <w:gridCol w:w="1580"/>
      </w:tblGrid>
      <w:tr w:rsidR="00FF49D5" w:rsidRPr="005D3489" w:rsidTr="00FC4DE4">
        <w:trPr>
          <w:trHeight w:val="528"/>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新疆绿色使者空气环境技术有限公司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580"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有限责任　</w:t>
            </w:r>
          </w:p>
        </w:tc>
      </w:tr>
      <w:tr w:rsidR="00FF49D5" w:rsidRPr="005D3489" w:rsidTr="00FC4DE4">
        <w:trPr>
          <w:trHeight w:val="154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FC4DE4" w:rsidP="00FC4DE4">
            <w:pPr>
              <w:widowControl/>
              <w:ind w:firstLineChars="200" w:firstLine="400"/>
              <w:rPr>
                <w:rFonts w:ascii="宋体" w:hAnsi="宋体" w:cs="宋体"/>
                <w:kern w:val="0"/>
                <w:sz w:val="20"/>
                <w:szCs w:val="20"/>
              </w:rPr>
            </w:pPr>
            <w:r w:rsidRPr="005D3489">
              <w:rPr>
                <w:rFonts w:ascii="宋体" w:hAnsi="宋体" w:cs="宋体" w:hint="eastAsia"/>
                <w:kern w:val="0"/>
                <w:sz w:val="20"/>
                <w:szCs w:val="20"/>
              </w:rPr>
              <w:t>新疆绿色使者始创于1998年，是专注于干空气能与蒸发制冷技术、设备研发、生产、服务一体化的高新技术企业，一直致力于节能环保型和创新型的商用水蒸发制冷空调产品和相关服务，长期保持着国内该技术研发和应用方面的领先地位。公司自主研发的系列产品已荣获十七项国家专利，并成立了国内首家“干空气能蒸发制冷技术应用与研究中心”，经国家人事部批准成立的“企业博士后科研工作站”，先后承担了十余项国家级和自治区级重点科技项目的研究工作，被自治区列为“重点培育50强企业”等。</w:t>
            </w:r>
          </w:p>
        </w:tc>
      </w:tr>
      <w:tr w:rsidR="00FF49D5" w:rsidRPr="005D3489" w:rsidTr="00FC4DE4">
        <w:trPr>
          <w:trHeight w:val="564"/>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营销总监、技术总监　</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58"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市场营销、暖通空调　</w:t>
            </w:r>
          </w:p>
        </w:tc>
      </w:tr>
      <w:tr w:rsidR="00FF49D5" w:rsidRPr="005D3489" w:rsidTr="00FC4DE4">
        <w:trPr>
          <w:trHeight w:val="65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2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营销总监：主持营销</w:t>
            </w:r>
            <w:proofErr w:type="gramStart"/>
            <w:r w:rsidRPr="005D3489">
              <w:rPr>
                <w:rFonts w:ascii="宋体" w:hAnsi="宋体" w:cs="宋体" w:hint="eastAsia"/>
                <w:kern w:val="0"/>
                <w:sz w:val="20"/>
                <w:szCs w:val="20"/>
              </w:rPr>
              <w:t>部总体</w:t>
            </w:r>
            <w:proofErr w:type="gramEnd"/>
            <w:r w:rsidRPr="005D3489">
              <w:rPr>
                <w:rFonts w:ascii="宋体" w:hAnsi="宋体" w:cs="宋体" w:hint="eastAsia"/>
                <w:kern w:val="0"/>
                <w:sz w:val="20"/>
                <w:szCs w:val="20"/>
              </w:rPr>
              <w:t>工作，负责公司产品市场推广</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技术总监：负责开展公司科研项目及技术支持工作</w:t>
            </w:r>
          </w:p>
        </w:tc>
      </w:tr>
      <w:tr w:rsidR="00FF49D5" w:rsidRPr="005D3489" w:rsidTr="00FC4DE4">
        <w:trPr>
          <w:trHeight w:val="56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中级</w:t>
            </w:r>
            <w:proofErr w:type="gramStart"/>
            <w:r w:rsidRPr="005D3489">
              <w:rPr>
                <w:rFonts w:ascii="宋体" w:hAnsi="宋体" w:cs="宋体" w:hint="eastAsia"/>
                <w:kern w:val="0"/>
                <w:sz w:val="20"/>
                <w:szCs w:val="20"/>
              </w:rPr>
              <w:t xml:space="preserve">以上　</w:t>
            </w:r>
            <w:proofErr w:type="gramEnd"/>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w:t>
            </w:r>
            <w:proofErr w:type="gramStart"/>
            <w:r w:rsidRPr="005D3489">
              <w:rPr>
                <w:rFonts w:ascii="宋体" w:hAnsi="宋体" w:cs="宋体" w:hint="eastAsia"/>
                <w:kern w:val="0"/>
                <w:sz w:val="20"/>
                <w:szCs w:val="20"/>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580"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35岁</w:t>
            </w:r>
            <w:proofErr w:type="gramStart"/>
            <w:r w:rsidRPr="005D3489">
              <w:rPr>
                <w:rFonts w:ascii="宋体" w:hAnsi="宋体" w:cs="宋体" w:hint="eastAsia"/>
                <w:kern w:val="0"/>
                <w:sz w:val="20"/>
                <w:szCs w:val="20"/>
              </w:rPr>
              <w:t xml:space="preserve">以上　</w:t>
            </w:r>
            <w:proofErr w:type="gramEnd"/>
          </w:p>
        </w:tc>
      </w:tr>
      <w:tr w:rsidR="00FF49D5" w:rsidRPr="005D3489" w:rsidTr="00FC4DE4">
        <w:trPr>
          <w:trHeight w:val="688"/>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专业能力优秀，在相关领域有突出表现或项目经验</w:t>
            </w:r>
          </w:p>
        </w:tc>
      </w:tr>
      <w:tr w:rsidR="00FF49D5" w:rsidRPr="005D3489" w:rsidTr="00FC4DE4">
        <w:trPr>
          <w:trHeight w:val="42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27"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硕士及以上学历，十年以上同岗位工作经验</w:t>
            </w:r>
          </w:p>
        </w:tc>
      </w:tr>
      <w:tr w:rsidR="00FF49D5" w:rsidRPr="005D3489" w:rsidTr="00FC4DE4">
        <w:trPr>
          <w:trHeight w:val="651"/>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27"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w:t>
            </w:r>
          </w:p>
        </w:tc>
      </w:tr>
      <w:tr w:rsidR="00FF49D5" w:rsidRPr="005D3489" w:rsidTr="00FC4DE4">
        <w:trPr>
          <w:trHeight w:val="693"/>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27"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p>
        </w:tc>
      </w:tr>
      <w:tr w:rsidR="00FF49D5" w:rsidRPr="005D3489" w:rsidTr="00FC4DE4">
        <w:trPr>
          <w:trHeight w:val="1119"/>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27" w:type="dxa"/>
            <w:gridSpan w:val="8"/>
            <w:tcBorders>
              <w:top w:val="single" w:sz="4" w:space="0" w:color="auto"/>
              <w:left w:val="nil"/>
              <w:bottom w:val="single" w:sz="4" w:space="0" w:color="auto"/>
              <w:right w:val="single" w:sz="4" w:space="0" w:color="000000"/>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年薪20万以上，提供住房</w:t>
            </w:r>
          </w:p>
        </w:tc>
      </w:tr>
      <w:tr w:rsidR="00FF49D5" w:rsidRPr="005D3489" w:rsidTr="00FC4DE4">
        <w:trPr>
          <w:trHeight w:val="690"/>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乌鲁木齐市经济技术开发区校园路105号　</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24"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830000</w:t>
            </w:r>
          </w:p>
        </w:tc>
      </w:tr>
      <w:tr w:rsidR="00FF49D5" w:rsidRPr="005D3489" w:rsidTr="00FC4DE4">
        <w:trPr>
          <w:trHeight w:val="363"/>
          <w:jc w:val="center"/>
        </w:trPr>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人力资源部　</w:t>
            </w:r>
          </w:p>
        </w:tc>
      </w:tr>
      <w:tr w:rsidR="00FF49D5" w:rsidRPr="005D3489" w:rsidTr="00FC4DE4">
        <w:trPr>
          <w:trHeight w:val="310"/>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0991-3760335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0991-3750258　</w:t>
            </w:r>
          </w:p>
        </w:tc>
      </w:tr>
      <w:tr w:rsidR="00FF49D5" w:rsidRPr="005D3489" w:rsidTr="00FC4DE4">
        <w:trPr>
          <w:trHeight w:val="287"/>
          <w:jc w:val="center"/>
        </w:trPr>
        <w:tc>
          <w:tcPr>
            <w:tcW w:w="1786"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18129316012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2C785A" w:rsidRPr="005D3489" w:rsidRDefault="002C785A"/>
    <w:p w:rsidR="002C785A" w:rsidRPr="005D3489" w:rsidRDefault="002C785A"/>
    <w:p w:rsidR="002C785A" w:rsidRPr="005D3489" w:rsidRDefault="002C785A"/>
    <w:p w:rsidR="002C785A" w:rsidRPr="005D3489" w:rsidRDefault="002C785A"/>
    <w:p w:rsidR="002C785A" w:rsidRPr="005D3489" w:rsidRDefault="002C785A"/>
    <w:p w:rsidR="00FC4DE4" w:rsidRPr="005D3489" w:rsidRDefault="00FC4DE4"/>
    <w:p w:rsidR="00FC4DE4" w:rsidRPr="005D3489" w:rsidRDefault="00FC4DE4"/>
    <w:p w:rsidR="00FC4DE4" w:rsidRPr="005D3489" w:rsidRDefault="00FC4DE4">
      <w:pPr>
        <w:rPr>
          <w:rFonts w:ascii="方正小标宋_GBK" w:eastAsia="方正小标宋_GBK" w:hAnsi="宋体" w:cs="宋体"/>
          <w:kern w:val="0"/>
          <w:sz w:val="30"/>
          <w:szCs w:val="30"/>
        </w:rPr>
      </w:pPr>
    </w:p>
    <w:p w:rsidR="00FC4DE4" w:rsidRPr="005D3489" w:rsidRDefault="00FC4DE4">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8678" w:type="dxa"/>
        <w:jc w:val="center"/>
        <w:tblInd w:w="-129" w:type="dxa"/>
        <w:tblLayout w:type="fixed"/>
        <w:tblLook w:val="0000" w:firstRow="0" w:lastRow="0" w:firstColumn="0" w:lastColumn="0" w:noHBand="0" w:noVBand="0"/>
      </w:tblPr>
      <w:tblGrid>
        <w:gridCol w:w="1857"/>
        <w:gridCol w:w="1371"/>
        <w:gridCol w:w="1088"/>
        <w:gridCol w:w="332"/>
        <w:gridCol w:w="1178"/>
        <w:gridCol w:w="49"/>
        <w:gridCol w:w="1085"/>
        <w:gridCol w:w="244"/>
        <w:gridCol w:w="1474"/>
      </w:tblGrid>
      <w:tr w:rsidR="00FC4DE4" w:rsidRPr="005D3489" w:rsidTr="00FC4DE4">
        <w:trPr>
          <w:trHeight w:val="528"/>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新疆农机有限责任公司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474"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 xml:space="preserve">　民营</w:t>
            </w:r>
          </w:p>
        </w:tc>
      </w:tr>
      <w:tr w:rsidR="00FC4DE4" w:rsidRPr="005D3489" w:rsidTr="00FC4DE4">
        <w:trPr>
          <w:trHeight w:val="1541"/>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821" w:type="dxa"/>
            <w:gridSpan w:val="8"/>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FC4DE4">
            <w:pPr>
              <w:widowControl/>
              <w:jc w:val="left"/>
              <w:rPr>
                <w:rFonts w:ascii="宋体" w:hAnsi="宋体" w:cs="宋体"/>
                <w:kern w:val="0"/>
                <w:sz w:val="20"/>
                <w:szCs w:val="20"/>
              </w:rPr>
            </w:pPr>
            <w:r w:rsidRPr="005D3489">
              <w:rPr>
                <w:rFonts w:ascii="宋体" w:hAnsi="宋体" w:cs="宋体" w:hint="eastAsia"/>
                <w:kern w:val="0"/>
                <w:sz w:val="20"/>
                <w:szCs w:val="20"/>
              </w:rPr>
              <w:t>新疆农业</w:t>
            </w:r>
            <w:r w:rsidRPr="005D3489">
              <w:rPr>
                <w:rFonts w:ascii="宋体" w:hAnsi="宋体" w:cs="宋体"/>
                <w:kern w:val="0"/>
                <w:sz w:val="20"/>
                <w:szCs w:val="20"/>
              </w:rPr>
              <w:t>机械总</w:t>
            </w:r>
            <w:r w:rsidRPr="005D3489">
              <w:rPr>
                <w:rFonts w:ascii="宋体" w:hAnsi="宋体" w:cs="宋体" w:hint="eastAsia"/>
                <w:kern w:val="0"/>
                <w:sz w:val="20"/>
                <w:szCs w:val="20"/>
              </w:rPr>
              <w:t>公司成立于</w:t>
            </w:r>
            <w:r w:rsidRPr="005D3489">
              <w:rPr>
                <w:rFonts w:ascii="宋体" w:hAnsi="宋体" w:cs="宋体"/>
                <w:kern w:val="0"/>
                <w:sz w:val="20"/>
                <w:szCs w:val="20"/>
              </w:rPr>
              <w:t>1964</w:t>
            </w:r>
            <w:r w:rsidRPr="005D3489">
              <w:rPr>
                <w:rFonts w:ascii="宋体" w:hAnsi="宋体" w:cs="宋体" w:hint="eastAsia"/>
                <w:kern w:val="0"/>
                <w:sz w:val="20"/>
                <w:szCs w:val="20"/>
              </w:rPr>
              <w:t>年，</w:t>
            </w:r>
            <w:r w:rsidRPr="005D3489">
              <w:rPr>
                <w:rFonts w:ascii="宋体" w:hAnsi="宋体" w:cs="宋体"/>
                <w:kern w:val="0"/>
                <w:sz w:val="20"/>
                <w:szCs w:val="20"/>
              </w:rPr>
              <w:t>经改制</w:t>
            </w:r>
            <w:r w:rsidRPr="005D3489">
              <w:rPr>
                <w:rFonts w:ascii="宋体" w:hAnsi="宋体" w:cs="宋体" w:hint="eastAsia"/>
                <w:kern w:val="0"/>
                <w:sz w:val="20"/>
                <w:szCs w:val="20"/>
              </w:rPr>
              <w:t>2001年11月14</w:t>
            </w:r>
            <w:r w:rsidRPr="005D3489">
              <w:rPr>
                <w:rFonts w:ascii="宋体" w:hAnsi="宋体" w:cs="宋体"/>
                <w:kern w:val="0"/>
                <w:sz w:val="20"/>
                <w:szCs w:val="20"/>
              </w:rPr>
              <w:t>成立新疆农机</w:t>
            </w:r>
            <w:r w:rsidRPr="005D3489">
              <w:rPr>
                <w:rFonts w:ascii="宋体" w:hAnsi="宋体" w:cs="宋体" w:hint="eastAsia"/>
                <w:kern w:val="0"/>
                <w:sz w:val="20"/>
                <w:szCs w:val="20"/>
              </w:rPr>
              <w:t>有限</w:t>
            </w:r>
            <w:r w:rsidRPr="005D3489">
              <w:rPr>
                <w:rFonts w:ascii="宋体" w:hAnsi="宋体" w:cs="宋体"/>
                <w:kern w:val="0"/>
                <w:sz w:val="20"/>
                <w:szCs w:val="20"/>
              </w:rPr>
              <w:t>责任公司，</w:t>
            </w:r>
            <w:r w:rsidRPr="005D3489">
              <w:rPr>
                <w:rFonts w:ascii="宋体" w:hAnsi="宋体" w:cs="宋体" w:hint="eastAsia"/>
                <w:kern w:val="0"/>
                <w:sz w:val="20"/>
                <w:szCs w:val="20"/>
              </w:rPr>
              <w:t>注册资金</w:t>
            </w:r>
            <w:r w:rsidRPr="005D3489">
              <w:rPr>
                <w:rFonts w:ascii="宋体" w:hAnsi="宋体" w:cs="宋体"/>
                <w:kern w:val="0"/>
                <w:sz w:val="20"/>
                <w:szCs w:val="20"/>
              </w:rPr>
              <w:t>1500</w:t>
            </w:r>
            <w:r w:rsidRPr="005D3489">
              <w:rPr>
                <w:rFonts w:ascii="宋体" w:hAnsi="宋体" w:cs="宋体" w:hint="eastAsia"/>
                <w:kern w:val="0"/>
                <w:sz w:val="20"/>
                <w:szCs w:val="20"/>
              </w:rPr>
              <w:t>万，经营场地</w:t>
            </w:r>
            <w:r w:rsidRPr="005D3489">
              <w:rPr>
                <w:rFonts w:ascii="宋体" w:hAnsi="宋体" w:cs="宋体"/>
                <w:kern w:val="0"/>
                <w:sz w:val="20"/>
                <w:szCs w:val="20"/>
              </w:rPr>
              <w:t>8000</w:t>
            </w:r>
            <w:r w:rsidRPr="005D3489">
              <w:rPr>
                <w:rFonts w:ascii="宋体" w:hAnsi="宋体" w:cs="宋体" w:hint="eastAsia"/>
                <w:kern w:val="0"/>
                <w:sz w:val="20"/>
                <w:szCs w:val="20"/>
              </w:rPr>
              <w:t>平方米。公司销售约翰迪尔各种型号拖拉机（国产、进口）、采棉机、打药机，同时承担各类农业机械的技术咨询。公司依托品牌优势，进行市场布局，在全疆四地州建立销售网络，乌市、北疆伊犁、南疆喀什、和田、克</w:t>
            </w:r>
            <w:proofErr w:type="gramStart"/>
            <w:r w:rsidRPr="005D3489">
              <w:rPr>
                <w:rFonts w:ascii="宋体" w:hAnsi="宋体" w:cs="宋体" w:hint="eastAsia"/>
                <w:kern w:val="0"/>
                <w:sz w:val="20"/>
                <w:szCs w:val="20"/>
              </w:rPr>
              <w:t>州各地</w:t>
            </w:r>
            <w:proofErr w:type="gramEnd"/>
            <w:r w:rsidRPr="005D3489">
              <w:rPr>
                <w:rFonts w:ascii="宋体" w:hAnsi="宋体" w:cs="宋体" w:hint="eastAsia"/>
                <w:kern w:val="0"/>
                <w:sz w:val="20"/>
                <w:szCs w:val="20"/>
              </w:rPr>
              <w:t>州均设有农机销售分公司。</w:t>
            </w:r>
            <w:r w:rsidRPr="005D3489">
              <w:rPr>
                <w:rFonts w:ascii="宋体" w:hAnsi="宋体" w:cs="宋体"/>
                <w:kern w:val="0"/>
                <w:sz w:val="20"/>
                <w:szCs w:val="20"/>
              </w:rPr>
              <w:t>2012</w:t>
            </w:r>
            <w:r w:rsidRPr="005D3489">
              <w:rPr>
                <w:rFonts w:ascii="宋体" w:hAnsi="宋体" w:cs="宋体" w:hint="eastAsia"/>
                <w:kern w:val="0"/>
                <w:sz w:val="20"/>
                <w:szCs w:val="20"/>
              </w:rPr>
              <w:t>年销售突破</w:t>
            </w:r>
            <w:r w:rsidRPr="005D3489">
              <w:rPr>
                <w:rFonts w:ascii="宋体" w:hAnsi="宋体" w:cs="宋体"/>
                <w:kern w:val="0"/>
                <w:sz w:val="20"/>
                <w:szCs w:val="20"/>
              </w:rPr>
              <w:t>3</w:t>
            </w:r>
            <w:r w:rsidRPr="005D3489">
              <w:rPr>
                <w:rFonts w:ascii="宋体" w:hAnsi="宋体" w:cs="宋体" w:hint="eastAsia"/>
                <w:kern w:val="0"/>
                <w:sz w:val="20"/>
                <w:szCs w:val="20"/>
              </w:rPr>
              <w:t>亿，同年取得约翰迪尔全国销售排名第一的好成绩。公司在乌市开发区二期赛里木湖路</w:t>
            </w:r>
            <w:r w:rsidRPr="005D3489">
              <w:rPr>
                <w:rFonts w:ascii="宋体" w:hAnsi="宋体" w:cs="宋体"/>
                <w:kern w:val="0"/>
                <w:sz w:val="20"/>
                <w:szCs w:val="20"/>
              </w:rPr>
              <w:t>579</w:t>
            </w:r>
            <w:r w:rsidRPr="005D3489">
              <w:rPr>
                <w:rFonts w:ascii="宋体" w:hAnsi="宋体" w:cs="宋体" w:hint="eastAsia"/>
                <w:kern w:val="0"/>
                <w:sz w:val="20"/>
                <w:szCs w:val="20"/>
              </w:rPr>
              <w:t>号占地</w:t>
            </w:r>
            <w:r w:rsidRPr="005D3489">
              <w:rPr>
                <w:rFonts w:ascii="宋体" w:hAnsi="宋体" w:cs="宋体"/>
                <w:kern w:val="0"/>
                <w:sz w:val="20"/>
                <w:szCs w:val="20"/>
              </w:rPr>
              <w:t>2000</w:t>
            </w:r>
            <w:r w:rsidRPr="005D3489">
              <w:rPr>
                <w:rFonts w:ascii="宋体" w:hAnsi="宋体" w:cs="宋体" w:hint="eastAsia"/>
                <w:kern w:val="0"/>
                <w:sz w:val="20"/>
                <w:szCs w:val="20"/>
              </w:rPr>
              <w:t>平米的约翰迪尔全系列产品</w:t>
            </w:r>
            <w:r w:rsidRPr="005D3489">
              <w:rPr>
                <w:rFonts w:ascii="宋体" w:hAnsi="宋体" w:cs="宋体"/>
                <w:kern w:val="0"/>
                <w:sz w:val="20"/>
                <w:szCs w:val="20"/>
              </w:rPr>
              <w:t>4S</w:t>
            </w:r>
            <w:proofErr w:type="gramStart"/>
            <w:r w:rsidRPr="005D3489">
              <w:rPr>
                <w:rFonts w:ascii="宋体" w:hAnsi="宋体" w:cs="宋体" w:hint="eastAsia"/>
                <w:kern w:val="0"/>
                <w:sz w:val="20"/>
                <w:szCs w:val="20"/>
              </w:rPr>
              <w:t>形象店于</w:t>
            </w:r>
            <w:r w:rsidRPr="005D3489">
              <w:rPr>
                <w:rFonts w:ascii="宋体" w:hAnsi="宋体" w:cs="宋体"/>
                <w:kern w:val="0"/>
                <w:sz w:val="20"/>
                <w:szCs w:val="20"/>
              </w:rPr>
              <w:t>2013</w:t>
            </w:r>
            <w:r w:rsidRPr="005D3489">
              <w:rPr>
                <w:rFonts w:ascii="宋体" w:hAnsi="宋体" w:cs="宋体" w:hint="eastAsia"/>
                <w:kern w:val="0"/>
                <w:sz w:val="20"/>
                <w:szCs w:val="20"/>
              </w:rPr>
              <w:t>年12月</w:t>
            </w:r>
            <w:proofErr w:type="gramEnd"/>
            <w:r w:rsidRPr="005D3489">
              <w:rPr>
                <w:rFonts w:ascii="宋体" w:hAnsi="宋体" w:cs="宋体" w:hint="eastAsia"/>
                <w:kern w:val="0"/>
                <w:sz w:val="20"/>
                <w:szCs w:val="20"/>
              </w:rPr>
              <w:t xml:space="preserve">入驻。　</w:t>
            </w:r>
          </w:p>
        </w:tc>
      </w:tr>
      <w:tr w:rsidR="00FC4DE4" w:rsidRPr="005D3489" w:rsidTr="00FC4DE4">
        <w:trPr>
          <w:trHeight w:val="564"/>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品牌经理　</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852" w:type="dxa"/>
            <w:gridSpan w:val="4"/>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农业　</w:t>
            </w:r>
          </w:p>
        </w:tc>
      </w:tr>
      <w:tr w:rsidR="00FC4DE4" w:rsidRPr="005D3489" w:rsidTr="00FC4DE4">
        <w:trPr>
          <w:trHeight w:val="814"/>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农业行情分析，农机市场渠道拓展，农机销售数据调研分析。品牌管理开发</w:t>
            </w:r>
          </w:p>
        </w:tc>
      </w:tr>
      <w:tr w:rsidR="00FC4DE4" w:rsidRPr="005D3489" w:rsidTr="00FC4DE4">
        <w:trPr>
          <w:trHeight w:val="563"/>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4"/>
              </w:rPr>
              <w:t>本科</w:t>
            </w:r>
            <w:proofErr w:type="gramStart"/>
            <w:r w:rsidRPr="005D3489">
              <w:rPr>
                <w:rFonts w:ascii="宋体" w:hAnsi="宋体" w:cs="宋体" w:hint="eastAsia"/>
                <w:kern w:val="0"/>
                <w:sz w:val="24"/>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474" w:type="dxa"/>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35-45　</w:t>
            </w:r>
          </w:p>
        </w:tc>
      </w:tr>
      <w:tr w:rsidR="00FC4DE4" w:rsidRPr="005D3489" w:rsidTr="00FC4DE4">
        <w:trPr>
          <w:trHeight w:val="55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 xml:space="preserve">农业及其自动化专业 </w:t>
            </w:r>
          </w:p>
        </w:tc>
      </w:tr>
      <w:tr w:rsidR="00FC4DE4" w:rsidRPr="005D3489" w:rsidTr="00FC4DE4">
        <w:trPr>
          <w:trHeight w:val="842"/>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821"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从事农机行业5-8年以上</w:t>
            </w:r>
          </w:p>
        </w:tc>
      </w:tr>
      <w:tr w:rsidR="00FC4DE4" w:rsidRPr="005D3489" w:rsidTr="00FC4DE4">
        <w:trPr>
          <w:trHeight w:val="557"/>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821" w:type="dxa"/>
            <w:gridSpan w:val="8"/>
            <w:tcBorders>
              <w:top w:val="single" w:sz="4" w:space="0" w:color="auto"/>
              <w:left w:val="nil"/>
              <w:bottom w:val="single" w:sz="4" w:space="0" w:color="auto"/>
              <w:right w:val="single" w:sz="4" w:space="0" w:color="auto"/>
            </w:tcBorders>
            <w:shd w:val="clear" w:color="auto" w:fill="auto"/>
          </w:tcPr>
          <w:p w:rsidR="002C785A" w:rsidRPr="005D3489" w:rsidRDefault="002C785A" w:rsidP="004B6BB9">
            <w:pPr>
              <w:widowControl/>
              <w:rPr>
                <w:rFonts w:ascii="宋体" w:hAnsi="宋体" w:cs="宋体"/>
                <w:kern w:val="0"/>
                <w:sz w:val="20"/>
                <w:szCs w:val="20"/>
              </w:rPr>
            </w:pPr>
            <w:r w:rsidRPr="005D3489">
              <w:rPr>
                <w:rFonts w:ascii="宋体" w:hAnsi="宋体" w:cs="宋体" w:hint="eastAsia"/>
                <w:kern w:val="0"/>
                <w:sz w:val="20"/>
                <w:szCs w:val="20"/>
              </w:rPr>
              <w:t xml:space="preserve">　了解新疆农机销售区域需求 </w:t>
            </w:r>
          </w:p>
        </w:tc>
      </w:tr>
      <w:tr w:rsidR="00FC4DE4" w:rsidRPr="005D3489" w:rsidTr="00FC4DE4">
        <w:trPr>
          <w:trHeight w:val="55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乌鲁木齐市坐班，新疆南北疆出差</w:t>
            </w:r>
          </w:p>
        </w:tc>
      </w:tr>
      <w:tr w:rsidR="00FC4DE4" w:rsidRPr="005D3489" w:rsidTr="00FC4DE4">
        <w:trPr>
          <w:trHeight w:val="1055"/>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821" w:type="dxa"/>
            <w:gridSpan w:val="8"/>
            <w:tcBorders>
              <w:top w:val="single" w:sz="4" w:space="0" w:color="auto"/>
              <w:left w:val="nil"/>
              <w:bottom w:val="single" w:sz="4" w:space="0" w:color="auto"/>
              <w:right w:val="single" w:sz="4" w:space="0" w:color="000000"/>
            </w:tcBorders>
            <w:shd w:val="clear" w:color="auto" w:fill="auto"/>
          </w:tcPr>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年薪15万，差费补助</w:t>
            </w:r>
          </w:p>
          <w:p w:rsidR="002C785A" w:rsidRPr="005D3489" w:rsidRDefault="002C785A" w:rsidP="004B6BB9">
            <w:pPr>
              <w:widowControl/>
              <w:jc w:val="left"/>
              <w:rPr>
                <w:rFonts w:ascii="宋体" w:hAnsi="宋体" w:cs="宋体"/>
                <w:kern w:val="0"/>
                <w:sz w:val="20"/>
                <w:szCs w:val="20"/>
              </w:rPr>
            </w:pPr>
            <w:r w:rsidRPr="005D3489">
              <w:rPr>
                <w:rFonts w:ascii="宋体" w:hAnsi="宋体" w:cs="宋体" w:hint="eastAsia"/>
                <w:kern w:val="0"/>
                <w:sz w:val="20"/>
                <w:szCs w:val="20"/>
              </w:rPr>
              <w:t>通讯费补助，交通费补助</w:t>
            </w:r>
          </w:p>
        </w:tc>
      </w:tr>
      <w:tr w:rsidR="00FC4DE4" w:rsidRPr="005D3489" w:rsidTr="00FC4DE4">
        <w:trPr>
          <w:trHeight w:val="690"/>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乌鲁木齐经济技术开发区赛里木湖路597号农机产业园　</w:t>
            </w:r>
          </w:p>
        </w:tc>
        <w:tc>
          <w:tcPr>
            <w:tcW w:w="1085" w:type="dxa"/>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718"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830026</w:t>
            </w:r>
          </w:p>
        </w:tc>
      </w:tr>
      <w:tr w:rsidR="00FC4DE4" w:rsidRPr="005D3489" w:rsidTr="00FC4DE4">
        <w:trPr>
          <w:trHeight w:val="690"/>
          <w:jc w:val="center"/>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proofErr w:type="gramStart"/>
            <w:r w:rsidRPr="005D3489">
              <w:rPr>
                <w:rFonts w:ascii="宋体" w:hAnsi="宋体" w:cs="宋体" w:hint="eastAsia"/>
                <w:kern w:val="0"/>
                <w:sz w:val="20"/>
                <w:szCs w:val="20"/>
              </w:rPr>
              <w:t>张严心</w:t>
            </w:r>
            <w:proofErr w:type="gramEnd"/>
            <w:r w:rsidRPr="005D3489">
              <w:rPr>
                <w:rFonts w:ascii="宋体" w:hAnsi="宋体" w:cs="宋体" w:hint="eastAsia"/>
                <w:kern w:val="0"/>
                <w:sz w:val="20"/>
                <w:szCs w:val="20"/>
              </w:rPr>
              <w:t xml:space="preserve">　</w:t>
            </w:r>
          </w:p>
        </w:tc>
      </w:tr>
      <w:tr w:rsidR="00FC4DE4" w:rsidRPr="005D3489" w:rsidTr="00FC4DE4">
        <w:trPr>
          <w:trHeight w:val="69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0991-3870972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4"/>
              </w:rPr>
            </w:pPr>
            <w:r w:rsidRPr="005D3489">
              <w:rPr>
                <w:rFonts w:ascii="宋体" w:hAnsi="宋体" w:cs="宋体" w:hint="eastAsia"/>
                <w:kern w:val="0"/>
                <w:sz w:val="20"/>
                <w:szCs w:val="20"/>
              </w:rPr>
              <w:t xml:space="preserve">0991-3870972　</w:t>
            </w:r>
            <w:r w:rsidRPr="005D3489">
              <w:rPr>
                <w:rFonts w:ascii="宋体" w:hAnsi="宋体" w:cs="宋体" w:hint="eastAsia"/>
                <w:kern w:val="0"/>
                <w:sz w:val="24"/>
              </w:rPr>
              <w:t xml:space="preserve">　</w:t>
            </w:r>
          </w:p>
        </w:tc>
      </w:tr>
      <w:tr w:rsidR="00FC4DE4" w:rsidRPr="005D3489" w:rsidTr="00FC4DE4">
        <w:trPr>
          <w:trHeight w:val="690"/>
          <w:jc w:val="center"/>
        </w:trPr>
        <w:tc>
          <w:tcPr>
            <w:tcW w:w="1857" w:type="dxa"/>
            <w:tcBorders>
              <w:top w:val="nil"/>
              <w:left w:val="single" w:sz="4" w:space="0" w:color="auto"/>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13999425260　</w:t>
            </w:r>
          </w:p>
        </w:tc>
        <w:tc>
          <w:tcPr>
            <w:tcW w:w="1559" w:type="dxa"/>
            <w:gridSpan w:val="3"/>
            <w:tcBorders>
              <w:top w:val="nil"/>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803" w:type="dxa"/>
            <w:gridSpan w:val="3"/>
            <w:tcBorders>
              <w:top w:val="single" w:sz="4" w:space="0" w:color="auto"/>
              <w:left w:val="nil"/>
              <w:bottom w:val="single" w:sz="4" w:space="0" w:color="auto"/>
              <w:right w:val="single" w:sz="4" w:space="0" w:color="auto"/>
            </w:tcBorders>
            <w:shd w:val="clear" w:color="auto" w:fill="auto"/>
            <w:vAlign w:val="center"/>
          </w:tcPr>
          <w:p w:rsidR="002C785A" w:rsidRPr="005D3489" w:rsidRDefault="002C785A" w:rsidP="004B6BB9">
            <w:pPr>
              <w:widowControl/>
              <w:jc w:val="center"/>
              <w:rPr>
                <w:rFonts w:ascii="宋体" w:hAnsi="宋体" w:cs="宋体"/>
                <w:kern w:val="0"/>
                <w:sz w:val="20"/>
                <w:szCs w:val="20"/>
              </w:rPr>
            </w:pPr>
            <w:r w:rsidRPr="005D3489">
              <w:rPr>
                <w:rFonts w:ascii="宋体" w:hAnsi="宋体" w:cs="宋体" w:hint="eastAsia"/>
                <w:kern w:val="0"/>
                <w:sz w:val="20"/>
                <w:szCs w:val="20"/>
              </w:rPr>
              <w:t xml:space="preserve">281161390@qq.com　</w:t>
            </w:r>
          </w:p>
        </w:tc>
      </w:tr>
    </w:tbl>
    <w:p w:rsidR="002C785A" w:rsidRPr="005D3489" w:rsidRDefault="002C785A"/>
    <w:p w:rsidR="002C785A" w:rsidRPr="005D3489" w:rsidRDefault="002C785A"/>
    <w:p w:rsidR="002C785A" w:rsidRPr="005D3489" w:rsidRDefault="002C785A"/>
    <w:p w:rsidR="00FC4DE4" w:rsidRPr="005D3489" w:rsidRDefault="00FC4DE4"/>
    <w:p w:rsidR="009653F1" w:rsidRPr="005D3489" w:rsidRDefault="009653F1"/>
    <w:p w:rsidR="009653F1" w:rsidRPr="005D3489" w:rsidRDefault="009653F1" w:rsidP="009653F1">
      <w:pPr>
        <w:jc w:val="center"/>
      </w:pPr>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W w:w="0" w:type="auto"/>
        <w:jc w:val="center"/>
        <w:tblInd w:w="195" w:type="dxa"/>
        <w:tblLayout w:type="fixed"/>
        <w:tblLook w:val="0000" w:firstRow="0" w:lastRow="0" w:firstColumn="0" w:lastColumn="0" w:noHBand="0" w:noVBand="0"/>
      </w:tblPr>
      <w:tblGrid>
        <w:gridCol w:w="1533"/>
        <w:gridCol w:w="1371"/>
        <w:gridCol w:w="1088"/>
        <w:gridCol w:w="332"/>
        <w:gridCol w:w="1178"/>
        <w:gridCol w:w="49"/>
        <w:gridCol w:w="233"/>
        <w:gridCol w:w="852"/>
        <w:gridCol w:w="244"/>
        <w:gridCol w:w="1818"/>
      </w:tblGrid>
      <w:tr w:rsidR="009653F1" w:rsidRPr="005D3489" w:rsidTr="009653F1">
        <w:trPr>
          <w:trHeight w:val="528"/>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中建西部建设股份有限公司新疆区域总部</w:t>
            </w:r>
          </w:p>
        </w:tc>
        <w:tc>
          <w:tcPr>
            <w:tcW w:w="1378"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818" w:type="dxa"/>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国有企业</w:t>
            </w:r>
          </w:p>
        </w:tc>
      </w:tr>
      <w:tr w:rsidR="009653F1" w:rsidRPr="005D3489" w:rsidTr="009653F1">
        <w:trPr>
          <w:trHeight w:val="1541"/>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165" w:type="dxa"/>
            <w:gridSpan w:val="9"/>
            <w:tcBorders>
              <w:top w:val="single" w:sz="4" w:space="0" w:color="auto"/>
              <w:left w:val="nil"/>
              <w:bottom w:val="single" w:sz="4" w:space="0" w:color="auto"/>
              <w:right w:val="single" w:sz="4" w:space="0" w:color="auto"/>
            </w:tcBorders>
            <w:vAlign w:val="center"/>
          </w:tcPr>
          <w:p w:rsidR="00B86607" w:rsidRPr="005D3489" w:rsidRDefault="00B86607" w:rsidP="004B6BB9">
            <w:pPr>
              <w:spacing w:line="300" w:lineRule="exact"/>
              <w:ind w:firstLineChars="200" w:firstLine="400"/>
              <w:jc w:val="center"/>
              <w:rPr>
                <w:rFonts w:ascii="宋体" w:hAnsi="宋体" w:cs="宋体"/>
                <w:kern w:val="0"/>
                <w:sz w:val="20"/>
                <w:szCs w:val="20"/>
              </w:rPr>
            </w:pPr>
            <w:r w:rsidRPr="005D3489">
              <w:rPr>
                <w:rFonts w:ascii="宋体" w:hAnsi="宋体" w:cs="宋体" w:hint="eastAsia"/>
                <w:sz w:val="20"/>
                <w:szCs w:val="20"/>
              </w:rPr>
              <w:t>中建西部建设股份有限公司新疆区域总部，是中建西部建设下属单位承继了原新疆西部建设的所有业务。公司主营业务是商品混凝土及新型建材的生产和销售，现有员工3700余人，各类专业技术人才占39%，其中，中、高级技术人员占30.4%。公司现已在乌鲁木齐、库尔勒、焉耆、和静、奎屯、阜康、吉木</w:t>
            </w:r>
            <w:proofErr w:type="gramStart"/>
            <w:r w:rsidRPr="005D3489">
              <w:rPr>
                <w:rFonts w:ascii="宋体" w:hAnsi="宋体" w:cs="宋体" w:hint="eastAsia"/>
                <w:sz w:val="20"/>
                <w:szCs w:val="20"/>
              </w:rPr>
              <w:t>萨</w:t>
            </w:r>
            <w:proofErr w:type="gramEnd"/>
            <w:r w:rsidRPr="005D3489">
              <w:rPr>
                <w:rFonts w:ascii="宋体" w:hAnsi="宋体" w:cs="宋体" w:hint="eastAsia"/>
                <w:sz w:val="20"/>
                <w:szCs w:val="20"/>
              </w:rPr>
              <w:t>尔、五彩湾、昌吉、五家渠、哈密、伊宁、霍城、喀什、兰州、郑州、银川、西安等地投资发展。2012年，公司完成混凝土销售量650.91万方，实现营业收入21.19亿元。公司未来将在中建西部建设的引领下打造“世界最具竞争力的混凝土产品与服务供应商”。实现“行业旗舰、世界一流”。在中国建筑的大力支持下，实现我们的“商砼梦”。</w:t>
            </w:r>
          </w:p>
        </w:tc>
      </w:tr>
      <w:tr w:rsidR="009653F1" w:rsidRPr="005D3489" w:rsidTr="009653F1">
        <w:trPr>
          <w:trHeight w:val="564"/>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sz w:val="20"/>
                <w:szCs w:val="20"/>
              </w:rPr>
              <w:t>全职创新人才</w:t>
            </w:r>
          </w:p>
        </w:tc>
        <w:tc>
          <w:tcPr>
            <w:tcW w:w="1178"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196" w:type="dxa"/>
            <w:gridSpan w:val="5"/>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混凝土技术研发</w:t>
            </w:r>
          </w:p>
        </w:tc>
      </w:tr>
      <w:tr w:rsidR="009653F1" w:rsidRPr="005D3489" w:rsidTr="009653F1">
        <w:trPr>
          <w:trHeight w:val="975"/>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jc w:val="center"/>
              <w:rPr>
                <w:rFonts w:ascii="宋体" w:hAnsi="宋体" w:cs="宋体"/>
                <w:kern w:val="0"/>
                <w:sz w:val="20"/>
                <w:szCs w:val="20"/>
              </w:rPr>
            </w:pPr>
            <w:r w:rsidRPr="005D3489">
              <w:rPr>
                <w:rFonts w:ascii="宋体" w:hAnsi="宋体" w:cs="宋体" w:hint="eastAsia"/>
                <w:kern w:val="0"/>
                <w:sz w:val="20"/>
                <w:szCs w:val="20"/>
              </w:rPr>
              <w:t xml:space="preserve">    在新疆区域总部下属的</w:t>
            </w:r>
            <w:r w:rsidRPr="005D3489">
              <w:rPr>
                <w:rFonts w:ascii="宋体" w:hAnsi="宋体" w:cs="宋体" w:hint="eastAsia"/>
                <w:sz w:val="20"/>
                <w:szCs w:val="20"/>
              </w:rPr>
              <w:t>新疆西建科研检测有限责任公司</w:t>
            </w:r>
            <w:r w:rsidRPr="005D3489">
              <w:rPr>
                <w:rFonts w:ascii="宋体" w:hAnsi="宋体" w:cs="宋体" w:hint="eastAsia"/>
                <w:kern w:val="0"/>
                <w:sz w:val="20"/>
                <w:szCs w:val="20"/>
              </w:rPr>
              <w:t>科研开发部任职，主要负责混凝土生产过程中的新技术研发，以节约生产成本，扩大使用范围及创新生产技术为目标。</w:t>
            </w:r>
          </w:p>
        </w:tc>
      </w:tr>
      <w:tr w:rsidR="009653F1" w:rsidRPr="005D3489" w:rsidTr="009653F1">
        <w:trPr>
          <w:trHeight w:val="563"/>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中级及以上</w:t>
            </w:r>
          </w:p>
        </w:tc>
        <w:tc>
          <w:tcPr>
            <w:tcW w:w="1420" w:type="dxa"/>
            <w:gridSpan w:val="2"/>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460"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硕士及以上</w:t>
            </w:r>
          </w:p>
        </w:tc>
        <w:tc>
          <w:tcPr>
            <w:tcW w:w="1096" w:type="dxa"/>
            <w:gridSpan w:val="2"/>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818" w:type="dxa"/>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35岁以下</w:t>
            </w:r>
          </w:p>
        </w:tc>
      </w:tr>
      <w:tr w:rsidR="009653F1" w:rsidRPr="005D3489" w:rsidTr="009653F1">
        <w:trPr>
          <w:trHeight w:val="657"/>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widowControl/>
              <w:rPr>
                <w:rFonts w:ascii="宋体" w:hAnsi="宋体" w:cs="宋体"/>
                <w:kern w:val="0"/>
                <w:sz w:val="20"/>
                <w:szCs w:val="20"/>
              </w:rPr>
            </w:pPr>
            <w:r w:rsidRPr="005D3489">
              <w:rPr>
                <w:rFonts w:ascii="宋体" w:hAnsi="宋体" w:cs="宋体" w:hint="eastAsia"/>
                <w:kern w:val="0"/>
                <w:sz w:val="20"/>
                <w:szCs w:val="20"/>
              </w:rPr>
              <w:t>熟知无机非金属材料科学与工程相关专业知识，拥有独立或主持的相关技术成果，具有较强的科技研发技能及管理水平。</w:t>
            </w:r>
          </w:p>
        </w:tc>
      </w:tr>
      <w:tr w:rsidR="009653F1" w:rsidRPr="005D3489" w:rsidTr="009653F1">
        <w:trPr>
          <w:trHeight w:val="645"/>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165" w:type="dxa"/>
            <w:gridSpan w:val="9"/>
            <w:tcBorders>
              <w:top w:val="single" w:sz="4" w:space="0" w:color="auto"/>
              <w:left w:val="nil"/>
              <w:bottom w:val="single" w:sz="4" w:space="0" w:color="auto"/>
              <w:right w:val="single" w:sz="4" w:space="0" w:color="auto"/>
            </w:tcBorders>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从事混凝土专业技术研发工作五年以上，对混凝土相关工作具有自己的独到见解，并取得一定的成果。</w:t>
            </w:r>
          </w:p>
        </w:tc>
      </w:tr>
      <w:tr w:rsidR="009653F1" w:rsidRPr="005D3489" w:rsidTr="009653F1">
        <w:trPr>
          <w:trHeight w:val="48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165" w:type="dxa"/>
            <w:gridSpan w:val="9"/>
            <w:tcBorders>
              <w:top w:val="single" w:sz="4" w:space="0" w:color="auto"/>
              <w:left w:val="nil"/>
              <w:bottom w:val="single" w:sz="4" w:space="0" w:color="auto"/>
              <w:right w:val="single" w:sz="4" w:space="0" w:color="auto"/>
            </w:tcBorders>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具有一定的稳定性，能长期为企业效力。</w:t>
            </w:r>
          </w:p>
        </w:tc>
      </w:tr>
      <w:tr w:rsidR="009653F1" w:rsidRPr="005D3489" w:rsidTr="009653F1">
        <w:trPr>
          <w:trHeight w:val="991"/>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jc w:val="left"/>
              <w:rPr>
                <w:rFonts w:ascii="宋体" w:hAnsi="宋体" w:cs="宋体"/>
                <w:sz w:val="20"/>
                <w:szCs w:val="20"/>
              </w:rPr>
            </w:pPr>
            <w:r w:rsidRPr="005D3489">
              <w:rPr>
                <w:rFonts w:ascii="宋体" w:hAnsi="宋体" w:cs="宋体" w:hint="eastAsia"/>
                <w:kern w:val="0"/>
                <w:sz w:val="20"/>
                <w:szCs w:val="20"/>
              </w:rPr>
              <w:t xml:space="preserve">    新疆区域总部科研检测公司是集科学研究、质量检测为一体的综合性科研与检测机构，具有独立法人资格，同时肩负新疆区域总部技术中心的职能。公司通过了自治区实验室资质认证，主要从事土木工程材料的质量检测、建筑材料的新产品研究与开发以及新技术新工艺推广服务等。公司专业人才齐备，技术力量雄厚，并建立一套较为完善的质量管理体系，具有可靠的质量保证、检验测试能力和较强的研发实力。</w:t>
            </w:r>
          </w:p>
          <w:p w:rsidR="00B86607" w:rsidRPr="005D3489" w:rsidRDefault="00B86607" w:rsidP="004B6BB9">
            <w:pPr>
              <w:widowControl/>
              <w:jc w:val="center"/>
              <w:rPr>
                <w:rFonts w:ascii="宋体" w:hAnsi="宋体" w:cs="宋体"/>
                <w:kern w:val="0"/>
                <w:sz w:val="20"/>
                <w:szCs w:val="20"/>
              </w:rPr>
            </w:pPr>
          </w:p>
        </w:tc>
      </w:tr>
      <w:tr w:rsidR="009653F1" w:rsidRPr="005D3489" w:rsidTr="009653F1">
        <w:trPr>
          <w:trHeight w:val="819"/>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165" w:type="dxa"/>
            <w:gridSpan w:val="9"/>
            <w:tcBorders>
              <w:top w:val="single" w:sz="4" w:space="0" w:color="auto"/>
              <w:left w:val="nil"/>
              <w:bottom w:val="single" w:sz="4" w:space="0" w:color="auto"/>
              <w:right w:val="single" w:sz="4" w:space="0" w:color="000000"/>
            </w:tcBorders>
          </w:tcPr>
          <w:p w:rsidR="00B86607" w:rsidRPr="005D3489" w:rsidRDefault="00B86607" w:rsidP="004B6BB9">
            <w:pPr>
              <w:widowControl/>
              <w:jc w:val="left"/>
              <w:rPr>
                <w:rFonts w:ascii="宋体" w:hAnsi="宋体" w:cs="宋体"/>
                <w:kern w:val="0"/>
                <w:sz w:val="20"/>
                <w:szCs w:val="20"/>
              </w:rPr>
            </w:pPr>
            <w:r w:rsidRPr="005D3489">
              <w:rPr>
                <w:rFonts w:ascii="宋体" w:hAnsi="宋体" w:cs="宋体" w:hint="eastAsia"/>
                <w:kern w:val="0"/>
                <w:sz w:val="20"/>
                <w:szCs w:val="20"/>
              </w:rPr>
              <w:t xml:space="preserve">    年薪6-10万，年终奖丰厚，研发成果奖金另算，提供食宿，足额并按时</w:t>
            </w:r>
            <w:proofErr w:type="gramStart"/>
            <w:r w:rsidRPr="005D3489">
              <w:rPr>
                <w:rFonts w:ascii="宋体" w:hAnsi="宋体" w:cs="宋体" w:hint="eastAsia"/>
                <w:kern w:val="0"/>
                <w:sz w:val="20"/>
                <w:szCs w:val="20"/>
              </w:rPr>
              <w:t>缴纳五险两</w:t>
            </w:r>
            <w:proofErr w:type="gramEnd"/>
            <w:r w:rsidRPr="005D3489">
              <w:rPr>
                <w:rFonts w:ascii="宋体" w:hAnsi="宋体" w:cs="宋体" w:hint="eastAsia"/>
                <w:kern w:val="0"/>
                <w:sz w:val="20"/>
                <w:szCs w:val="20"/>
              </w:rPr>
              <w:t>金，提供交通补贴、话费补贴、节日福利及冬季时间不等的带薪休假，并有机会参加集体旅游。</w:t>
            </w:r>
          </w:p>
        </w:tc>
      </w:tr>
      <w:tr w:rsidR="009653F1" w:rsidRPr="005D3489" w:rsidTr="009653F1">
        <w:trPr>
          <w:trHeight w:val="617"/>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vAlign w:val="center"/>
          </w:tcPr>
          <w:p w:rsidR="00B86607" w:rsidRPr="005D3489" w:rsidRDefault="00B86607" w:rsidP="004B6BB9">
            <w:pPr>
              <w:spacing w:line="540" w:lineRule="exact"/>
              <w:rPr>
                <w:rFonts w:ascii="宋体" w:hAnsi="宋体" w:cs="宋体"/>
                <w:kern w:val="0"/>
                <w:sz w:val="20"/>
                <w:szCs w:val="20"/>
              </w:rPr>
            </w:pPr>
            <w:r w:rsidRPr="005D3489">
              <w:rPr>
                <w:rFonts w:ascii="宋体" w:hAnsi="宋体" w:cs="宋体" w:hint="eastAsia"/>
                <w:sz w:val="20"/>
                <w:szCs w:val="20"/>
              </w:rPr>
              <w:t>新疆乌鲁木齐经济技术开发区泰山路268号</w:t>
            </w:r>
          </w:p>
        </w:tc>
        <w:tc>
          <w:tcPr>
            <w:tcW w:w="1085"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062"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830022</w:t>
            </w:r>
          </w:p>
        </w:tc>
      </w:tr>
      <w:tr w:rsidR="009653F1" w:rsidRPr="005D3489" w:rsidTr="009653F1">
        <w:trPr>
          <w:trHeight w:val="482"/>
          <w:jc w:val="center"/>
        </w:trPr>
        <w:tc>
          <w:tcPr>
            <w:tcW w:w="1533" w:type="dxa"/>
            <w:tcBorders>
              <w:top w:val="single" w:sz="4" w:space="0" w:color="auto"/>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B7648C" w:rsidP="004B6BB9">
            <w:pPr>
              <w:spacing w:line="540" w:lineRule="exact"/>
              <w:rPr>
                <w:rFonts w:ascii="宋体" w:hAnsi="宋体" w:cs="宋体"/>
                <w:kern w:val="0"/>
                <w:sz w:val="20"/>
                <w:szCs w:val="20"/>
              </w:rPr>
            </w:pPr>
            <w:hyperlink r:id="rId13" w:history="1">
              <w:r w:rsidR="00B86607" w:rsidRPr="005D3489">
                <w:rPr>
                  <w:rStyle w:val="a6"/>
                  <w:rFonts w:ascii="宋体" w:hAnsi="宋体" w:cs="宋体" w:hint="eastAsia"/>
                  <w:color w:val="auto"/>
                  <w:sz w:val="20"/>
                  <w:szCs w:val="20"/>
                </w:rPr>
                <w:t>http://cwcg.cscec.com/</w:t>
              </w:r>
            </w:hyperlink>
          </w:p>
        </w:tc>
        <w:tc>
          <w:tcPr>
            <w:tcW w:w="1559" w:type="dxa"/>
            <w:gridSpan w:val="3"/>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兰玉</w:t>
            </w:r>
          </w:p>
        </w:tc>
      </w:tr>
      <w:tr w:rsidR="009653F1" w:rsidRPr="005D3489" w:rsidTr="009653F1">
        <w:trPr>
          <w:trHeight w:val="69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8853229</w:t>
            </w:r>
          </w:p>
        </w:tc>
        <w:tc>
          <w:tcPr>
            <w:tcW w:w="1559"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8851791</w:t>
            </w:r>
          </w:p>
        </w:tc>
      </w:tr>
      <w:tr w:rsidR="009653F1" w:rsidRPr="005D3489" w:rsidTr="009653F1">
        <w:trPr>
          <w:trHeight w:val="690"/>
          <w:jc w:val="center"/>
        </w:trPr>
        <w:tc>
          <w:tcPr>
            <w:tcW w:w="1533" w:type="dxa"/>
            <w:tcBorders>
              <w:top w:val="nil"/>
              <w:left w:val="single" w:sz="4" w:space="0" w:color="auto"/>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15899230849</w:t>
            </w:r>
          </w:p>
        </w:tc>
        <w:tc>
          <w:tcPr>
            <w:tcW w:w="1559" w:type="dxa"/>
            <w:gridSpan w:val="3"/>
            <w:tcBorders>
              <w:top w:val="nil"/>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147" w:type="dxa"/>
            <w:gridSpan w:val="4"/>
            <w:tcBorders>
              <w:top w:val="single" w:sz="4" w:space="0" w:color="auto"/>
              <w:left w:val="nil"/>
              <w:bottom w:val="single" w:sz="4" w:space="0" w:color="auto"/>
              <w:right w:val="single" w:sz="4" w:space="0" w:color="auto"/>
            </w:tcBorders>
            <w:vAlign w:val="center"/>
          </w:tcPr>
          <w:p w:rsidR="00B86607" w:rsidRPr="005D3489" w:rsidRDefault="00B86607" w:rsidP="004B6BB9">
            <w:pPr>
              <w:widowControl/>
              <w:jc w:val="center"/>
              <w:rPr>
                <w:rFonts w:ascii="宋体" w:hAnsi="宋体" w:cs="宋体"/>
                <w:sz w:val="20"/>
                <w:szCs w:val="20"/>
              </w:rPr>
            </w:pPr>
            <w:r w:rsidRPr="005D3489">
              <w:rPr>
                <w:rFonts w:ascii="宋体" w:hAnsi="宋体" w:cs="宋体" w:hint="eastAsia"/>
                <w:kern w:val="0"/>
                <w:sz w:val="20"/>
                <w:szCs w:val="20"/>
              </w:rPr>
              <w:t>lany@xbjs.net</w:t>
            </w:r>
          </w:p>
          <w:p w:rsidR="00B86607" w:rsidRPr="005D3489" w:rsidRDefault="00B86607" w:rsidP="004B6BB9">
            <w:pPr>
              <w:widowControl/>
              <w:jc w:val="center"/>
              <w:rPr>
                <w:rFonts w:ascii="宋体" w:hAnsi="宋体" w:cs="宋体"/>
                <w:kern w:val="0"/>
                <w:sz w:val="20"/>
                <w:szCs w:val="20"/>
              </w:rPr>
            </w:pPr>
          </w:p>
        </w:tc>
      </w:tr>
    </w:tbl>
    <w:p w:rsidR="002C785A" w:rsidRPr="005D3489" w:rsidRDefault="002C785A"/>
    <w:tbl>
      <w:tblPr>
        <w:tblW w:w="8789" w:type="dxa"/>
        <w:tblInd w:w="250" w:type="dxa"/>
        <w:tblLayout w:type="fixed"/>
        <w:tblLook w:val="0000" w:firstRow="0" w:lastRow="0" w:firstColumn="0" w:lastColumn="0" w:noHBand="0" w:noVBand="0"/>
      </w:tblPr>
      <w:tblGrid>
        <w:gridCol w:w="1478"/>
        <w:gridCol w:w="1371"/>
        <w:gridCol w:w="1088"/>
        <w:gridCol w:w="332"/>
        <w:gridCol w:w="1227"/>
        <w:gridCol w:w="1085"/>
        <w:gridCol w:w="293"/>
        <w:gridCol w:w="1915"/>
      </w:tblGrid>
      <w:tr w:rsidR="00374350" w:rsidRPr="005D3489" w:rsidTr="00892D5B">
        <w:trPr>
          <w:trHeight w:val="885"/>
        </w:trPr>
        <w:tc>
          <w:tcPr>
            <w:tcW w:w="8789" w:type="dxa"/>
            <w:gridSpan w:val="8"/>
            <w:tcBorders>
              <w:top w:val="nil"/>
              <w:left w:val="nil"/>
              <w:bottom w:val="nil"/>
              <w:right w:val="nil"/>
            </w:tcBorders>
            <w:shd w:val="clear" w:color="auto" w:fill="auto"/>
            <w:vAlign w:val="center"/>
          </w:tcPr>
          <w:p w:rsidR="00374350" w:rsidRPr="005D3489" w:rsidRDefault="00000ACF" w:rsidP="00000ACF">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374350" w:rsidRPr="005D3489">
              <w:rPr>
                <w:rFonts w:ascii="方正小标宋_GBK" w:eastAsia="方正小标宋_GBK" w:hAnsi="宋体" w:cs="宋体" w:hint="eastAsia"/>
                <w:kern w:val="0"/>
                <w:sz w:val="30"/>
                <w:szCs w:val="30"/>
              </w:rPr>
              <w:t>高层次全职创新人才引进需求信息表</w:t>
            </w:r>
          </w:p>
        </w:tc>
      </w:tr>
      <w:tr w:rsidR="00374350" w:rsidRPr="005D3489" w:rsidTr="00892D5B">
        <w:trPr>
          <w:trHeight w:val="528"/>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91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国企</w:t>
            </w:r>
          </w:p>
        </w:tc>
      </w:tr>
      <w:tr w:rsidR="00374350" w:rsidRPr="005D3489" w:rsidTr="00892D5B">
        <w:trPr>
          <w:trHeight w:val="154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311" w:type="dxa"/>
            <w:gridSpan w:val="7"/>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892D5B">
        <w:trPr>
          <w:trHeight w:val="564"/>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c>
          <w:tcPr>
            <w:tcW w:w="122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r>
      <w:tr w:rsidR="00374350" w:rsidRPr="005D3489" w:rsidTr="00892D5B">
        <w:trPr>
          <w:trHeight w:val="1125"/>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311" w:type="dxa"/>
            <w:gridSpan w:val="7"/>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负责园区网络信息规划</w:t>
            </w:r>
            <w:r w:rsidRPr="005D3489">
              <w:rPr>
                <w:rFonts w:ascii="宋体" w:hAnsi="宋体" w:cs="宋体"/>
                <w:kern w:val="0"/>
                <w:sz w:val="20"/>
                <w:szCs w:val="20"/>
              </w:rPr>
              <w:t>、</w:t>
            </w:r>
            <w:r w:rsidRPr="005D3489">
              <w:rPr>
                <w:rFonts w:ascii="宋体" w:hAnsi="宋体" w:cs="宋体" w:hint="eastAsia"/>
                <w:kern w:val="0"/>
                <w:sz w:val="20"/>
                <w:szCs w:val="20"/>
              </w:rPr>
              <w:t>建设和应用功能的开发，为公司的管理和信息发布等方面工作提供方便、有效的技术支持。</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信息网络建设与安全管理。</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网络核心设备的管理与维护。</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负责网络日常维护工作。</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应用系统管理。</w:t>
            </w:r>
          </w:p>
          <w:p w:rsidR="00374350" w:rsidRPr="005D3489" w:rsidRDefault="00374350" w:rsidP="00374350">
            <w:pPr>
              <w:pStyle w:val="a5"/>
              <w:widowControl/>
              <w:numPr>
                <w:ilvl w:val="0"/>
                <w:numId w:val="9"/>
              </w:numPr>
              <w:ind w:firstLineChars="0"/>
              <w:jc w:val="left"/>
              <w:rPr>
                <w:rFonts w:ascii="宋体" w:hAnsi="宋体" w:cs="宋体"/>
                <w:kern w:val="0"/>
                <w:sz w:val="20"/>
                <w:szCs w:val="20"/>
              </w:rPr>
            </w:pPr>
            <w:r w:rsidRPr="005D3489">
              <w:rPr>
                <w:rFonts w:ascii="宋体" w:hAnsi="宋体" w:cs="宋体" w:hint="eastAsia"/>
                <w:kern w:val="0"/>
                <w:sz w:val="20"/>
                <w:szCs w:val="20"/>
              </w:rPr>
              <w:t>网络应用培训。</w:t>
            </w:r>
          </w:p>
        </w:tc>
      </w:tr>
      <w:tr w:rsidR="00374350" w:rsidRPr="005D3489" w:rsidTr="00892D5B">
        <w:trPr>
          <w:trHeight w:val="563"/>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高级网络工程师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22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研究生</w:t>
            </w:r>
            <w:r w:rsidRPr="005D3489">
              <w:rPr>
                <w:rFonts w:ascii="宋体" w:hAnsi="宋体" w:cs="宋体"/>
                <w:kern w:val="0"/>
                <w:sz w:val="20"/>
                <w:szCs w:val="20"/>
              </w:rPr>
              <w:t>及</w:t>
            </w:r>
            <w:r w:rsidRPr="005D3489">
              <w:rPr>
                <w:rFonts w:ascii="宋体" w:hAnsi="宋体" w:cs="宋体" w:hint="eastAsia"/>
                <w:kern w:val="0"/>
                <w:sz w:val="20"/>
                <w:szCs w:val="20"/>
              </w:rPr>
              <w:t>以上</w:t>
            </w:r>
          </w:p>
        </w:tc>
        <w:tc>
          <w:tcPr>
            <w:tcW w:w="1378"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915"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kern w:val="0"/>
                <w:sz w:val="20"/>
                <w:szCs w:val="20"/>
              </w:rPr>
              <w:t>38以下</w:t>
            </w:r>
          </w:p>
        </w:tc>
      </w:tr>
      <w:tr w:rsidR="00374350" w:rsidRPr="005D3489" w:rsidTr="00892D5B">
        <w:trPr>
          <w:trHeight w:val="1107"/>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311" w:type="dxa"/>
            <w:gridSpan w:val="7"/>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kern w:val="0"/>
                <w:sz w:val="20"/>
                <w:szCs w:val="20"/>
              </w:rPr>
              <w:t>能够</w:t>
            </w:r>
            <w:r w:rsidRPr="005D3489">
              <w:rPr>
                <w:rFonts w:ascii="宋体" w:hAnsi="宋体" w:cs="宋体" w:hint="eastAsia"/>
                <w:kern w:val="0"/>
                <w:sz w:val="20"/>
                <w:szCs w:val="20"/>
              </w:rPr>
              <w:t>独立</w:t>
            </w:r>
            <w:r w:rsidRPr="005D3489">
              <w:rPr>
                <w:rFonts w:ascii="宋体" w:hAnsi="宋体" w:cs="宋体"/>
                <w:kern w:val="0"/>
                <w:sz w:val="20"/>
                <w:szCs w:val="20"/>
              </w:rPr>
              <w:t>完成</w:t>
            </w:r>
            <w:r w:rsidRPr="005D3489">
              <w:rPr>
                <w:rFonts w:ascii="宋体" w:hAnsi="宋体" w:cs="宋体" w:hint="eastAsia"/>
                <w:kern w:val="0"/>
                <w:sz w:val="20"/>
                <w:szCs w:val="20"/>
              </w:rPr>
              <w:t>园区</w:t>
            </w:r>
            <w:r w:rsidRPr="005D3489">
              <w:rPr>
                <w:rFonts w:ascii="宋体" w:hAnsi="宋体" w:cs="宋体"/>
                <w:kern w:val="0"/>
                <w:sz w:val="20"/>
                <w:szCs w:val="20"/>
              </w:rPr>
              <w:t>网络、城域网、</w:t>
            </w:r>
            <w:r w:rsidRPr="005D3489">
              <w:rPr>
                <w:rFonts w:ascii="宋体" w:hAnsi="宋体" w:cs="宋体" w:hint="eastAsia"/>
                <w:kern w:val="0"/>
                <w:sz w:val="20"/>
                <w:szCs w:val="20"/>
              </w:rPr>
              <w:t>大型</w:t>
            </w:r>
            <w:r w:rsidRPr="005D3489">
              <w:rPr>
                <w:rFonts w:ascii="宋体" w:hAnsi="宋体" w:cs="宋体"/>
                <w:kern w:val="0"/>
                <w:sz w:val="20"/>
                <w:szCs w:val="20"/>
              </w:rPr>
              <w:t>数据中心网络</w:t>
            </w:r>
            <w:r w:rsidRPr="005D3489">
              <w:rPr>
                <w:rFonts w:ascii="宋体" w:hAnsi="宋体" w:cs="宋体" w:hint="eastAsia"/>
                <w:kern w:val="0"/>
                <w:sz w:val="20"/>
                <w:szCs w:val="20"/>
              </w:rPr>
              <w:t>的</w:t>
            </w:r>
            <w:r w:rsidRPr="005D3489">
              <w:rPr>
                <w:rFonts w:ascii="宋体" w:hAnsi="宋体" w:cs="宋体"/>
                <w:kern w:val="0"/>
                <w:sz w:val="20"/>
                <w:szCs w:val="20"/>
              </w:rPr>
              <w:t>规划设计</w:t>
            </w:r>
            <w:r w:rsidRPr="005D3489">
              <w:rPr>
                <w:rFonts w:ascii="宋体" w:hAnsi="宋体" w:cs="宋体" w:hint="eastAsia"/>
                <w:kern w:val="0"/>
                <w:sz w:val="20"/>
                <w:szCs w:val="20"/>
              </w:rPr>
              <w:t>，对网络</w:t>
            </w:r>
            <w:r w:rsidRPr="005D3489">
              <w:rPr>
                <w:rFonts w:ascii="宋体" w:hAnsi="宋体" w:cs="宋体"/>
                <w:kern w:val="0"/>
                <w:sz w:val="20"/>
                <w:szCs w:val="20"/>
              </w:rPr>
              <w:t>改造运营</w:t>
            </w:r>
            <w:r w:rsidRPr="005D3489">
              <w:rPr>
                <w:rFonts w:ascii="宋体" w:hAnsi="宋体" w:cs="宋体" w:hint="eastAsia"/>
                <w:kern w:val="0"/>
                <w:sz w:val="20"/>
                <w:szCs w:val="20"/>
              </w:rPr>
              <w:t>有</w:t>
            </w:r>
            <w:r w:rsidRPr="005D3489">
              <w:rPr>
                <w:rFonts w:ascii="宋体" w:hAnsi="宋体" w:cs="宋体"/>
                <w:kern w:val="0"/>
                <w:sz w:val="20"/>
                <w:szCs w:val="20"/>
              </w:rPr>
              <w:t>独立见解。</w:t>
            </w:r>
          </w:p>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hint="eastAsia"/>
                <w:kern w:val="0"/>
                <w:sz w:val="20"/>
                <w:szCs w:val="20"/>
              </w:rPr>
              <w:t>能够独立</w:t>
            </w:r>
            <w:r w:rsidRPr="005D3489">
              <w:rPr>
                <w:rFonts w:ascii="宋体" w:hAnsi="宋体" w:cs="宋体"/>
                <w:kern w:val="0"/>
                <w:sz w:val="20"/>
                <w:szCs w:val="20"/>
              </w:rPr>
              <w:t>开发或组织</w:t>
            </w:r>
            <w:r w:rsidRPr="005D3489">
              <w:rPr>
                <w:rFonts w:ascii="宋体" w:hAnsi="宋体" w:cs="宋体" w:hint="eastAsia"/>
                <w:kern w:val="0"/>
                <w:sz w:val="20"/>
                <w:szCs w:val="20"/>
              </w:rPr>
              <w:t>团队进行</w:t>
            </w:r>
            <w:r w:rsidRPr="005D3489">
              <w:rPr>
                <w:rFonts w:ascii="宋体" w:hAnsi="宋体" w:cs="宋体"/>
                <w:kern w:val="0"/>
                <w:sz w:val="20"/>
                <w:szCs w:val="20"/>
              </w:rPr>
              <w:t>网络软件的</w:t>
            </w:r>
            <w:r w:rsidRPr="005D3489">
              <w:rPr>
                <w:rFonts w:ascii="宋体" w:hAnsi="宋体" w:cs="宋体" w:hint="eastAsia"/>
                <w:kern w:val="0"/>
                <w:sz w:val="20"/>
                <w:szCs w:val="20"/>
              </w:rPr>
              <w:t>设计</w:t>
            </w:r>
            <w:r w:rsidRPr="005D3489">
              <w:rPr>
                <w:rFonts w:ascii="宋体" w:hAnsi="宋体" w:cs="宋体"/>
                <w:kern w:val="0"/>
                <w:sz w:val="20"/>
                <w:szCs w:val="20"/>
              </w:rPr>
              <w:t>、开发</w:t>
            </w:r>
            <w:r w:rsidRPr="005D3489">
              <w:rPr>
                <w:rFonts w:ascii="宋体" w:hAnsi="宋体" w:cs="宋体" w:hint="eastAsia"/>
                <w:kern w:val="0"/>
                <w:sz w:val="20"/>
                <w:szCs w:val="20"/>
              </w:rPr>
              <w:t>、维护</w:t>
            </w:r>
            <w:r w:rsidRPr="005D3489">
              <w:rPr>
                <w:rFonts w:ascii="宋体" w:hAnsi="宋体" w:cs="宋体"/>
                <w:kern w:val="0"/>
                <w:sz w:val="20"/>
                <w:szCs w:val="20"/>
              </w:rPr>
              <w:t>工作。</w:t>
            </w:r>
          </w:p>
          <w:p w:rsidR="00374350" w:rsidRPr="005D3489" w:rsidRDefault="00374350" w:rsidP="00374350">
            <w:pPr>
              <w:pStyle w:val="a5"/>
              <w:widowControl/>
              <w:numPr>
                <w:ilvl w:val="0"/>
                <w:numId w:val="10"/>
              </w:numPr>
              <w:ind w:firstLineChars="0"/>
              <w:jc w:val="left"/>
              <w:rPr>
                <w:rFonts w:ascii="宋体" w:hAnsi="宋体" w:cs="宋体"/>
                <w:kern w:val="0"/>
                <w:sz w:val="20"/>
                <w:szCs w:val="20"/>
              </w:rPr>
            </w:pPr>
            <w:r w:rsidRPr="005D3489">
              <w:rPr>
                <w:rFonts w:ascii="宋体" w:hAnsi="宋体" w:cs="宋体" w:hint="eastAsia"/>
                <w:kern w:val="0"/>
                <w:sz w:val="20"/>
                <w:szCs w:val="20"/>
              </w:rPr>
              <w:t>能够</w:t>
            </w:r>
            <w:r w:rsidRPr="005D3489">
              <w:rPr>
                <w:rFonts w:ascii="宋体" w:hAnsi="宋体" w:cs="宋体"/>
                <w:kern w:val="0"/>
                <w:sz w:val="20"/>
                <w:szCs w:val="20"/>
              </w:rPr>
              <w:t>快速应对网络故障</w:t>
            </w:r>
            <w:r w:rsidRPr="005D3489">
              <w:rPr>
                <w:rFonts w:ascii="宋体" w:hAnsi="宋体" w:cs="宋体" w:hint="eastAsia"/>
                <w:kern w:val="0"/>
                <w:sz w:val="20"/>
                <w:szCs w:val="20"/>
              </w:rPr>
              <w:t>。</w:t>
            </w:r>
            <w:r w:rsidRPr="005D3489">
              <w:rPr>
                <w:rFonts w:ascii="宋体" w:hAnsi="宋体" w:cs="宋体"/>
                <w:kern w:val="0"/>
                <w:sz w:val="20"/>
                <w:szCs w:val="20"/>
              </w:rPr>
              <w:t xml:space="preserve"> </w:t>
            </w:r>
          </w:p>
        </w:tc>
      </w:tr>
      <w:tr w:rsidR="00374350" w:rsidRPr="005D3489" w:rsidTr="00892D5B">
        <w:trPr>
          <w:trHeight w:val="975"/>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311" w:type="dxa"/>
            <w:gridSpan w:val="7"/>
            <w:tcBorders>
              <w:top w:val="single" w:sz="4" w:space="0" w:color="auto"/>
              <w:left w:val="nil"/>
              <w:bottom w:val="single" w:sz="4" w:space="0" w:color="auto"/>
              <w:right w:val="single" w:sz="4" w:space="0" w:color="auto"/>
            </w:tcBorders>
            <w:shd w:val="clear" w:color="auto" w:fill="auto"/>
          </w:tcPr>
          <w:p w:rsidR="00374350" w:rsidRPr="005D3489" w:rsidRDefault="00374350" w:rsidP="00000ACF">
            <w:pPr>
              <w:widowControl/>
              <w:jc w:val="left"/>
              <w:rPr>
                <w:rFonts w:ascii="宋体" w:hAnsi="宋体" w:cs="宋体"/>
                <w:kern w:val="0"/>
                <w:sz w:val="20"/>
                <w:szCs w:val="20"/>
              </w:rPr>
            </w:pPr>
            <w:r w:rsidRPr="005D3489">
              <w:rPr>
                <w:rFonts w:ascii="宋体" w:hAnsi="宋体" w:cs="宋体"/>
                <w:kern w:val="0"/>
                <w:sz w:val="20"/>
                <w:szCs w:val="20"/>
              </w:rPr>
              <w:t>1、</w:t>
            </w:r>
            <w:r w:rsidRPr="005D3489">
              <w:rPr>
                <w:rFonts w:ascii="宋体" w:hAnsi="宋体" w:cs="宋体" w:hint="eastAsia"/>
                <w:kern w:val="0"/>
                <w:sz w:val="20"/>
                <w:szCs w:val="20"/>
              </w:rPr>
              <w:t>大专</w:t>
            </w:r>
            <w:r w:rsidRPr="005D3489">
              <w:rPr>
                <w:rFonts w:ascii="宋体" w:hAnsi="宋体" w:cs="宋体"/>
                <w:kern w:val="0"/>
                <w:sz w:val="20"/>
                <w:szCs w:val="20"/>
              </w:rPr>
              <w:t>毕业</w:t>
            </w:r>
            <w:r w:rsidRPr="005D3489">
              <w:rPr>
                <w:rFonts w:ascii="宋体" w:hAnsi="宋体" w:cs="宋体" w:hint="eastAsia"/>
                <w:kern w:val="0"/>
                <w:sz w:val="20"/>
                <w:szCs w:val="20"/>
              </w:rPr>
              <w:t>具有1</w:t>
            </w:r>
            <w:r w:rsidRPr="005D3489">
              <w:rPr>
                <w:rFonts w:ascii="宋体" w:hAnsi="宋体" w:cs="宋体"/>
                <w:kern w:val="0"/>
                <w:sz w:val="20"/>
                <w:szCs w:val="20"/>
              </w:rPr>
              <w:t>0年以上本专业工作经验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并独立</w:t>
            </w:r>
            <w:r w:rsidRPr="005D3489">
              <w:rPr>
                <w:rFonts w:ascii="宋体" w:hAnsi="宋体" w:cs="宋体" w:hint="eastAsia"/>
                <w:kern w:val="0"/>
                <w:sz w:val="20"/>
                <w:szCs w:val="20"/>
              </w:rPr>
              <w:t>进行大</w:t>
            </w:r>
            <w:r w:rsidRPr="005D3489">
              <w:rPr>
                <w:rFonts w:ascii="宋体" w:hAnsi="宋体" w:cs="宋体"/>
                <w:kern w:val="0"/>
                <w:sz w:val="20"/>
                <w:szCs w:val="20"/>
              </w:rPr>
              <w:t>中型</w:t>
            </w:r>
            <w:r w:rsidRPr="005D3489">
              <w:rPr>
                <w:rFonts w:ascii="宋体" w:hAnsi="宋体" w:cs="宋体" w:hint="eastAsia"/>
                <w:kern w:val="0"/>
                <w:sz w:val="20"/>
                <w:szCs w:val="20"/>
              </w:rPr>
              <w:t>网络的</w:t>
            </w:r>
            <w:r w:rsidRPr="005D3489">
              <w:rPr>
                <w:rFonts w:ascii="宋体" w:hAnsi="宋体" w:cs="宋体"/>
                <w:kern w:val="0"/>
                <w:sz w:val="20"/>
                <w:szCs w:val="20"/>
              </w:rPr>
              <w:t>设计</w:t>
            </w:r>
            <w:r w:rsidRPr="005D3489">
              <w:rPr>
                <w:rFonts w:ascii="宋体" w:hAnsi="宋体" w:cs="宋体" w:hint="eastAsia"/>
                <w:kern w:val="0"/>
                <w:sz w:val="20"/>
                <w:szCs w:val="20"/>
              </w:rPr>
              <w:t>工作经验</w:t>
            </w:r>
            <w:r w:rsidR="00892D5B" w:rsidRPr="005D3489">
              <w:rPr>
                <w:rFonts w:ascii="宋体" w:hAnsi="宋体" w:cs="宋体" w:hint="eastAsia"/>
                <w:kern w:val="0"/>
                <w:sz w:val="20"/>
                <w:szCs w:val="20"/>
              </w:rPr>
              <w:t>。</w:t>
            </w:r>
            <w:r w:rsidRPr="005D3489">
              <w:rPr>
                <w:rFonts w:ascii="宋体" w:hAnsi="宋体" w:cs="宋体"/>
                <w:kern w:val="0"/>
                <w:sz w:val="20"/>
                <w:szCs w:val="20"/>
              </w:rPr>
              <w:t>2、</w:t>
            </w:r>
            <w:r w:rsidRPr="005D3489">
              <w:rPr>
                <w:rFonts w:ascii="宋体" w:hAnsi="宋体" w:cs="宋体" w:hint="eastAsia"/>
                <w:kern w:val="0"/>
                <w:sz w:val="20"/>
                <w:szCs w:val="20"/>
              </w:rPr>
              <w:t>本科</w:t>
            </w:r>
            <w:r w:rsidRPr="005D3489">
              <w:rPr>
                <w:rFonts w:ascii="宋体" w:hAnsi="宋体" w:cs="宋体"/>
                <w:kern w:val="0"/>
                <w:sz w:val="20"/>
                <w:szCs w:val="20"/>
              </w:rPr>
              <w:t>毕业具有7年以上本专业工作经验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有独立</w:t>
            </w:r>
            <w:r w:rsidRPr="005D3489">
              <w:rPr>
                <w:rFonts w:ascii="宋体" w:hAnsi="宋体" w:cs="宋体" w:hint="eastAsia"/>
                <w:kern w:val="0"/>
                <w:sz w:val="20"/>
                <w:szCs w:val="20"/>
              </w:rPr>
              <w:t>进行大</w:t>
            </w:r>
            <w:r w:rsidRPr="005D3489">
              <w:rPr>
                <w:rFonts w:ascii="宋体" w:hAnsi="宋体" w:cs="宋体"/>
                <w:kern w:val="0"/>
                <w:sz w:val="20"/>
                <w:szCs w:val="20"/>
              </w:rPr>
              <w:t>中型</w:t>
            </w:r>
            <w:r w:rsidRPr="005D3489">
              <w:rPr>
                <w:rFonts w:ascii="宋体" w:hAnsi="宋体" w:cs="宋体" w:hint="eastAsia"/>
                <w:kern w:val="0"/>
                <w:sz w:val="20"/>
                <w:szCs w:val="20"/>
              </w:rPr>
              <w:t>网络的</w:t>
            </w:r>
            <w:r w:rsidRPr="005D3489">
              <w:rPr>
                <w:rFonts w:ascii="宋体" w:hAnsi="宋体" w:cs="宋体"/>
                <w:kern w:val="0"/>
                <w:sz w:val="20"/>
                <w:szCs w:val="20"/>
              </w:rPr>
              <w:t>设计</w:t>
            </w:r>
            <w:r w:rsidRPr="005D3489">
              <w:rPr>
                <w:rFonts w:ascii="宋体" w:hAnsi="宋体" w:cs="宋体" w:hint="eastAsia"/>
                <w:kern w:val="0"/>
                <w:sz w:val="20"/>
                <w:szCs w:val="20"/>
              </w:rPr>
              <w:t>工作经验</w:t>
            </w:r>
            <w:r w:rsidR="00892D5B" w:rsidRPr="005D3489">
              <w:rPr>
                <w:rFonts w:ascii="宋体" w:hAnsi="宋体" w:cs="宋体" w:hint="eastAsia"/>
                <w:kern w:val="0"/>
                <w:sz w:val="20"/>
                <w:szCs w:val="20"/>
              </w:rPr>
              <w:t>。</w:t>
            </w:r>
            <w:r w:rsidRPr="005D3489">
              <w:rPr>
                <w:rFonts w:ascii="宋体" w:hAnsi="宋体" w:cs="宋体" w:hint="eastAsia"/>
                <w:kern w:val="0"/>
                <w:sz w:val="20"/>
                <w:szCs w:val="20"/>
              </w:rPr>
              <w:t>3、</w:t>
            </w:r>
            <w:r w:rsidRPr="005D3489">
              <w:rPr>
                <w:rFonts w:ascii="宋体" w:hAnsi="宋体" w:cs="宋体"/>
                <w:kern w:val="0"/>
                <w:sz w:val="20"/>
                <w:szCs w:val="20"/>
              </w:rPr>
              <w:t>硕士以上毕业，具有</w:t>
            </w:r>
            <w:r w:rsidRPr="005D3489">
              <w:rPr>
                <w:rFonts w:ascii="宋体" w:hAnsi="宋体" w:cs="宋体" w:hint="eastAsia"/>
                <w:kern w:val="0"/>
                <w:sz w:val="20"/>
                <w:szCs w:val="20"/>
              </w:rPr>
              <w:t>5</w:t>
            </w:r>
            <w:r w:rsidRPr="005D3489">
              <w:rPr>
                <w:rFonts w:ascii="宋体" w:hAnsi="宋体" w:cs="宋体"/>
                <w:kern w:val="0"/>
                <w:sz w:val="20"/>
                <w:szCs w:val="20"/>
              </w:rPr>
              <w:t>年以上本</w:t>
            </w:r>
            <w:r w:rsidRPr="005D3489">
              <w:rPr>
                <w:rFonts w:ascii="宋体" w:hAnsi="宋体" w:cs="宋体" w:hint="eastAsia"/>
                <w:kern w:val="0"/>
                <w:sz w:val="20"/>
                <w:szCs w:val="20"/>
              </w:rPr>
              <w:t>专业</w:t>
            </w:r>
            <w:r w:rsidRPr="005D3489">
              <w:rPr>
                <w:rFonts w:ascii="宋体" w:hAnsi="宋体" w:cs="宋体"/>
                <w:kern w:val="0"/>
                <w:sz w:val="20"/>
                <w:szCs w:val="20"/>
              </w:rPr>
              <w:t>工作经验，</w:t>
            </w:r>
            <w:r w:rsidRPr="005D3489">
              <w:rPr>
                <w:rFonts w:ascii="宋体" w:hAnsi="宋体" w:cs="宋体" w:hint="eastAsia"/>
                <w:kern w:val="0"/>
                <w:sz w:val="20"/>
                <w:szCs w:val="20"/>
              </w:rPr>
              <w:t>在国内</w:t>
            </w:r>
            <w:r w:rsidRPr="005D3489">
              <w:rPr>
                <w:rFonts w:ascii="宋体" w:hAnsi="宋体" w:cs="宋体"/>
                <w:kern w:val="0"/>
                <w:sz w:val="20"/>
                <w:szCs w:val="20"/>
              </w:rPr>
              <w:t>正式期刊刊登过</w:t>
            </w:r>
            <w:r w:rsidRPr="005D3489">
              <w:rPr>
                <w:rFonts w:ascii="宋体" w:hAnsi="宋体" w:cs="宋体" w:hint="eastAsia"/>
                <w:kern w:val="0"/>
                <w:sz w:val="20"/>
                <w:szCs w:val="20"/>
              </w:rPr>
              <w:t>相关</w:t>
            </w:r>
            <w:r w:rsidRPr="005D3489">
              <w:rPr>
                <w:rFonts w:ascii="宋体" w:hAnsi="宋体" w:cs="宋体"/>
                <w:kern w:val="0"/>
                <w:sz w:val="20"/>
                <w:szCs w:val="20"/>
              </w:rPr>
              <w:t>论文，有独立设计经验</w:t>
            </w:r>
          </w:p>
        </w:tc>
      </w:tr>
      <w:tr w:rsidR="00374350" w:rsidRPr="005D3489" w:rsidTr="00892D5B">
        <w:trPr>
          <w:trHeight w:val="50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311" w:type="dxa"/>
            <w:gridSpan w:val="7"/>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获得CCNP、</w:t>
            </w:r>
            <w:r w:rsidRPr="005D3489">
              <w:rPr>
                <w:rFonts w:ascii="宋体" w:hAnsi="宋体" w:cs="宋体"/>
                <w:kern w:val="0"/>
                <w:sz w:val="20"/>
                <w:szCs w:val="20"/>
              </w:rPr>
              <w:t>CCIE证书</w:t>
            </w:r>
            <w:r w:rsidRPr="005D3489">
              <w:rPr>
                <w:rFonts w:ascii="宋体" w:hAnsi="宋体" w:cs="宋体" w:hint="eastAsia"/>
                <w:kern w:val="0"/>
                <w:sz w:val="20"/>
                <w:szCs w:val="20"/>
              </w:rPr>
              <w:t>或者工信部颁发</w:t>
            </w:r>
            <w:r w:rsidRPr="005D3489">
              <w:rPr>
                <w:rFonts w:ascii="宋体" w:hAnsi="宋体" w:cs="宋体"/>
                <w:kern w:val="0"/>
                <w:sz w:val="20"/>
                <w:szCs w:val="20"/>
              </w:rPr>
              <w:t>的高级网络工程师证书</w:t>
            </w:r>
            <w:r w:rsidRPr="005D3489">
              <w:rPr>
                <w:rFonts w:ascii="宋体" w:hAnsi="宋体" w:cs="宋体" w:hint="eastAsia"/>
                <w:kern w:val="0"/>
                <w:sz w:val="20"/>
                <w:szCs w:val="20"/>
              </w:rPr>
              <w:t>，</w:t>
            </w:r>
            <w:r w:rsidRPr="005D3489">
              <w:rPr>
                <w:rFonts w:ascii="宋体" w:hAnsi="宋体" w:cs="宋体"/>
                <w:kern w:val="0"/>
                <w:sz w:val="20"/>
                <w:szCs w:val="20"/>
              </w:rPr>
              <w:t>取得证书3年以上</w:t>
            </w:r>
          </w:p>
        </w:tc>
      </w:tr>
      <w:tr w:rsidR="00374350" w:rsidRPr="005D3489" w:rsidTr="00892D5B">
        <w:trPr>
          <w:trHeight w:val="706"/>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311" w:type="dxa"/>
            <w:gridSpan w:val="7"/>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892D5B">
        <w:trPr>
          <w:trHeight w:val="831"/>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311" w:type="dxa"/>
            <w:gridSpan w:val="7"/>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892D5B">
        <w:trPr>
          <w:trHeight w:val="44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2208"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892D5B">
        <w:trPr>
          <w:trHeight w:val="567"/>
        </w:trPr>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892D5B">
        <w:trPr>
          <w:trHeight w:val="547"/>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374350" w:rsidRPr="005D3489" w:rsidTr="00892D5B">
        <w:trPr>
          <w:trHeight w:val="569"/>
        </w:trPr>
        <w:tc>
          <w:tcPr>
            <w:tcW w:w="1478"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3293"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bl>
    <w:tbl>
      <w:tblPr>
        <w:tblpPr w:leftFromText="180" w:rightFromText="180" w:vertAnchor="text" w:horzAnchor="margin" w:tblpXSpec="center" w:tblpY="1"/>
        <w:tblOverlap w:val="never"/>
        <w:tblW w:w="9180" w:type="dxa"/>
        <w:tblLayout w:type="fixed"/>
        <w:tblLook w:val="0000" w:firstRow="0" w:lastRow="0" w:firstColumn="0" w:lastColumn="0" w:noHBand="0" w:noVBand="0"/>
      </w:tblPr>
      <w:tblGrid>
        <w:gridCol w:w="1845"/>
        <w:gridCol w:w="1371"/>
        <w:gridCol w:w="1088"/>
        <w:gridCol w:w="332"/>
        <w:gridCol w:w="1178"/>
        <w:gridCol w:w="49"/>
        <w:gridCol w:w="1085"/>
        <w:gridCol w:w="244"/>
        <w:gridCol w:w="1597"/>
        <w:gridCol w:w="391"/>
      </w:tblGrid>
      <w:tr w:rsidR="00374350" w:rsidRPr="005D3489" w:rsidTr="00961C26">
        <w:trPr>
          <w:gridAfter w:val="1"/>
          <w:wAfter w:w="391" w:type="dxa"/>
          <w:trHeight w:val="885"/>
        </w:trPr>
        <w:tc>
          <w:tcPr>
            <w:tcW w:w="8789" w:type="dxa"/>
            <w:gridSpan w:val="9"/>
            <w:tcBorders>
              <w:top w:val="nil"/>
              <w:left w:val="nil"/>
              <w:bottom w:val="nil"/>
              <w:right w:val="nil"/>
            </w:tcBorders>
            <w:shd w:val="clear" w:color="auto" w:fill="auto"/>
            <w:vAlign w:val="center"/>
          </w:tcPr>
          <w:p w:rsidR="00374350" w:rsidRPr="005D3489" w:rsidRDefault="00892D5B" w:rsidP="00892D5B">
            <w:pPr>
              <w:widowControl/>
              <w:rPr>
                <w:rFonts w:ascii="方正小标宋_GBK" w:eastAsia="方正小标宋_GBK" w:hAnsi="宋体" w:cs="宋体"/>
                <w:kern w:val="0"/>
                <w:sz w:val="30"/>
                <w:szCs w:val="30"/>
              </w:rPr>
            </w:pPr>
            <w:r w:rsidRPr="005D3489">
              <w:rPr>
                <w:rFonts w:ascii="方正小标宋_GBK" w:eastAsia="方正小标宋_GBK" w:hAnsi="宋体" w:cs="宋体" w:hint="eastAsia"/>
                <w:kern w:val="0"/>
                <w:sz w:val="30"/>
                <w:szCs w:val="30"/>
              </w:rPr>
              <w:lastRenderedPageBreak/>
              <w:t>经济技术开发区（头屯河区）</w:t>
            </w:r>
            <w:r w:rsidR="00374350" w:rsidRPr="005D3489">
              <w:rPr>
                <w:rFonts w:ascii="方正小标宋_GBK" w:eastAsia="方正小标宋_GBK" w:hAnsi="宋体" w:cs="宋体" w:hint="eastAsia"/>
                <w:kern w:val="0"/>
                <w:sz w:val="30"/>
                <w:szCs w:val="30"/>
              </w:rPr>
              <w:t>高层次全职创新人才引进需求信息表</w:t>
            </w:r>
          </w:p>
        </w:tc>
      </w:tr>
      <w:tr w:rsidR="00374350" w:rsidRPr="005D3489" w:rsidTr="00961C26">
        <w:trPr>
          <w:gridAfter w:val="1"/>
          <w:wAfter w:w="391" w:type="dxa"/>
          <w:trHeight w:val="528"/>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597"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4"/>
              </w:rPr>
            </w:pPr>
            <w:r w:rsidRPr="005D3489">
              <w:rPr>
                <w:rFonts w:ascii="宋体" w:hAnsi="宋体" w:cs="宋体" w:hint="eastAsia"/>
                <w:kern w:val="0"/>
                <w:sz w:val="20"/>
              </w:rPr>
              <w:t>国企</w:t>
            </w:r>
          </w:p>
        </w:tc>
      </w:tr>
      <w:tr w:rsidR="00374350" w:rsidRPr="005D3489" w:rsidTr="00961C26">
        <w:trPr>
          <w:gridAfter w:val="1"/>
          <w:wAfter w:w="391" w:type="dxa"/>
          <w:trHeight w:val="1541"/>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6944" w:type="dxa"/>
            <w:gridSpan w:val="8"/>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961C26">
        <w:trPr>
          <w:gridAfter w:val="1"/>
          <w:wAfter w:w="391" w:type="dxa"/>
          <w:trHeight w:val="56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物联网</w:t>
            </w:r>
            <w:r w:rsidRPr="005D3489">
              <w:rPr>
                <w:sz w:val="20"/>
                <w:szCs w:val="20"/>
              </w:rPr>
              <w:t>研发</w:t>
            </w:r>
            <w:r w:rsidRPr="005D3489">
              <w:rPr>
                <w:rFonts w:hint="eastAsia"/>
                <w:sz w:val="20"/>
                <w:szCs w:val="20"/>
              </w:rPr>
              <w:t>工程师</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2975"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物联网</w:t>
            </w:r>
            <w:r w:rsidRPr="005D3489">
              <w:rPr>
                <w:sz w:val="20"/>
                <w:szCs w:val="20"/>
              </w:rPr>
              <w:t>研发</w:t>
            </w:r>
            <w:r w:rsidRPr="005D3489">
              <w:rPr>
                <w:rFonts w:hint="eastAsia"/>
                <w:sz w:val="20"/>
                <w:szCs w:val="20"/>
              </w:rPr>
              <w:t>工程师</w:t>
            </w:r>
          </w:p>
        </w:tc>
      </w:tr>
      <w:tr w:rsidR="00374350" w:rsidRPr="005D3489" w:rsidTr="00961C26">
        <w:trPr>
          <w:gridAfter w:val="1"/>
          <w:wAfter w:w="391" w:type="dxa"/>
          <w:trHeight w:val="1125"/>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6944" w:type="dxa"/>
            <w:gridSpan w:val="8"/>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联网相关产品方案的设计及编写。</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负责项目的实施和管理工作。</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辅助销售部门挖掘相关产品用户需求，规划新应用、新特性。</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负责规划出创新型的物联网应用。</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w:t>
            </w:r>
            <w:r w:rsidRPr="005D3489">
              <w:rPr>
                <w:rFonts w:ascii="宋体" w:hAnsi="宋体" w:cs="宋体"/>
                <w:kern w:val="0"/>
                <w:sz w:val="20"/>
                <w:szCs w:val="20"/>
              </w:rPr>
              <w:t>设备维护工作</w:t>
            </w:r>
            <w:r w:rsidRPr="005D3489">
              <w:rPr>
                <w:rFonts w:ascii="宋体" w:hAnsi="宋体" w:cs="宋体" w:hint="eastAsia"/>
                <w:kern w:val="0"/>
                <w:sz w:val="20"/>
                <w:szCs w:val="20"/>
              </w:rPr>
              <w:t>。</w:t>
            </w:r>
          </w:p>
          <w:p w:rsidR="00374350" w:rsidRPr="005D3489" w:rsidRDefault="00374350" w:rsidP="00374350">
            <w:pPr>
              <w:pStyle w:val="a5"/>
              <w:widowControl/>
              <w:numPr>
                <w:ilvl w:val="0"/>
                <w:numId w:val="11"/>
              </w:numPr>
              <w:ind w:firstLineChars="0"/>
              <w:jc w:val="left"/>
              <w:rPr>
                <w:rFonts w:ascii="宋体" w:hAnsi="宋体" w:cs="宋体"/>
                <w:kern w:val="0"/>
                <w:sz w:val="20"/>
                <w:szCs w:val="20"/>
              </w:rPr>
            </w:pPr>
            <w:r w:rsidRPr="005D3489">
              <w:rPr>
                <w:rFonts w:ascii="宋体" w:hAnsi="宋体" w:cs="宋体" w:hint="eastAsia"/>
                <w:kern w:val="0"/>
                <w:sz w:val="20"/>
                <w:szCs w:val="20"/>
              </w:rPr>
              <w:t>负责</w:t>
            </w:r>
            <w:proofErr w:type="gramStart"/>
            <w:r w:rsidRPr="005D3489">
              <w:rPr>
                <w:rFonts w:ascii="宋体" w:hAnsi="宋体" w:cs="宋体" w:hint="eastAsia"/>
                <w:kern w:val="0"/>
                <w:sz w:val="20"/>
                <w:szCs w:val="20"/>
              </w:rPr>
              <w:t>园区物</w:t>
            </w:r>
            <w:proofErr w:type="gramEnd"/>
            <w:r w:rsidRPr="005D3489">
              <w:rPr>
                <w:rFonts w:ascii="宋体" w:hAnsi="宋体" w:cs="宋体" w:hint="eastAsia"/>
                <w:kern w:val="0"/>
                <w:sz w:val="20"/>
                <w:szCs w:val="20"/>
              </w:rPr>
              <w:t>联网应用培训工作。</w:t>
            </w:r>
          </w:p>
        </w:tc>
      </w:tr>
      <w:tr w:rsidR="00374350" w:rsidRPr="005D3489" w:rsidTr="00961C26">
        <w:trPr>
          <w:gridAfter w:val="1"/>
          <w:wAfter w:w="391" w:type="dxa"/>
          <w:trHeight w:val="563"/>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hint="eastAsia"/>
                <w:sz w:val="20"/>
                <w:szCs w:val="20"/>
              </w:rPr>
              <w:t>高级工程师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研究生及以上</w:t>
            </w:r>
          </w:p>
        </w:tc>
        <w:tc>
          <w:tcPr>
            <w:tcW w:w="1378"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597" w:type="dxa"/>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kern w:val="0"/>
                <w:sz w:val="20"/>
                <w:szCs w:val="20"/>
              </w:rPr>
              <w:t>38以下</w:t>
            </w:r>
          </w:p>
        </w:tc>
      </w:tr>
      <w:tr w:rsidR="00374350" w:rsidRPr="005D3489" w:rsidTr="00961C26">
        <w:trPr>
          <w:gridAfter w:val="1"/>
          <w:wAfter w:w="391" w:type="dxa"/>
          <w:trHeight w:val="1107"/>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6944" w:type="dxa"/>
            <w:gridSpan w:val="8"/>
            <w:tcBorders>
              <w:top w:val="single" w:sz="4" w:space="0" w:color="auto"/>
              <w:left w:val="nil"/>
              <w:bottom w:val="single" w:sz="4" w:space="0" w:color="auto"/>
              <w:right w:val="single" w:sz="4" w:space="0" w:color="000000"/>
            </w:tcBorders>
            <w:shd w:val="clear" w:color="auto" w:fill="auto"/>
          </w:tcPr>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熟悉RFID（HF、UHF）工作原理及相关产品的应用。</w:t>
            </w:r>
            <w:r w:rsidRPr="005D3489">
              <w:rPr>
                <w:rFonts w:ascii="宋体" w:hAnsi="宋体" w:cs="宋体"/>
                <w:kern w:val="0"/>
                <w:sz w:val="20"/>
                <w:szCs w:val="20"/>
              </w:rPr>
              <w:t xml:space="preserve"> </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参与或自主研发过Zigbee、RFID（HF、UHF）相关产品的实际应用。</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熟悉Zigbee、Wifi、无线串口技术。</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熟悉软件串口编程技术（C</w:t>
            </w:r>
            <w:r w:rsidRPr="005D3489">
              <w:rPr>
                <w:rFonts w:ascii="宋体" w:hAnsi="宋体" w:cs="宋体"/>
                <w:kern w:val="0"/>
                <w:sz w:val="20"/>
                <w:szCs w:val="20"/>
              </w:rPr>
              <w:t>++、</w:t>
            </w:r>
            <w:r w:rsidRPr="005D3489">
              <w:rPr>
                <w:rFonts w:ascii="宋体" w:hAnsi="宋体" w:cs="宋体" w:hint="eastAsia"/>
                <w:kern w:val="0"/>
                <w:sz w:val="20"/>
                <w:szCs w:val="20"/>
              </w:rPr>
              <w:t>C#、Java）。</w:t>
            </w:r>
          </w:p>
          <w:p w:rsidR="00374350" w:rsidRPr="005D3489" w:rsidRDefault="00374350" w:rsidP="00374350">
            <w:pPr>
              <w:pStyle w:val="a5"/>
              <w:widowControl/>
              <w:numPr>
                <w:ilvl w:val="0"/>
                <w:numId w:val="12"/>
              </w:numPr>
              <w:ind w:firstLineChars="0"/>
              <w:jc w:val="left"/>
              <w:rPr>
                <w:rFonts w:ascii="宋体" w:hAnsi="宋体" w:cs="宋体"/>
                <w:kern w:val="0"/>
                <w:sz w:val="20"/>
                <w:szCs w:val="20"/>
              </w:rPr>
            </w:pPr>
            <w:r w:rsidRPr="005D3489">
              <w:rPr>
                <w:rFonts w:ascii="宋体" w:hAnsi="宋体" w:cs="宋体" w:hint="eastAsia"/>
                <w:kern w:val="0"/>
                <w:sz w:val="20"/>
                <w:szCs w:val="20"/>
              </w:rPr>
              <w:t>了解无线传感网、传感器等与物联网相关领域的系统开发管理工作经验，熟悉行业技术发展趋势。</w:t>
            </w:r>
          </w:p>
        </w:tc>
      </w:tr>
      <w:tr w:rsidR="00374350" w:rsidRPr="005D3489" w:rsidTr="00961C26">
        <w:trPr>
          <w:gridAfter w:val="1"/>
          <w:wAfter w:w="391" w:type="dxa"/>
          <w:trHeight w:val="78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944" w:type="dxa"/>
            <w:gridSpan w:val="8"/>
            <w:tcBorders>
              <w:top w:val="single" w:sz="4" w:space="0" w:color="auto"/>
              <w:left w:val="nil"/>
              <w:bottom w:val="single" w:sz="4" w:space="0" w:color="auto"/>
              <w:right w:val="single" w:sz="4" w:space="0" w:color="auto"/>
            </w:tcBorders>
            <w:shd w:val="clear" w:color="auto" w:fill="auto"/>
          </w:tcPr>
          <w:p w:rsidR="00374350" w:rsidRPr="005D3489" w:rsidRDefault="00374350" w:rsidP="00374350">
            <w:pPr>
              <w:pStyle w:val="a5"/>
              <w:widowControl/>
              <w:numPr>
                <w:ilvl w:val="0"/>
                <w:numId w:val="13"/>
              </w:numPr>
              <w:ind w:firstLineChars="0"/>
              <w:jc w:val="left"/>
              <w:rPr>
                <w:rFonts w:ascii="宋体" w:hAnsi="宋体" w:cs="宋体"/>
                <w:kern w:val="0"/>
                <w:sz w:val="20"/>
                <w:szCs w:val="20"/>
              </w:rPr>
            </w:pPr>
            <w:r w:rsidRPr="005D3489">
              <w:rPr>
                <w:rFonts w:ascii="宋体" w:hAnsi="宋体" w:cs="宋体" w:hint="eastAsia"/>
                <w:kern w:val="0"/>
                <w:sz w:val="20"/>
                <w:szCs w:val="20"/>
              </w:rPr>
              <w:t>2年以上IT企业或物联网行业相关经验；</w:t>
            </w:r>
          </w:p>
          <w:p w:rsidR="00374350" w:rsidRPr="005D3489" w:rsidRDefault="00374350" w:rsidP="00374350">
            <w:pPr>
              <w:pStyle w:val="a5"/>
              <w:widowControl/>
              <w:numPr>
                <w:ilvl w:val="0"/>
                <w:numId w:val="13"/>
              </w:numPr>
              <w:ind w:firstLineChars="0"/>
              <w:jc w:val="left"/>
              <w:rPr>
                <w:rFonts w:ascii="宋体" w:hAnsi="宋体" w:cs="宋体"/>
                <w:kern w:val="0"/>
                <w:sz w:val="20"/>
                <w:szCs w:val="20"/>
              </w:rPr>
            </w:pPr>
            <w:r w:rsidRPr="005D3489">
              <w:rPr>
                <w:rFonts w:ascii="宋体" w:hAnsi="宋体" w:cs="宋体" w:hint="eastAsia"/>
                <w:kern w:val="0"/>
                <w:sz w:val="20"/>
                <w:szCs w:val="20"/>
              </w:rPr>
              <w:t>有物联网产品设计功能优化经验，有较好的文档能力、交互设计能力</w:t>
            </w:r>
            <w:r w:rsidRPr="005D3489">
              <w:rPr>
                <w:rFonts w:ascii="宋体" w:hAnsi="宋体" w:cs="宋体"/>
                <w:kern w:val="0"/>
                <w:sz w:val="20"/>
                <w:szCs w:val="20"/>
              </w:rPr>
              <w:t>。</w:t>
            </w:r>
          </w:p>
        </w:tc>
      </w:tr>
      <w:tr w:rsidR="00374350" w:rsidRPr="005D3489" w:rsidTr="00961C26">
        <w:trPr>
          <w:gridAfter w:val="1"/>
          <w:wAfter w:w="391" w:type="dxa"/>
          <w:trHeight w:val="412"/>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944" w:type="dxa"/>
            <w:gridSpan w:val="8"/>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获得物联网工程师</w:t>
            </w:r>
            <w:r w:rsidRPr="005D3489">
              <w:rPr>
                <w:rFonts w:ascii="宋体" w:hAnsi="宋体" w:cs="宋体"/>
                <w:kern w:val="0"/>
                <w:sz w:val="20"/>
                <w:szCs w:val="20"/>
              </w:rPr>
              <w:t>证书等</w:t>
            </w:r>
            <w:r w:rsidRPr="005D3489">
              <w:rPr>
                <w:rFonts w:ascii="宋体" w:hAnsi="宋体" w:cs="宋体" w:hint="eastAsia"/>
                <w:kern w:val="0"/>
                <w:sz w:val="20"/>
                <w:szCs w:val="20"/>
              </w:rPr>
              <w:t>相关</w:t>
            </w:r>
            <w:r w:rsidRPr="005D3489">
              <w:rPr>
                <w:rFonts w:ascii="宋体" w:hAnsi="宋体" w:cs="宋体"/>
                <w:kern w:val="0"/>
                <w:sz w:val="20"/>
                <w:szCs w:val="20"/>
              </w:rPr>
              <w:t>证书</w:t>
            </w:r>
          </w:p>
        </w:tc>
      </w:tr>
      <w:tr w:rsidR="00374350" w:rsidRPr="005D3489" w:rsidTr="00961C26">
        <w:trPr>
          <w:gridAfter w:val="1"/>
          <w:wAfter w:w="391" w:type="dxa"/>
          <w:trHeight w:val="843"/>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6944" w:type="dxa"/>
            <w:gridSpan w:val="8"/>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961C26">
        <w:trPr>
          <w:gridAfter w:val="1"/>
          <w:wAfter w:w="391" w:type="dxa"/>
          <w:trHeight w:val="842"/>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944" w:type="dxa"/>
            <w:gridSpan w:val="8"/>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000AC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961C26">
        <w:trPr>
          <w:gridAfter w:val="1"/>
          <w:wAfter w:w="391" w:type="dxa"/>
          <w:trHeight w:val="556"/>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41"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961C26">
        <w:trPr>
          <w:gridAfter w:val="1"/>
          <w:wAfter w:w="391" w:type="dxa"/>
          <w:trHeight w:val="422"/>
        </w:trPr>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961C26">
        <w:trPr>
          <w:gridAfter w:val="1"/>
          <w:wAfter w:w="391" w:type="dxa"/>
          <w:trHeight w:val="544"/>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4"/>
              </w:rPr>
            </w:pPr>
            <w:r w:rsidRPr="005D3489">
              <w:rPr>
                <w:rFonts w:ascii="宋体" w:hAnsi="宋体" w:cs="宋体" w:hint="eastAsia"/>
                <w:kern w:val="0"/>
                <w:sz w:val="24"/>
              </w:rPr>
              <w:t xml:space="preserve">　</w:t>
            </w:r>
          </w:p>
        </w:tc>
      </w:tr>
      <w:tr w:rsidR="00374350" w:rsidRPr="005D3489" w:rsidTr="00961C26">
        <w:trPr>
          <w:gridAfter w:val="1"/>
          <w:wAfter w:w="391" w:type="dxa"/>
          <w:trHeight w:val="410"/>
        </w:trPr>
        <w:tc>
          <w:tcPr>
            <w:tcW w:w="1845"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26"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000AC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374350" w:rsidRPr="005D3489" w:rsidTr="00961C26">
        <w:trPr>
          <w:trHeight w:val="1035"/>
        </w:trPr>
        <w:tc>
          <w:tcPr>
            <w:tcW w:w="9180" w:type="dxa"/>
            <w:gridSpan w:val="10"/>
            <w:tcBorders>
              <w:top w:val="nil"/>
              <w:left w:val="nil"/>
              <w:bottom w:val="nil"/>
              <w:right w:val="nil"/>
            </w:tcBorders>
            <w:shd w:val="clear" w:color="auto" w:fill="auto"/>
            <w:vAlign w:val="center"/>
          </w:tcPr>
          <w:p w:rsidR="00C107EF" w:rsidRPr="005D3489" w:rsidRDefault="00C107EF">
            <w:r w:rsidRPr="005D3489">
              <w:rPr>
                <w:rFonts w:ascii="方正小标宋_GBK" w:eastAsia="方正小标宋_GBK" w:hAnsi="宋体" w:cs="宋体" w:hint="eastAsia"/>
                <w:kern w:val="0"/>
                <w:sz w:val="30"/>
                <w:szCs w:val="30"/>
              </w:rPr>
              <w:lastRenderedPageBreak/>
              <w:t>经济技术开发区（头屯河区）高层次全职创新人才引进需求信息表</w:t>
            </w:r>
          </w:p>
          <w:tbl>
            <w:tblPr>
              <w:tblpPr w:leftFromText="180" w:rightFromText="180" w:vertAnchor="text" w:horzAnchor="margin" w:tblpX="-299" w:tblpY="1"/>
              <w:tblOverlap w:val="never"/>
              <w:tblW w:w="8936" w:type="dxa"/>
              <w:tblLayout w:type="fixed"/>
              <w:tblLook w:val="0000" w:firstRow="0" w:lastRow="0" w:firstColumn="0" w:lastColumn="0" w:noHBand="0" w:noVBand="0"/>
            </w:tblPr>
            <w:tblGrid>
              <w:gridCol w:w="1934"/>
              <w:gridCol w:w="1371"/>
              <w:gridCol w:w="1088"/>
              <w:gridCol w:w="332"/>
              <w:gridCol w:w="1178"/>
              <w:gridCol w:w="49"/>
              <w:gridCol w:w="1085"/>
              <w:gridCol w:w="244"/>
              <w:gridCol w:w="1499"/>
              <w:gridCol w:w="156"/>
            </w:tblGrid>
            <w:tr w:rsidR="00374350" w:rsidRPr="005D3489" w:rsidTr="00961C26">
              <w:trPr>
                <w:trHeight w:val="528"/>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新疆软件园</w:t>
                  </w:r>
                  <w:r w:rsidRPr="005D3489">
                    <w:rPr>
                      <w:rFonts w:ascii="宋体" w:hAnsi="宋体" w:cs="宋体"/>
                      <w:kern w:val="0"/>
                      <w:sz w:val="20"/>
                      <w:szCs w:val="20"/>
                    </w:rPr>
                    <w:t>发展有限公司</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国企</w:t>
                  </w:r>
                </w:p>
              </w:tc>
            </w:tr>
            <w:tr w:rsidR="00374350" w:rsidRPr="005D3489" w:rsidTr="00961C26">
              <w:trPr>
                <w:trHeight w:val="1541"/>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单位简介（300字左右）</w:t>
                  </w:r>
                </w:p>
              </w:tc>
              <w:tc>
                <w:tcPr>
                  <w:tcW w:w="7002" w:type="dxa"/>
                  <w:gridSpan w:val="9"/>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961C26">
              <w:trPr>
                <w:trHeight w:val="564"/>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高级</w:t>
                  </w:r>
                  <w:r w:rsidRPr="005D3489">
                    <w:rPr>
                      <w:sz w:val="20"/>
                      <w:szCs w:val="21"/>
                    </w:rPr>
                    <w:t>IOS</w:t>
                  </w:r>
                  <w:r w:rsidRPr="005D3489">
                    <w:rPr>
                      <w:rFonts w:hint="eastAsia"/>
                      <w:sz w:val="20"/>
                      <w:szCs w:val="21"/>
                    </w:rPr>
                    <w:t>、</w:t>
                  </w:r>
                  <w:r w:rsidRPr="005D3489">
                    <w:rPr>
                      <w:sz w:val="20"/>
                      <w:szCs w:val="21"/>
                    </w:rPr>
                    <w:t>Android</w:t>
                  </w:r>
                  <w:r w:rsidRPr="005D3489">
                    <w:rPr>
                      <w:sz w:val="20"/>
                      <w:szCs w:val="21"/>
                    </w:rPr>
                    <w:t>系统开发</w:t>
                  </w:r>
                  <w:r w:rsidRPr="005D3489">
                    <w:rPr>
                      <w:rFonts w:hint="eastAsia"/>
                      <w:sz w:val="20"/>
                      <w:szCs w:val="21"/>
                    </w:rPr>
                    <w:t>工程师</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专业领域</w:t>
                  </w:r>
                </w:p>
              </w:tc>
              <w:tc>
                <w:tcPr>
                  <w:tcW w:w="3033"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移动</w:t>
                  </w:r>
                  <w:r w:rsidRPr="005D3489">
                    <w:rPr>
                      <w:sz w:val="20"/>
                      <w:szCs w:val="21"/>
                    </w:rPr>
                    <w:t>设备系统</w:t>
                  </w:r>
                </w:p>
              </w:tc>
            </w:tr>
            <w:tr w:rsidR="00374350" w:rsidRPr="005D3489" w:rsidTr="00961C26">
              <w:trPr>
                <w:trHeight w:val="1125"/>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岗位职责</w:t>
                  </w:r>
                </w:p>
              </w:tc>
              <w:tc>
                <w:tcPr>
                  <w:tcW w:w="7002" w:type="dxa"/>
                  <w:gridSpan w:val="9"/>
                  <w:tcBorders>
                    <w:top w:val="single" w:sz="4" w:space="0" w:color="auto"/>
                    <w:left w:val="nil"/>
                    <w:bottom w:val="single" w:sz="4" w:space="0" w:color="auto"/>
                    <w:right w:val="single" w:sz="4" w:space="0" w:color="000000"/>
                  </w:tcBorders>
                  <w:shd w:val="clear" w:color="auto" w:fill="auto"/>
                </w:tcPr>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负责园区I</w:t>
                  </w:r>
                  <w:r w:rsidRPr="005D3489">
                    <w:rPr>
                      <w:rFonts w:ascii="宋体" w:hAnsi="宋体" w:cs="宋体"/>
                      <w:kern w:val="0"/>
                      <w:sz w:val="20"/>
                      <w:szCs w:val="20"/>
                    </w:rPr>
                    <w:t>OS</w:t>
                  </w:r>
                  <w:r w:rsidRPr="005D3489">
                    <w:rPr>
                      <w:rFonts w:ascii="宋体" w:hAnsi="宋体" w:cs="宋体" w:hint="eastAsia"/>
                      <w:kern w:val="0"/>
                      <w:sz w:val="20"/>
                      <w:szCs w:val="20"/>
                    </w:rPr>
                    <w:t>、Android平台</w:t>
                  </w:r>
                  <w:r w:rsidRPr="005D3489">
                    <w:rPr>
                      <w:rFonts w:ascii="宋体" w:hAnsi="宋体" w:cs="宋体"/>
                      <w:kern w:val="0"/>
                      <w:sz w:val="20"/>
                      <w:szCs w:val="20"/>
                    </w:rPr>
                    <w:t>系统的维护</w:t>
                  </w:r>
                  <w:r w:rsidRPr="005D3489">
                    <w:rPr>
                      <w:rFonts w:ascii="宋体" w:hAnsi="宋体" w:cs="宋体" w:hint="eastAsia"/>
                      <w:kern w:val="0"/>
                      <w:sz w:val="20"/>
                      <w:szCs w:val="20"/>
                    </w:rPr>
                    <w:t>和</w:t>
                  </w:r>
                  <w:r w:rsidRPr="005D3489">
                    <w:rPr>
                      <w:rFonts w:ascii="宋体" w:hAnsi="宋体" w:cs="宋体"/>
                      <w:kern w:val="0"/>
                      <w:sz w:val="20"/>
                      <w:szCs w:val="20"/>
                    </w:rPr>
                    <w:t>研发工作</w:t>
                  </w:r>
                  <w:r w:rsidRPr="005D3489">
                    <w:rPr>
                      <w:rFonts w:ascii="宋体" w:hAnsi="宋体" w:cs="宋体" w:hint="eastAsia"/>
                      <w:kern w:val="0"/>
                      <w:sz w:val="20"/>
                      <w:szCs w:val="20"/>
                    </w:rPr>
                    <w:t>。</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负责项目的实施和管理工作。</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辅助销售部门挖掘相关产品用户需求，规划新应用、新特性。</w:t>
                  </w:r>
                </w:p>
                <w:p w:rsidR="00374350" w:rsidRPr="005D3489" w:rsidRDefault="00374350" w:rsidP="00C107EF">
                  <w:pPr>
                    <w:pStyle w:val="a5"/>
                    <w:widowControl/>
                    <w:numPr>
                      <w:ilvl w:val="0"/>
                      <w:numId w:val="14"/>
                    </w:numPr>
                    <w:ind w:firstLineChars="0"/>
                    <w:jc w:val="left"/>
                    <w:rPr>
                      <w:rFonts w:ascii="宋体" w:hAnsi="宋体" w:cs="宋体"/>
                      <w:kern w:val="0"/>
                      <w:sz w:val="20"/>
                      <w:szCs w:val="20"/>
                    </w:rPr>
                  </w:pPr>
                  <w:r w:rsidRPr="005D3489">
                    <w:rPr>
                      <w:rFonts w:ascii="宋体" w:hAnsi="宋体" w:cs="宋体" w:hint="eastAsia"/>
                      <w:kern w:val="0"/>
                      <w:sz w:val="20"/>
                      <w:szCs w:val="20"/>
                    </w:rPr>
                    <w:t>能够</w:t>
                  </w:r>
                  <w:r w:rsidRPr="005D3489">
                    <w:rPr>
                      <w:rFonts w:ascii="宋体" w:hAnsi="宋体" w:cs="宋体"/>
                      <w:kern w:val="0"/>
                      <w:sz w:val="20"/>
                      <w:szCs w:val="20"/>
                    </w:rPr>
                    <w:t>独立完成IOS或Android系统客户端的</w:t>
                  </w:r>
                  <w:r w:rsidRPr="005D3489">
                    <w:rPr>
                      <w:rFonts w:ascii="宋体" w:hAnsi="宋体" w:cs="宋体" w:hint="eastAsia"/>
                      <w:kern w:val="0"/>
                      <w:sz w:val="20"/>
                      <w:szCs w:val="20"/>
                    </w:rPr>
                    <w:t>设计</w:t>
                  </w:r>
                  <w:r w:rsidRPr="005D3489">
                    <w:rPr>
                      <w:rFonts w:ascii="宋体" w:hAnsi="宋体" w:cs="宋体"/>
                      <w:kern w:val="0"/>
                      <w:sz w:val="20"/>
                      <w:szCs w:val="20"/>
                    </w:rPr>
                    <w:t>、研发、工作，并完成用户体验工作</w:t>
                  </w:r>
                  <w:r w:rsidRPr="005D3489">
                    <w:rPr>
                      <w:rFonts w:ascii="宋体" w:hAnsi="宋体" w:cs="宋体" w:hint="eastAsia"/>
                      <w:kern w:val="0"/>
                      <w:sz w:val="20"/>
                      <w:szCs w:val="20"/>
                    </w:rPr>
                    <w:t>。</w:t>
                  </w:r>
                </w:p>
              </w:tc>
            </w:tr>
            <w:tr w:rsidR="00374350" w:rsidRPr="005D3489" w:rsidTr="00961C26">
              <w:trPr>
                <w:trHeight w:val="563"/>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hint="eastAsia"/>
                      <w:sz w:val="20"/>
                      <w:szCs w:val="21"/>
                    </w:rPr>
                    <w:t>高级工程师</w:t>
                  </w:r>
                </w:p>
              </w:tc>
              <w:tc>
                <w:tcPr>
                  <w:tcW w:w="1420"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学历学位要求</w:t>
                  </w:r>
                </w:p>
              </w:tc>
              <w:tc>
                <w:tcPr>
                  <w:tcW w:w="1178" w:type="dxa"/>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rPr>
                  </w:pPr>
                  <w:r w:rsidRPr="005D3489">
                    <w:rPr>
                      <w:rFonts w:ascii="宋体" w:hAnsi="宋体" w:cs="宋体" w:hint="eastAsia"/>
                      <w:kern w:val="0"/>
                      <w:sz w:val="20"/>
                    </w:rPr>
                    <w:t>研究生</w:t>
                  </w:r>
                  <w:r w:rsidRPr="005D3489">
                    <w:rPr>
                      <w:rFonts w:ascii="宋体" w:hAnsi="宋体" w:cs="宋体"/>
                      <w:kern w:val="0"/>
                      <w:sz w:val="20"/>
                    </w:rPr>
                    <w:t>及</w:t>
                  </w:r>
                  <w:r w:rsidRPr="005D3489">
                    <w:rPr>
                      <w:rFonts w:ascii="宋体" w:hAnsi="宋体" w:cs="宋体" w:hint="eastAsia"/>
                      <w:kern w:val="0"/>
                      <w:sz w:val="20"/>
                    </w:rPr>
                    <w:t>以上</w:t>
                  </w:r>
                </w:p>
              </w:tc>
              <w:tc>
                <w:tcPr>
                  <w:tcW w:w="1378"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55" w:type="dxa"/>
                  <w:gridSpan w:val="2"/>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kern w:val="0"/>
                      <w:sz w:val="20"/>
                      <w:szCs w:val="20"/>
                    </w:rPr>
                    <w:t>35以下</w:t>
                  </w:r>
                </w:p>
              </w:tc>
            </w:tr>
            <w:tr w:rsidR="00374350" w:rsidRPr="005D3489" w:rsidTr="00961C26">
              <w:trPr>
                <w:trHeight w:val="110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专业特长要求</w:t>
                  </w:r>
                </w:p>
              </w:tc>
              <w:tc>
                <w:tcPr>
                  <w:tcW w:w="7002" w:type="dxa"/>
                  <w:gridSpan w:val="9"/>
                  <w:tcBorders>
                    <w:top w:val="single" w:sz="4" w:space="0" w:color="auto"/>
                    <w:left w:val="nil"/>
                    <w:bottom w:val="single" w:sz="4" w:space="0" w:color="auto"/>
                    <w:right w:val="single" w:sz="4" w:space="0" w:color="000000"/>
                  </w:tcBorders>
                  <w:shd w:val="clear" w:color="auto" w:fill="auto"/>
                </w:tcPr>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IOS</w:t>
                  </w:r>
                  <w:r w:rsidRPr="005D3489">
                    <w:rPr>
                      <w:rFonts w:ascii="宋体" w:hAnsi="宋体" w:cs="宋体" w:hint="eastAsia"/>
                      <w:kern w:val="0"/>
                      <w:sz w:val="20"/>
                      <w:szCs w:val="20"/>
                    </w:rPr>
                    <w:t>系统</w:t>
                  </w:r>
                  <w:r w:rsidRPr="005D3489">
                    <w:rPr>
                      <w:rFonts w:ascii="宋体" w:hAnsi="宋体" w:cs="宋体"/>
                      <w:kern w:val="0"/>
                      <w:sz w:val="20"/>
                      <w:szCs w:val="20"/>
                    </w:rPr>
                    <w:t>以及</w:t>
                  </w:r>
                  <w:r w:rsidRPr="005D3489">
                    <w:rPr>
                      <w:rFonts w:ascii="宋体" w:hAnsi="宋体" w:cs="宋体" w:hint="eastAsia"/>
                      <w:kern w:val="0"/>
                      <w:sz w:val="20"/>
                      <w:szCs w:val="20"/>
                    </w:rPr>
                    <w:t>Android平台</w:t>
                  </w:r>
                  <w:r w:rsidRPr="005D3489">
                    <w:rPr>
                      <w:rFonts w:ascii="宋体" w:hAnsi="宋体" w:cs="宋体"/>
                      <w:kern w:val="0"/>
                      <w:sz w:val="20"/>
                      <w:szCs w:val="20"/>
                    </w:rPr>
                    <w:t>的</w:t>
                  </w:r>
                  <w:r w:rsidRPr="005D3489">
                    <w:rPr>
                      <w:rFonts w:ascii="宋体" w:hAnsi="宋体" w:cs="宋体" w:hint="eastAsia"/>
                      <w:kern w:val="0"/>
                      <w:sz w:val="20"/>
                      <w:szCs w:val="20"/>
                    </w:rPr>
                    <w:t>需求</w:t>
                  </w:r>
                  <w:r w:rsidRPr="005D3489">
                    <w:rPr>
                      <w:rFonts w:ascii="宋体" w:hAnsi="宋体" w:cs="宋体"/>
                      <w:kern w:val="0"/>
                      <w:sz w:val="20"/>
                      <w:szCs w:val="20"/>
                    </w:rPr>
                    <w:t>研发、</w:t>
                  </w:r>
                  <w:r w:rsidRPr="005D3489">
                    <w:rPr>
                      <w:rFonts w:ascii="宋体" w:hAnsi="宋体" w:cs="宋体" w:hint="eastAsia"/>
                      <w:kern w:val="0"/>
                      <w:sz w:val="20"/>
                      <w:szCs w:val="20"/>
                    </w:rPr>
                    <w:t>测试</w:t>
                  </w:r>
                  <w:r w:rsidRPr="005D3489">
                    <w:rPr>
                      <w:rFonts w:ascii="宋体" w:hAnsi="宋体" w:cs="宋体"/>
                      <w:kern w:val="0"/>
                      <w:sz w:val="20"/>
                      <w:szCs w:val="20"/>
                    </w:rPr>
                    <w:t>、分发流程</w:t>
                  </w:r>
                  <w:r w:rsidRPr="005D3489">
                    <w:rPr>
                      <w:rFonts w:ascii="宋体" w:hAnsi="宋体" w:cs="宋体" w:hint="eastAsia"/>
                      <w:kern w:val="0"/>
                      <w:sz w:val="20"/>
                      <w:szCs w:val="20"/>
                    </w:rPr>
                    <w:t>。</w:t>
                  </w:r>
                  <w:r w:rsidRPr="005D3489">
                    <w:rPr>
                      <w:rFonts w:ascii="宋体" w:hAnsi="宋体" w:cs="宋体"/>
                      <w:kern w:val="0"/>
                      <w:sz w:val="20"/>
                      <w:szCs w:val="20"/>
                    </w:rPr>
                    <w:t xml:space="preserve"> </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熟悉OC</w:t>
                  </w:r>
                  <w:r w:rsidRPr="005D3489">
                    <w:rPr>
                      <w:rFonts w:ascii="宋体" w:hAnsi="宋体" w:cs="宋体"/>
                      <w:kern w:val="0"/>
                      <w:sz w:val="20"/>
                      <w:szCs w:val="20"/>
                    </w:rPr>
                    <w:t>语言、Java</w:t>
                  </w:r>
                  <w:r w:rsidRPr="005D3489">
                    <w:rPr>
                      <w:rFonts w:ascii="宋体" w:hAnsi="宋体" w:cs="宋体" w:hint="eastAsia"/>
                      <w:kern w:val="0"/>
                      <w:sz w:val="20"/>
                      <w:szCs w:val="20"/>
                    </w:rPr>
                    <w:t>或</w:t>
                  </w:r>
                  <w:r w:rsidRPr="005D3489">
                    <w:rPr>
                      <w:rFonts w:ascii="宋体" w:hAnsi="宋体" w:cs="宋体"/>
                      <w:kern w:val="0"/>
                      <w:sz w:val="20"/>
                      <w:szCs w:val="20"/>
                    </w:rPr>
                    <w:t>C，了解HTML5、JS相关技术</w:t>
                  </w:r>
                  <w:r w:rsidRPr="005D3489">
                    <w:rPr>
                      <w:rFonts w:ascii="宋体" w:hAnsi="宋体" w:cs="宋体" w:hint="eastAsia"/>
                      <w:kern w:val="0"/>
                      <w:sz w:val="20"/>
                      <w:szCs w:val="20"/>
                    </w:rPr>
                    <w:t>。</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熟悉移动网络</w:t>
                  </w:r>
                  <w:r w:rsidRPr="005D3489">
                    <w:rPr>
                      <w:rFonts w:ascii="宋体" w:hAnsi="宋体" w:cs="宋体"/>
                      <w:kern w:val="0"/>
                      <w:sz w:val="20"/>
                      <w:szCs w:val="20"/>
                    </w:rPr>
                    <w:t>通信机制、对Socket通信</w:t>
                  </w:r>
                  <w:r w:rsidRPr="005D3489">
                    <w:rPr>
                      <w:rFonts w:ascii="宋体" w:hAnsi="宋体" w:cs="宋体" w:hint="eastAsia"/>
                      <w:kern w:val="0"/>
                      <w:sz w:val="20"/>
                      <w:szCs w:val="20"/>
                    </w:rPr>
                    <w:t>，</w:t>
                  </w:r>
                  <w:r w:rsidRPr="005D3489">
                    <w:rPr>
                      <w:rFonts w:ascii="宋体" w:hAnsi="宋体" w:cs="宋体"/>
                      <w:kern w:val="0"/>
                      <w:sz w:val="20"/>
                      <w:szCs w:val="20"/>
                    </w:rPr>
                    <w:t>TCP/IP</w:t>
                  </w:r>
                  <w:r w:rsidRPr="005D3489">
                    <w:rPr>
                      <w:rFonts w:ascii="宋体" w:hAnsi="宋体" w:cs="宋体" w:hint="eastAsia"/>
                      <w:kern w:val="0"/>
                      <w:sz w:val="20"/>
                      <w:szCs w:val="20"/>
                    </w:rPr>
                    <w:t>和</w:t>
                  </w:r>
                  <w:r w:rsidRPr="005D3489">
                    <w:rPr>
                      <w:rFonts w:ascii="宋体" w:hAnsi="宋体" w:cs="宋体"/>
                      <w:kern w:val="0"/>
                      <w:sz w:val="20"/>
                      <w:szCs w:val="20"/>
                    </w:rPr>
                    <w:t>Http有较深刻的理解和经验，有网络编程经验者优先</w:t>
                  </w:r>
                  <w:r w:rsidRPr="005D3489">
                    <w:rPr>
                      <w:rFonts w:ascii="宋体" w:hAnsi="宋体" w:cs="宋体" w:hint="eastAsia"/>
                      <w:kern w:val="0"/>
                      <w:sz w:val="20"/>
                      <w:szCs w:val="20"/>
                    </w:rPr>
                    <w:t>。</w:t>
                  </w:r>
                </w:p>
                <w:p w:rsidR="00374350" w:rsidRPr="005D3489" w:rsidRDefault="00374350" w:rsidP="00C107EF">
                  <w:pPr>
                    <w:pStyle w:val="a5"/>
                    <w:widowControl/>
                    <w:numPr>
                      <w:ilvl w:val="0"/>
                      <w:numId w:val="15"/>
                    </w:numPr>
                    <w:ind w:firstLineChars="0"/>
                    <w:jc w:val="left"/>
                    <w:rPr>
                      <w:rFonts w:ascii="宋体" w:hAnsi="宋体" w:cs="宋体"/>
                      <w:kern w:val="0"/>
                      <w:sz w:val="20"/>
                      <w:szCs w:val="20"/>
                    </w:rPr>
                  </w:pPr>
                  <w:r w:rsidRPr="005D3489">
                    <w:rPr>
                      <w:rFonts w:ascii="宋体" w:hAnsi="宋体" w:cs="宋体" w:hint="eastAsia"/>
                      <w:kern w:val="0"/>
                      <w:sz w:val="20"/>
                      <w:szCs w:val="20"/>
                    </w:rPr>
                    <w:t>熟悉jSON</w:t>
                  </w:r>
                  <w:r w:rsidRPr="005D3489">
                    <w:rPr>
                      <w:rFonts w:ascii="宋体" w:hAnsi="宋体" w:cs="宋体"/>
                      <w:kern w:val="0"/>
                      <w:sz w:val="20"/>
                      <w:szCs w:val="20"/>
                    </w:rPr>
                    <w:t>/XML数据传输格式，SQlITE数据库</w:t>
                  </w:r>
                  <w:r w:rsidRPr="005D3489">
                    <w:rPr>
                      <w:rFonts w:ascii="宋体" w:hAnsi="宋体" w:cs="宋体" w:hint="eastAsia"/>
                      <w:kern w:val="0"/>
                      <w:sz w:val="20"/>
                      <w:szCs w:val="20"/>
                    </w:rPr>
                    <w:t>。</w:t>
                  </w:r>
                </w:p>
              </w:tc>
            </w:tr>
            <w:tr w:rsidR="00374350" w:rsidRPr="005D3489" w:rsidTr="00961C26">
              <w:trPr>
                <w:trHeight w:val="66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工作年限</w:t>
                  </w:r>
                </w:p>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经历要求</w:t>
                  </w:r>
                </w:p>
              </w:tc>
              <w:tc>
                <w:tcPr>
                  <w:tcW w:w="7002" w:type="dxa"/>
                  <w:gridSpan w:val="9"/>
                  <w:tcBorders>
                    <w:top w:val="single" w:sz="4" w:space="0" w:color="auto"/>
                    <w:left w:val="nil"/>
                    <w:bottom w:val="single" w:sz="4" w:space="0" w:color="auto"/>
                    <w:right w:val="single" w:sz="4" w:space="0" w:color="auto"/>
                  </w:tcBorders>
                  <w:shd w:val="clear" w:color="auto" w:fill="auto"/>
                </w:tcPr>
                <w:p w:rsidR="00374350" w:rsidRPr="005D3489" w:rsidRDefault="00374350" w:rsidP="00C107EF">
                  <w:pPr>
                    <w:pStyle w:val="a5"/>
                    <w:widowControl/>
                    <w:numPr>
                      <w:ilvl w:val="0"/>
                      <w:numId w:val="16"/>
                    </w:numPr>
                    <w:ind w:firstLineChars="0"/>
                    <w:jc w:val="left"/>
                    <w:rPr>
                      <w:rFonts w:ascii="宋体" w:hAnsi="宋体" w:cs="宋体"/>
                      <w:kern w:val="0"/>
                      <w:sz w:val="20"/>
                      <w:szCs w:val="20"/>
                    </w:rPr>
                  </w:pPr>
                  <w:r w:rsidRPr="005D3489">
                    <w:rPr>
                      <w:rFonts w:ascii="宋体" w:hAnsi="宋体" w:cs="宋体" w:hint="eastAsia"/>
                      <w:kern w:val="0"/>
                      <w:sz w:val="20"/>
                      <w:szCs w:val="20"/>
                    </w:rPr>
                    <w:t>2年以上IOS</w:t>
                  </w:r>
                  <w:r w:rsidRPr="005D3489">
                    <w:rPr>
                      <w:rFonts w:ascii="宋体" w:hAnsi="宋体" w:cs="宋体"/>
                      <w:kern w:val="0"/>
                      <w:sz w:val="20"/>
                      <w:szCs w:val="20"/>
                    </w:rPr>
                    <w:t>、Android</w:t>
                  </w:r>
                  <w:r w:rsidRPr="005D3489">
                    <w:rPr>
                      <w:rFonts w:ascii="宋体" w:hAnsi="宋体" w:cs="宋体" w:hint="eastAsia"/>
                      <w:kern w:val="0"/>
                      <w:sz w:val="20"/>
                      <w:szCs w:val="20"/>
                    </w:rPr>
                    <w:t>编程相关经验；</w:t>
                  </w:r>
                </w:p>
                <w:p w:rsidR="00374350" w:rsidRPr="005D3489" w:rsidRDefault="00374350" w:rsidP="00C107EF">
                  <w:pPr>
                    <w:pStyle w:val="a5"/>
                    <w:widowControl/>
                    <w:numPr>
                      <w:ilvl w:val="0"/>
                      <w:numId w:val="16"/>
                    </w:numPr>
                    <w:ind w:firstLineChars="0"/>
                    <w:jc w:val="left"/>
                    <w:rPr>
                      <w:rFonts w:ascii="宋体" w:hAnsi="宋体" w:cs="宋体"/>
                      <w:kern w:val="0"/>
                      <w:sz w:val="20"/>
                      <w:szCs w:val="20"/>
                    </w:rPr>
                  </w:pPr>
                  <w:r w:rsidRPr="005D3489">
                    <w:rPr>
                      <w:rFonts w:ascii="宋体" w:hAnsi="宋体" w:cs="宋体" w:hint="eastAsia"/>
                      <w:kern w:val="0"/>
                      <w:sz w:val="20"/>
                      <w:szCs w:val="20"/>
                    </w:rPr>
                    <w:t>有</w:t>
                  </w:r>
                  <w:r w:rsidRPr="005D3489">
                    <w:rPr>
                      <w:rFonts w:ascii="宋体" w:hAnsi="宋体" w:cs="宋体"/>
                      <w:kern w:val="0"/>
                      <w:sz w:val="20"/>
                      <w:szCs w:val="20"/>
                    </w:rPr>
                    <w:t>相关作品在线。</w:t>
                  </w:r>
                </w:p>
              </w:tc>
            </w:tr>
            <w:tr w:rsidR="00374350" w:rsidRPr="005D3489" w:rsidTr="007773CE">
              <w:trPr>
                <w:trHeight w:val="572"/>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其他要求</w:t>
                  </w:r>
                </w:p>
              </w:tc>
              <w:tc>
                <w:tcPr>
                  <w:tcW w:w="7002" w:type="dxa"/>
                  <w:gridSpan w:val="9"/>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p>
              </w:tc>
            </w:tr>
            <w:tr w:rsidR="00374350" w:rsidRPr="005D3489" w:rsidTr="007773CE">
              <w:trPr>
                <w:trHeight w:val="837"/>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用人单位</w:t>
                  </w:r>
                </w:p>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提供事业平台</w:t>
                  </w:r>
                </w:p>
              </w:tc>
              <w:tc>
                <w:tcPr>
                  <w:tcW w:w="7002" w:type="dxa"/>
                  <w:gridSpan w:val="9"/>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C107EF">
                  <w:pPr>
                    <w:widowControl/>
                    <w:jc w:val="left"/>
                    <w:rPr>
                      <w:rFonts w:ascii="宋体" w:hAnsi="宋体" w:cs="宋体"/>
                      <w:kern w:val="0"/>
                      <w:sz w:val="20"/>
                      <w:szCs w:val="20"/>
                    </w:rPr>
                  </w:pPr>
                  <w:r w:rsidRPr="005D3489">
                    <w:rPr>
                      <w:rFonts w:ascii="宋体" w:hAnsi="宋体" w:cs="宋体" w:hint="eastAsia"/>
                      <w:kern w:val="0"/>
                      <w:sz w:val="20"/>
                      <w:szCs w:val="20"/>
                    </w:rPr>
                    <w:t>根据实际</w:t>
                  </w:r>
                  <w:r w:rsidRPr="005D3489">
                    <w:rPr>
                      <w:rFonts w:ascii="宋体" w:hAnsi="宋体" w:cs="宋体"/>
                      <w:kern w:val="0"/>
                      <w:sz w:val="20"/>
                      <w:szCs w:val="20"/>
                    </w:rPr>
                    <w:t>项目需要配备技术人员</w:t>
                  </w:r>
                </w:p>
              </w:tc>
            </w:tr>
            <w:tr w:rsidR="00374350" w:rsidRPr="005D3489" w:rsidTr="007773CE">
              <w:trPr>
                <w:trHeight w:val="848"/>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7002" w:type="dxa"/>
                  <w:gridSpan w:val="9"/>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C107EF">
                  <w:pPr>
                    <w:widowControl/>
                    <w:jc w:val="left"/>
                    <w:rPr>
                      <w:rFonts w:ascii="宋体" w:hAnsi="宋体" w:cs="宋体"/>
                      <w:kern w:val="0"/>
                      <w:sz w:val="20"/>
                      <w:szCs w:val="20"/>
                    </w:rPr>
                  </w:pPr>
                  <w:r w:rsidRPr="005D3489">
                    <w:rPr>
                      <w:rFonts w:ascii="宋体" w:hAnsi="宋体" w:cs="宋体" w:hint="eastAsia"/>
                      <w:kern w:val="0"/>
                      <w:sz w:val="20"/>
                      <w:szCs w:val="20"/>
                    </w:rPr>
                    <w:t>薪水</w:t>
                  </w:r>
                  <w:r w:rsidRPr="005D3489">
                    <w:rPr>
                      <w:rFonts w:ascii="宋体" w:hAnsi="宋体" w:cs="宋体"/>
                      <w:kern w:val="0"/>
                      <w:sz w:val="20"/>
                      <w:szCs w:val="20"/>
                    </w:rPr>
                    <w:t>面议，</w:t>
                  </w:r>
                  <w:r w:rsidRPr="005D3489">
                    <w:rPr>
                      <w:rFonts w:ascii="宋体" w:hAnsi="宋体" w:cs="宋体" w:hint="eastAsia"/>
                      <w:kern w:val="0"/>
                      <w:sz w:val="20"/>
                      <w:szCs w:val="20"/>
                    </w:rPr>
                    <w:t>正式员工</w:t>
                  </w:r>
                  <w:r w:rsidRPr="005D3489">
                    <w:rPr>
                      <w:rFonts w:ascii="宋体" w:hAnsi="宋体" w:cs="宋体"/>
                      <w:kern w:val="0"/>
                      <w:sz w:val="20"/>
                      <w:szCs w:val="20"/>
                    </w:rPr>
                    <w:t>有五险</w:t>
                  </w:r>
                  <w:proofErr w:type="gramStart"/>
                  <w:r w:rsidRPr="005D3489">
                    <w:rPr>
                      <w:rFonts w:ascii="宋体" w:hAnsi="宋体" w:cs="宋体"/>
                      <w:kern w:val="0"/>
                      <w:sz w:val="20"/>
                      <w:szCs w:val="20"/>
                    </w:rPr>
                    <w:t>一</w:t>
                  </w:r>
                  <w:proofErr w:type="gramEnd"/>
                  <w:r w:rsidRPr="005D3489">
                    <w:rPr>
                      <w:rFonts w:ascii="宋体" w:hAnsi="宋体" w:cs="宋体"/>
                      <w:kern w:val="0"/>
                      <w:sz w:val="20"/>
                      <w:szCs w:val="20"/>
                    </w:rPr>
                    <w:t>金</w:t>
                  </w:r>
                  <w:r w:rsidRPr="005D3489">
                    <w:rPr>
                      <w:rFonts w:ascii="宋体" w:hAnsi="宋体" w:cs="宋体" w:hint="eastAsia"/>
                      <w:kern w:val="0"/>
                      <w:sz w:val="20"/>
                      <w:szCs w:val="20"/>
                    </w:rPr>
                    <w:t>，班车</w:t>
                  </w:r>
                  <w:r w:rsidRPr="005D3489">
                    <w:rPr>
                      <w:rFonts w:ascii="宋体" w:hAnsi="宋体" w:cs="宋体"/>
                      <w:kern w:val="0"/>
                      <w:sz w:val="20"/>
                      <w:szCs w:val="20"/>
                    </w:rPr>
                    <w:t>接送</w:t>
                  </w:r>
                </w:p>
              </w:tc>
            </w:tr>
            <w:tr w:rsidR="00374350" w:rsidRPr="005D3489" w:rsidTr="007773CE">
              <w:trPr>
                <w:trHeight w:val="563"/>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89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7773CE">
              <w:trPr>
                <w:trHeight w:val="543"/>
              </w:trPr>
              <w:tc>
                <w:tcPr>
                  <w:tcW w:w="1934" w:type="dxa"/>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联系人</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7773CE">
              <w:trPr>
                <w:trHeight w:val="551"/>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传  真</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rPr>
                  </w:pPr>
                  <w:r w:rsidRPr="005D3489">
                    <w:rPr>
                      <w:rFonts w:ascii="宋体" w:hAnsi="宋体" w:cs="宋体" w:hint="eastAsia"/>
                      <w:kern w:val="0"/>
                      <w:sz w:val="20"/>
                    </w:rPr>
                    <w:t xml:space="preserve">　</w:t>
                  </w:r>
                </w:p>
              </w:tc>
            </w:tr>
            <w:tr w:rsidR="00374350" w:rsidRPr="005D3489" w:rsidTr="007773CE">
              <w:trPr>
                <w:trHeight w:val="558"/>
              </w:trPr>
              <w:tc>
                <w:tcPr>
                  <w:tcW w:w="1934" w:type="dxa"/>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984"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C107EF">
                  <w:pPr>
                    <w:widowControl/>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6509EF" w:rsidRPr="005D3489" w:rsidTr="00961C26">
              <w:trPr>
                <w:gridAfter w:val="1"/>
                <w:wAfter w:w="156" w:type="dxa"/>
                <w:trHeight w:val="1035"/>
              </w:trPr>
              <w:tc>
                <w:tcPr>
                  <w:tcW w:w="8780" w:type="dxa"/>
                  <w:gridSpan w:val="9"/>
                  <w:tcBorders>
                    <w:top w:val="nil"/>
                    <w:left w:val="nil"/>
                    <w:bottom w:val="nil"/>
                    <w:right w:val="nil"/>
                  </w:tcBorders>
                  <w:shd w:val="clear" w:color="auto" w:fill="auto"/>
                  <w:vAlign w:val="center"/>
                </w:tcPr>
                <w:p w:rsidR="006509EF" w:rsidRPr="005D3489" w:rsidRDefault="006509EF" w:rsidP="006509EF">
                  <w:pPr>
                    <w:widowControl/>
                    <w:rPr>
                      <w:rFonts w:ascii="方正小标宋_GBK" w:eastAsia="方正小标宋_GBK" w:hAnsi="宋体" w:cs="宋体"/>
                      <w:kern w:val="0"/>
                      <w:sz w:val="30"/>
                      <w:szCs w:val="30"/>
                    </w:rPr>
                  </w:pPr>
                </w:p>
                <w:p w:rsidR="00405EFF" w:rsidRPr="005D3489" w:rsidRDefault="00405EFF" w:rsidP="006509EF">
                  <w:pPr>
                    <w:widowControl/>
                    <w:rPr>
                      <w:rFonts w:ascii="方正小标宋_GBK" w:eastAsia="方正小标宋_GBK" w:hAnsi="宋体" w:cs="宋体"/>
                      <w:kern w:val="0"/>
                      <w:sz w:val="30"/>
                      <w:szCs w:val="30"/>
                    </w:rPr>
                  </w:pPr>
                </w:p>
                <w:p w:rsidR="006509EF" w:rsidRPr="005D3489" w:rsidRDefault="006509EF" w:rsidP="00C81FB1">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经济技术开发区（头屯河区）高层次创业人才引进需求信息表</w:t>
                  </w:r>
                </w:p>
              </w:tc>
            </w:tr>
          </w:tbl>
          <w:tbl>
            <w:tblPr>
              <w:tblW w:w="8729" w:type="dxa"/>
              <w:jc w:val="center"/>
              <w:tblLayout w:type="fixed"/>
              <w:tblLook w:val="0000" w:firstRow="0" w:lastRow="0" w:firstColumn="0" w:lastColumn="0" w:noHBand="0" w:noVBand="0"/>
            </w:tblPr>
            <w:tblGrid>
              <w:gridCol w:w="88"/>
              <w:gridCol w:w="2061"/>
              <w:gridCol w:w="32"/>
              <w:gridCol w:w="2236"/>
              <w:gridCol w:w="81"/>
              <w:gridCol w:w="1336"/>
              <w:gridCol w:w="174"/>
              <w:gridCol w:w="49"/>
              <w:gridCol w:w="911"/>
              <w:gridCol w:w="174"/>
              <w:gridCol w:w="283"/>
              <w:gridCol w:w="1144"/>
              <w:gridCol w:w="160"/>
            </w:tblGrid>
            <w:tr w:rsidR="00374350" w:rsidRPr="005D3489" w:rsidTr="00C81FB1">
              <w:trPr>
                <w:trHeight w:val="510"/>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lastRenderedPageBreak/>
                    <w:t>园区名称</w:t>
                  </w:r>
                </w:p>
              </w:tc>
              <w:tc>
                <w:tcPr>
                  <w:tcW w:w="3827"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软件园发展有限公司</w:t>
                  </w:r>
                </w:p>
              </w:tc>
              <w:tc>
                <w:tcPr>
                  <w:tcW w:w="1417" w:type="dxa"/>
                  <w:gridSpan w:val="4"/>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园区类型</w:t>
                  </w:r>
                </w:p>
              </w:tc>
              <w:tc>
                <w:tcPr>
                  <w:tcW w:w="1304"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0"/>
                    </w:rPr>
                    <w:t>国企</w:t>
                  </w:r>
                </w:p>
              </w:tc>
            </w:tr>
            <w:tr w:rsidR="00374350" w:rsidRPr="005D3489" w:rsidTr="00C81FB1">
              <w:trPr>
                <w:trHeight w:val="1119"/>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园区简介（300字左右）</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374350" w:rsidRPr="005D3489" w:rsidTr="00C81FB1">
              <w:trPr>
                <w:trHeight w:val="67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创业项目方向或合作项目名称</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智慧</w:t>
                  </w:r>
                  <w:r w:rsidRPr="005D3489">
                    <w:rPr>
                      <w:rFonts w:ascii="宋体" w:hAnsi="宋体" w:cs="宋体"/>
                      <w:kern w:val="0"/>
                      <w:sz w:val="20"/>
                      <w:szCs w:val="20"/>
                    </w:rPr>
                    <w:t>城市</w:t>
                  </w:r>
                </w:p>
              </w:tc>
            </w:tr>
            <w:tr w:rsidR="00374350" w:rsidRPr="005D3489" w:rsidTr="00C81FB1">
              <w:trPr>
                <w:trHeight w:val="1259"/>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创业项目简介（300字左右）</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kern w:val="0"/>
                      <w:sz w:val="20"/>
                      <w:szCs w:val="20"/>
                    </w:rPr>
                    <w:t>经济技术开发区（</w:t>
                  </w:r>
                  <w:r w:rsidRPr="005D3489">
                    <w:rPr>
                      <w:rFonts w:ascii="宋体" w:hAnsi="宋体" w:cs="宋体" w:hint="eastAsia"/>
                      <w:kern w:val="0"/>
                      <w:sz w:val="20"/>
                      <w:szCs w:val="20"/>
                    </w:rPr>
                    <w:t>头屯河区</w:t>
                  </w:r>
                  <w:r w:rsidRPr="005D3489">
                    <w:rPr>
                      <w:rFonts w:ascii="宋体" w:hAnsi="宋体" w:cs="宋体"/>
                      <w:kern w:val="0"/>
                      <w:sz w:val="20"/>
                      <w:szCs w:val="20"/>
                    </w:rPr>
                    <w:t>）</w:t>
                  </w:r>
                  <w:r w:rsidRPr="005D3489">
                    <w:rPr>
                      <w:rFonts w:ascii="宋体" w:hAnsi="宋体" w:cs="宋体" w:hint="eastAsia"/>
                      <w:kern w:val="0"/>
                      <w:sz w:val="20"/>
                      <w:szCs w:val="20"/>
                    </w:rPr>
                    <w:t>智慧</w:t>
                  </w:r>
                  <w:r w:rsidRPr="005D3489">
                    <w:rPr>
                      <w:rFonts w:ascii="宋体" w:hAnsi="宋体" w:cs="宋体"/>
                      <w:kern w:val="0"/>
                      <w:sz w:val="20"/>
                      <w:szCs w:val="20"/>
                    </w:rPr>
                    <w:t>城市</w:t>
                  </w:r>
                  <w:r w:rsidRPr="005D3489">
                    <w:rPr>
                      <w:rFonts w:ascii="宋体" w:hAnsi="宋体" w:cs="宋体" w:hint="eastAsia"/>
                      <w:kern w:val="0"/>
                      <w:sz w:val="20"/>
                      <w:szCs w:val="20"/>
                    </w:rPr>
                    <w:t>项目</w:t>
                  </w:r>
                  <w:r w:rsidRPr="005D3489">
                    <w:rPr>
                      <w:rFonts w:ascii="宋体" w:hAnsi="宋体" w:cs="宋体"/>
                      <w:kern w:val="0"/>
                      <w:sz w:val="20"/>
                      <w:szCs w:val="20"/>
                    </w:rPr>
                    <w:t>建设与2014</w:t>
                  </w:r>
                  <w:r w:rsidRPr="005D3489">
                    <w:rPr>
                      <w:rFonts w:ascii="宋体" w:hAnsi="宋体" w:cs="宋体" w:hint="eastAsia"/>
                      <w:kern w:val="0"/>
                      <w:sz w:val="20"/>
                      <w:szCs w:val="20"/>
                    </w:rPr>
                    <w:t>年</w:t>
                  </w:r>
                  <w:r w:rsidRPr="005D3489">
                    <w:rPr>
                      <w:rFonts w:ascii="宋体" w:hAnsi="宋体" w:cs="宋体"/>
                      <w:kern w:val="0"/>
                      <w:sz w:val="20"/>
                      <w:szCs w:val="20"/>
                    </w:rPr>
                    <w:t>4月启动，为乌鲁木齐市智慧城市、智慧社区顶层设计、项目实施、管理、运营以及</w:t>
                  </w:r>
                  <w:r w:rsidRPr="005D3489">
                    <w:rPr>
                      <w:rFonts w:ascii="宋体" w:hAnsi="宋体" w:cs="宋体" w:hint="eastAsia"/>
                      <w:kern w:val="0"/>
                      <w:sz w:val="20"/>
                      <w:szCs w:val="20"/>
                    </w:rPr>
                    <w:t>后期</w:t>
                  </w:r>
                  <w:r w:rsidRPr="005D3489">
                    <w:rPr>
                      <w:rFonts w:ascii="宋体" w:hAnsi="宋体" w:cs="宋体"/>
                      <w:kern w:val="0"/>
                      <w:sz w:val="20"/>
                      <w:szCs w:val="20"/>
                    </w:rPr>
                    <w:t>维护等</w:t>
                  </w:r>
                  <w:r w:rsidRPr="005D3489">
                    <w:rPr>
                      <w:rFonts w:ascii="宋体" w:hAnsi="宋体" w:cs="宋体" w:hint="eastAsia"/>
                      <w:kern w:val="0"/>
                      <w:sz w:val="20"/>
                      <w:szCs w:val="20"/>
                    </w:rPr>
                    <w:t>工作</w:t>
                  </w:r>
                  <w:r w:rsidRPr="005D3489">
                    <w:rPr>
                      <w:rFonts w:ascii="宋体" w:hAnsi="宋体" w:cs="宋体"/>
                      <w:kern w:val="0"/>
                      <w:sz w:val="20"/>
                      <w:szCs w:val="20"/>
                    </w:rPr>
                    <w:t>制定出详细</w:t>
                  </w:r>
                  <w:r w:rsidRPr="005D3489">
                    <w:rPr>
                      <w:rFonts w:ascii="宋体" w:hAnsi="宋体" w:cs="宋体" w:hint="eastAsia"/>
                      <w:kern w:val="0"/>
                      <w:sz w:val="20"/>
                      <w:szCs w:val="20"/>
                    </w:rPr>
                    <w:t>的</w:t>
                  </w:r>
                  <w:r w:rsidRPr="005D3489">
                    <w:rPr>
                      <w:rFonts w:ascii="宋体" w:hAnsi="宋体" w:cs="宋体"/>
                      <w:kern w:val="0"/>
                      <w:sz w:val="20"/>
                      <w:szCs w:val="20"/>
                    </w:rPr>
                    <w:t>规划，</w:t>
                  </w:r>
                  <w:r w:rsidRPr="005D3489">
                    <w:rPr>
                      <w:rFonts w:ascii="宋体" w:hAnsi="宋体" w:cs="宋体" w:hint="eastAsia"/>
                      <w:kern w:val="0"/>
                      <w:sz w:val="20"/>
                      <w:szCs w:val="20"/>
                    </w:rPr>
                    <w:t>组织并开展</w:t>
                  </w:r>
                  <w:r w:rsidRPr="005D3489">
                    <w:rPr>
                      <w:rFonts w:ascii="宋体" w:hAnsi="宋体" w:cs="宋体"/>
                      <w:kern w:val="0"/>
                      <w:sz w:val="20"/>
                      <w:szCs w:val="20"/>
                    </w:rPr>
                    <w:t>实施</w:t>
                  </w:r>
                  <w:r w:rsidRPr="005D3489">
                    <w:rPr>
                      <w:rFonts w:ascii="宋体" w:hAnsi="宋体" w:cs="宋体" w:hint="eastAsia"/>
                      <w:kern w:val="0"/>
                      <w:sz w:val="20"/>
                      <w:szCs w:val="20"/>
                    </w:rPr>
                    <w:t>项目</w:t>
                  </w:r>
                  <w:r w:rsidRPr="005D3489">
                    <w:rPr>
                      <w:rFonts w:ascii="宋体" w:hAnsi="宋体" w:cs="宋体"/>
                      <w:kern w:val="0"/>
                      <w:sz w:val="20"/>
                      <w:szCs w:val="20"/>
                    </w:rPr>
                    <w:t>，并</w:t>
                  </w:r>
                  <w:r w:rsidRPr="005D3489">
                    <w:rPr>
                      <w:rFonts w:ascii="宋体" w:hAnsi="宋体" w:cs="宋体" w:hint="eastAsia"/>
                      <w:kern w:val="0"/>
                      <w:sz w:val="20"/>
                      <w:szCs w:val="20"/>
                    </w:rPr>
                    <w:t>能够</w:t>
                  </w:r>
                  <w:r w:rsidRPr="005D3489">
                    <w:rPr>
                      <w:rFonts w:ascii="宋体" w:hAnsi="宋体" w:cs="宋体"/>
                      <w:kern w:val="0"/>
                      <w:sz w:val="20"/>
                      <w:szCs w:val="20"/>
                    </w:rPr>
                    <w:t>承接后期项目的运营工作。</w:t>
                  </w:r>
                </w:p>
              </w:tc>
            </w:tr>
            <w:tr w:rsidR="00374350" w:rsidRPr="005D3489" w:rsidTr="00C81FB1">
              <w:trPr>
                <w:trHeight w:val="416"/>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所属领域</w:t>
                  </w:r>
                </w:p>
              </w:tc>
              <w:tc>
                <w:tcPr>
                  <w:tcW w:w="6548" w:type="dxa"/>
                  <w:gridSpan w:val="10"/>
                  <w:tcBorders>
                    <w:top w:val="single" w:sz="4" w:space="0" w:color="auto"/>
                    <w:left w:val="nil"/>
                    <w:bottom w:val="single" w:sz="4" w:space="0" w:color="auto"/>
                    <w:right w:val="single" w:sz="4" w:space="0" w:color="000000"/>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智慧</w:t>
                  </w:r>
                  <w:r w:rsidRPr="005D3489">
                    <w:rPr>
                      <w:rFonts w:ascii="宋体" w:hAnsi="宋体" w:cs="宋体"/>
                      <w:kern w:val="0"/>
                      <w:sz w:val="20"/>
                      <w:szCs w:val="20"/>
                    </w:rPr>
                    <w:t>城市</w:t>
                  </w:r>
                </w:p>
              </w:tc>
            </w:tr>
            <w:tr w:rsidR="00374350" w:rsidRPr="005D3489" w:rsidTr="00C81FB1">
              <w:trPr>
                <w:trHeight w:val="1542"/>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项目的技术、资金等要求</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项目技术要求</w:t>
                  </w:r>
                  <w:r w:rsidRPr="005D3489">
                    <w:rPr>
                      <w:rFonts w:ascii="宋体" w:hAnsi="宋体" w:cs="宋体"/>
                      <w:kern w:val="0"/>
                      <w:sz w:val="20"/>
                      <w:szCs w:val="20"/>
                    </w:rPr>
                    <w:t>：</w:t>
                  </w: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r w:rsidRPr="005D3489">
                    <w:rPr>
                      <w:rFonts w:ascii="宋体" w:hAnsi="宋体" w:cs="宋体" w:hint="eastAsia"/>
                      <w:kern w:val="0"/>
                      <w:sz w:val="20"/>
                      <w:szCs w:val="20"/>
                    </w:rPr>
                    <w:t>；能够独立</w:t>
                  </w:r>
                  <w:r w:rsidRPr="005D3489">
                    <w:rPr>
                      <w:rFonts w:ascii="宋体" w:hAnsi="宋体" w:cs="宋体"/>
                      <w:kern w:val="0"/>
                      <w:sz w:val="20"/>
                      <w:szCs w:val="20"/>
                    </w:rPr>
                    <w:t>编写智慧城市</w:t>
                  </w:r>
                  <w:r w:rsidRPr="005D3489">
                    <w:rPr>
                      <w:rFonts w:ascii="宋体" w:hAnsi="宋体" w:cs="宋体" w:hint="eastAsia"/>
                      <w:kern w:val="0"/>
                      <w:sz w:val="20"/>
                      <w:szCs w:val="20"/>
                    </w:rPr>
                    <w:t>建设</w:t>
                  </w:r>
                  <w:r w:rsidRPr="005D3489">
                    <w:rPr>
                      <w:rFonts w:ascii="宋体" w:hAnsi="宋体" w:cs="宋体"/>
                      <w:kern w:val="0"/>
                      <w:sz w:val="20"/>
                      <w:szCs w:val="20"/>
                    </w:rPr>
                    <w:t>规划</w:t>
                  </w:r>
                  <w:r w:rsidRPr="005D3489">
                    <w:rPr>
                      <w:rFonts w:ascii="宋体" w:hAnsi="宋体" w:cs="宋体" w:hint="eastAsia"/>
                      <w:kern w:val="0"/>
                      <w:sz w:val="20"/>
                      <w:szCs w:val="20"/>
                    </w:rPr>
                    <w:t>编制</w:t>
                  </w:r>
                  <w:r w:rsidRPr="005D3489">
                    <w:rPr>
                      <w:rFonts w:ascii="宋体" w:hAnsi="宋体" w:cs="宋体"/>
                      <w:kern w:val="0"/>
                      <w:sz w:val="20"/>
                      <w:szCs w:val="20"/>
                    </w:rPr>
                    <w:t>工作；参与过智慧城市建设工作</w:t>
                  </w:r>
                  <w:r w:rsidRPr="005D3489">
                    <w:rPr>
                      <w:rFonts w:ascii="宋体" w:hAnsi="宋体" w:cs="宋体" w:hint="eastAsia"/>
                      <w:kern w:val="0"/>
                      <w:sz w:val="20"/>
                      <w:szCs w:val="20"/>
                    </w:rPr>
                    <w:t>。</w:t>
                  </w:r>
                </w:p>
                <w:p w:rsidR="00374350" w:rsidRPr="005D3489" w:rsidRDefault="00374350"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资金</w:t>
                  </w:r>
                  <w:r w:rsidRPr="005D3489">
                    <w:rPr>
                      <w:rFonts w:ascii="宋体" w:hAnsi="宋体" w:cs="宋体"/>
                      <w:kern w:val="0"/>
                      <w:sz w:val="20"/>
                      <w:szCs w:val="20"/>
                    </w:rPr>
                    <w:t>要求：</w:t>
                  </w:r>
                  <w:r w:rsidRPr="005D3489">
                    <w:rPr>
                      <w:rFonts w:ascii="宋体" w:hAnsi="宋体" w:cs="宋体" w:hint="eastAsia"/>
                      <w:kern w:val="0"/>
                      <w:sz w:val="20"/>
                      <w:szCs w:val="20"/>
                    </w:rPr>
                    <w:t>无。</w:t>
                  </w:r>
                </w:p>
              </w:tc>
            </w:tr>
            <w:tr w:rsidR="00374350" w:rsidRPr="005D3489" w:rsidTr="00C81FB1">
              <w:trPr>
                <w:trHeight w:val="416"/>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合作方式</w:t>
                  </w:r>
                </w:p>
              </w:tc>
              <w:tc>
                <w:tcPr>
                  <w:tcW w:w="6548" w:type="dxa"/>
                  <w:gridSpan w:val="10"/>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政府引导资金合作</w:t>
                  </w:r>
                </w:p>
              </w:tc>
            </w:tr>
            <w:tr w:rsidR="00374350" w:rsidRPr="005D3489" w:rsidTr="00C81FB1">
              <w:trPr>
                <w:trHeight w:val="99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提供优惠条件</w:t>
                  </w:r>
                </w:p>
              </w:tc>
              <w:tc>
                <w:tcPr>
                  <w:tcW w:w="6548" w:type="dxa"/>
                  <w:gridSpan w:val="10"/>
                  <w:tcBorders>
                    <w:top w:val="single" w:sz="4" w:space="0" w:color="auto"/>
                    <w:left w:val="nil"/>
                    <w:bottom w:val="single" w:sz="4" w:space="0" w:color="auto"/>
                    <w:right w:val="single" w:sz="4" w:space="0" w:color="auto"/>
                  </w:tcBorders>
                  <w:shd w:val="clear" w:color="auto" w:fill="auto"/>
                </w:tcPr>
                <w:p w:rsidR="00374350" w:rsidRPr="005D3489" w:rsidRDefault="00374350" w:rsidP="00B7648C">
                  <w:pPr>
                    <w:pStyle w:val="a5"/>
                    <w:framePr w:hSpace="180" w:wrap="around" w:vAnchor="text" w:hAnchor="margin" w:xAlign="center" w:y="1"/>
                    <w:widowControl/>
                    <w:numPr>
                      <w:ilvl w:val="0"/>
                      <w:numId w:val="18"/>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374350" w:rsidRPr="005D3489" w:rsidRDefault="00374350" w:rsidP="00B7648C">
                  <w:pPr>
                    <w:pStyle w:val="a5"/>
                    <w:framePr w:hSpace="180" w:wrap="around" w:vAnchor="text" w:hAnchor="margin" w:xAlign="center" w:y="1"/>
                    <w:widowControl/>
                    <w:numPr>
                      <w:ilvl w:val="0"/>
                      <w:numId w:val="18"/>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园区每年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，并</w:t>
                  </w:r>
                  <w:r w:rsidRPr="005D3489">
                    <w:rPr>
                      <w:rFonts w:ascii="宋体" w:hAnsi="宋体" w:cs="宋体"/>
                      <w:kern w:val="0"/>
                      <w:sz w:val="20"/>
                      <w:szCs w:val="20"/>
                    </w:rPr>
                    <w:t>可</w:t>
                  </w:r>
                  <w:r w:rsidRPr="005D3489">
                    <w:rPr>
                      <w:rFonts w:ascii="宋体" w:hAnsi="宋体" w:cs="宋体" w:hint="eastAsia"/>
                      <w:kern w:val="0"/>
                      <w:sz w:val="20"/>
                      <w:szCs w:val="20"/>
                    </w:rPr>
                    <w:t>引入</w:t>
                  </w:r>
                  <w:proofErr w:type="gramStart"/>
                  <w:r w:rsidRPr="005D3489">
                    <w:rPr>
                      <w:rFonts w:ascii="宋体" w:hAnsi="宋体" w:cs="宋体"/>
                      <w:kern w:val="0"/>
                      <w:sz w:val="20"/>
                      <w:szCs w:val="20"/>
                    </w:rPr>
                    <w:t>相关风投公司</w:t>
                  </w:r>
                  <w:proofErr w:type="gramEnd"/>
                  <w:r w:rsidRPr="005D3489">
                    <w:rPr>
                      <w:rFonts w:ascii="宋体" w:hAnsi="宋体" w:cs="宋体"/>
                      <w:kern w:val="0"/>
                      <w:sz w:val="20"/>
                      <w:szCs w:val="20"/>
                    </w:rPr>
                    <w:t>进入投资，园区提供标准专家公寓住宿。</w:t>
                  </w:r>
                </w:p>
              </w:tc>
            </w:tr>
            <w:tr w:rsidR="00374350" w:rsidRPr="005D3489" w:rsidTr="00C81FB1">
              <w:trPr>
                <w:trHeight w:val="1121"/>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创业人才要求</w:t>
                  </w:r>
                </w:p>
              </w:tc>
              <w:tc>
                <w:tcPr>
                  <w:tcW w:w="6548" w:type="dxa"/>
                  <w:gridSpan w:val="10"/>
                  <w:tcBorders>
                    <w:top w:val="single" w:sz="4" w:space="0" w:color="auto"/>
                    <w:left w:val="nil"/>
                    <w:bottom w:val="single" w:sz="4" w:space="0" w:color="auto"/>
                    <w:right w:val="single" w:sz="4" w:space="0" w:color="auto"/>
                  </w:tcBorders>
                  <w:shd w:val="clear" w:color="auto" w:fill="auto"/>
                </w:tcPr>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具有卫星导航专业</w:t>
                  </w:r>
                  <w:r w:rsidRPr="005D3489">
                    <w:rPr>
                      <w:rFonts w:ascii="宋体" w:hAnsi="宋体" w:cs="宋体"/>
                      <w:kern w:val="0"/>
                      <w:sz w:val="20"/>
                      <w:szCs w:val="20"/>
                    </w:rPr>
                    <w:t>、经济学专业</w:t>
                  </w:r>
                  <w:r w:rsidRPr="005D3489">
                    <w:rPr>
                      <w:rFonts w:ascii="宋体" w:hAnsi="宋体" w:cs="宋体" w:hint="eastAsia"/>
                      <w:kern w:val="0"/>
                      <w:sz w:val="20"/>
                      <w:szCs w:val="20"/>
                    </w:rPr>
                    <w:t>等</w:t>
                  </w:r>
                  <w:r w:rsidRPr="005D3489">
                    <w:rPr>
                      <w:rFonts w:ascii="宋体" w:hAnsi="宋体" w:cs="宋体"/>
                      <w:kern w:val="0"/>
                      <w:sz w:val="20"/>
                      <w:szCs w:val="20"/>
                    </w:rPr>
                    <w:t>硕士以上学历。</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r w:rsidRPr="005D3489">
                    <w:rPr>
                      <w:rFonts w:ascii="宋体" w:hAnsi="宋体" w:cs="宋体" w:hint="eastAsia"/>
                      <w:kern w:val="0"/>
                      <w:sz w:val="20"/>
                      <w:szCs w:val="20"/>
                    </w:rPr>
                    <w:t>，</w:t>
                  </w:r>
                  <w:r w:rsidRPr="005D3489">
                    <w:rPr>
                      <w:rFonts w:ascii="宋体" w:hAnsi="宋体" w:cs="宋体"/>
                      <w:kern w:val="0"/>
                      <w:sz w:val="20"/>
                      <w:szCs w:val="20"/>
                    </w:rPr>
                    <w:t>并在国内知名期刊发表过相关文章。</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能够独立设计</w:t>
                  </w:r>
                  <w:r w:rsidRPr="005D3489">
                    <w:rPr>
                      <w:rFonts w:ascii="宋体" w:hAnsi="宋体" w:cs="宋体"/>
                      <w:kern w:val="0"/>
                      <w:sz w:val="20"/>
                      <w:szCs w:val="20"/>
                    </w:rPr>
                    <w:t>并编写智慧城市</w:t>
                  </w:r>
                  <w:r w:rsidRPr="005D3489">
                    <w:rPr>
                      <w:rFonts w:ascii="宋体" w:hAnsi="宋体" w:cs="宋体" w:hint="eastAsia"/>
                      <w:kern w:val="0"/>
                      <w:sz w:val="20"/>
                      <w:szCs w:val="20"/>
                    </w:rPr>
                    <w:t>建设</w:t>
                  </w:r>
                  <w:r w:rsidRPr="005D3489">
                    <w:rPr>
                      <w:rFonts w:ascii="宋体" w:hAnsi="宋体" w:cs="宋体"/>
                      <w:kern w:val="0"/>
                      <w:sz w:val="20"/>
                      <w:szCs w:val="20"/>
                    </w:rPr>
                    <w:t>规划</w:t>
                  </w:r>
                  <w:r w:rsidRPr="005D3489">
                    <w:rPr>
                      <w:rFonts w:ascii="宋体" w:hAnsi="宋体" w:cs="宋体" w:hint="eastAsia"/>
                      <w:kern w:val="0"/>
                      <w:sz w:val="20"/>
                      <w:szCs w:val="20"/>
                    </w:rPr>
                    <w:t>，</w:t>
                  </w:r>
                  <w:r w:rsidRPr="005D3489">
                    <w:rPr>
                      <w:rFonts w:ascii="宋体" w:hAnsi="宋体" w:cs="宋体"/>
                      <w:kern w:val="0"/>
                      <w:sz w:val="20"/>
                      <w:szCs w:val="20"/>
                    </w:rPr>
                    <w:t>并拥有</w:t>
                  </w:r>
                  <w:r w:rsidRPr="005D3489">
                    <w:rPr>
                      <w:rFonts w:ascii="宋体" w:hAnsi="宋体" w:cs="宋体" w:hint="eastAsia"/>
                      <w:kern w:val="0"/>
                      <w:sz w:val="20"/>
                      <w:szCs w:val="20"/>
                    </w:rPr>
                    <w:t>具体</w:t>
                  </w:r>
                  <w:r w:rsidRPr="005D3489">
                    <w:rPr>
                      <w:rFonts w:ascii="宋体" w:hAnsi="宋体" w:cs="宋体"/>
                      <w:kern w:val="0"/>
                      <w:sz w:val="20"/>
                      <w:szCs w:val="20"/>
                    </w:rPr>
                    <w:t>项目成果。</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完整</w:t>
                  </w:r>
                  <w:r w:rsidRPr="005D3489">
                    <w:rPr>
                      <w:rFonts w:ascii="宋体" w:hAnsi="宋体" w:cs="宋体"/>
                      <w:kern w:val="0"/>
                      <w:sz w:val="20"/>
                      <w:szCs w:val="20"/>
                    </w:rPr>
                    <w:t>参与过智慧城市</w:t>
                  </w:r>
                  <w:r w:rsidRPr="005D3489">
                    <w:rPr>
                      <w:rFonts w:ascii="宋体" w:hAnsi="宋体" w:cs="宋体" w:hint="eastAsia"/>
                      <w:kern w:val="0"/>
                      <w:sz w:val="20"/>
                      <w:szCs w:val="20"/>
                    </w:rPr>
                    <w:t>建设</w:t>
                  </w:r>
                  <w:r w:rsidRPr="005D3489">
                    <w:rPr>
                      <w:rFonts w:ascii="宋体" w:hAnsi="宋体" w:cs="宋体"/>
                      <w:kern w:val="0"/>
                      <w:sz w:val="20"/>
                      <w:szCs w:val="20"/>
                    </w:rPr>
                    <w:t>工作，包括但不限于</w:t>
                  </w:r>
                  <w:r w:rsidRPr="005D3489">
                    <w:rPr>
                      <w:rFonts w:ascii="宋体" w:hAnsi="宋体" w:cs="宋体" w:hint="eastAsia"/>
                      <w:kern w:val="0"/>
                      <w:sz w:val="20"/>
                      <w:szCs w:val="20"/>
                    </w:rPr>
                    <w:t>立项</w:t>
                  </w:r>
                  <w:r w:rsidRPr="005D3489">
                    <w:rPr>
                      <w:rFonts w:ascii="宋体" w:hAnsi="宋体" w:cs="宋体"/>
                      <w:kern w:val="0"/>
                      <w:sz w:val="20"/>
                      <w:szCs w:val="20"/>
                    </w:rPr>
                    <w:t>、招标、建设</w:t>
                  </w:r>
                  <w:r w:rsidRPr="005D3489">
                    <w:rPr>
                      <w:rFonts w:ascii="宋体" w:hAnsi="宋体" w:cs="宋体" w:hint="eastAsia"/>
                      <w:kern w:val="0"/>
                      <w:sz w:val="20"/>
                      <w:szCs w:val="20"/>
                    </w:rPr>
                    <w:t>、</w:t>
                  </w:r>
                  <w:r w:rsidRPr="005D3489">
                    <w:rPr>
                      <w:rFonts w:ascii="宋体" w:hAnsi="宋体" w:cs="宋体"/>
                      <w:kern w:val="0"/>
                      <w:sz w:val="20"/>
                      <w:szCs w:val="20"/>
                    </w:rPr>
                    <w:t>运营、维护</w:t>
                  </w:r>
                  <w:r w:rsidRPr="005D3489">
                    <w:rPr>
                      <w:rFonts w:ascii="宋体" w:hAnsi="宋体" w:cs="宋体" w:hint="eastAsia"/>
                      <w:kern w:val="0"/>
                      <w:sz w:val="20"/>
                      <w:szCs w:val="20"/>
                    </w:rPr>
                    <w:t>。</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在企事业</w:t>
                  </w:r>
                  <w:r w:rsidRPr="005D3489">
                    <w:rPr>
                      <w:rFonts w:ascii="宋体" w:hAnsi="宋体" w:cs="宋体"/>
                      <w:kern w:val="0"/>
                      <w:sz w:val="20"/>
                      <w:szCs w:val="20"/>
                    </w:rPr>
                    <w:t>单位</w:t>
                  </w:r>
                  <w:r w:rsidRPr="005D3489">
                    <w:rPr>
                      <w:rFonts w:ascii="宋体" w:hAnsi="宋体" w:cs="宋体" w:hint="eastAsia"/>
                      <w:kern w:val="0"/>
                      <w:sz w:val="20"/>
                      <w:szCs w:val="20"/>
                    </w:rPr>
                    <w:t>具备至少</w:t>
                  </w:r>
                  <w:r w:rsidRPr="005D3489">
                    <w:rPr>
                      <w:rFonts w:ascii="宋体" w:hAnsi="宋体" w:cs="宋体"/>
                      <w:kern w:val="0"/>
                      <w:sz w:val="20"/>
                      <w:szCs w:val="20"/>
                    </w:rPr>
                    <w:t>20年以上</w:t>
                  </w:r>
                  <w:r w:rsidRPr="005D3489">
                    <w:rPr>
                      <w:rFonts w:ascii="宋体" w:hAnsi="宋体" w:cs="宋体" w:hint="eastAsia"/>
                      <w:kern w:val="0"/>
                      <w:sz w:val="20"/>
                      <w:szCs w:val="20"/>
                    </w:rPr>
                    <w:t>的</w:t>
                  </w:r>
                  <w:r w:rsidRPr="005D3489">
                    <w:rPr>
                      <w:rFonts w:ascii="宋体" w:hAnsi="宋体" w:cs="宋体"/>
                      <w:kern w:val="0"/>
                      <w:sz w:val="20"/>
                      <w:szCs w:val="20"/>
                    </w:rPr>
                    <w:t>高层领导</w:t>
                  </w:r>
                  <w:r w:rsidRPr="005D3489">
                    <w:rPr>
                      <w:rFonts w:ascii="宋体" w:hAnsi="宋体" w:cs="宋体" w:hint="eastAsia"/>
                      <w:kern w:val="0"/>
                      <w:sz w:val="20"/>
                      <w:szCs w:val="20"/>
                    </w:rPr>
                    <w:t>任职</w:t>
                  </w:r>
                  <w:r w:rsidRPr="005D3489">
                    <w:rPr>
                      <w:rFonts w:ascii="宋体" w:hAnsi="宋体" w:cs="宋体"/>
                      <w:kern w:val="0"/>
                      <w:sz w:val="20"/>
                      <w:szCs w:val="20"/>
                    </w:rPr>
                    <w:t>经验。</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卫星导航系统相关</w:t>
                  </w:r>
                  <w:r w:rsidRPr="005D3489">
                    <w:rPr>
                      <w:rFonts w:ascii="宋体" w:hAnsi="宋体" w:cs="宋体" w:hint="eastAsia"/>
                      <w:kern w:val="0"/>
                      <w:sz w:val="20"/>
                      <w:szCs w:val="20"/>
                    </w:rPr>
                    <w:t>项目</w:t>
                  </w:r>
                  <w:r w:rsidRPr="005D3489">
                    <w:rPr>
                      <w:rFonts w:ascii="宋体" w:hAnsi="宋体" w:cs="宋体"/>
                      <w:kern w:val="0"/>
                      <w:sz w:val="20"/>
                      <w:szCs w:val="20"/>
                    </w:rPr>
                    <w:t>的建设经验。</w:t>
                  </w:r>
                </w:p>
                <w:p w:rsidR="00374350" w:rsidRPr="005D3489" w:rsidRDefault="00374350" w:rsidP="00B7648C">
                  <w:pPr>
                    <w:pStyle w:val="a5"/>
                    <w:framePr w:hSpace="180" w:wrap="around" w:vAnchor="text" w:hAnchor="margin" w:xAlign="center" w:y="1"/>
                    <w:widowControl/>
                    <w:numPr>
                      <w:ilvl w:val="0"/>
                      <w:numId w:val="17"/>
                    </w:numPr>
                    <w:ind w:firstLineChars="0"/>
                    <w:suppressOverlap/>
                    <w:jc w:val="left"/>
                    <w:rPr>
                      <w:rFonts w:ascii="宋体" w:hAnsi="宋体" w:cs="宋体"/>
                      <w:kern w:val="0"/>
                      <w:sz w:val="20"/>
                      <w:szCs w:val="20"/>
                    </w:rPr>
                  </w:pPr>
                  <w:r w:rsidRPr="005D3489">
                    <w:rPr>
                      <w:rFonts w:ascii="宋体" w:hAnsi="宋体" w:cs="宋体"/>
                      <w:kern w:val="0"/>
                      <w:sz w:val="20"/>
                      <w:szCs w:val="20"/>
                    </w:rPr>
                    <w:t>具备高级工程师</w:t>
                  </w:r>
                  <w:r w:rsidRPr="005D3489">
                    <w:rPr>
                      <w:rFonts w:ascii="宋体" w:hAnsi="宋体" w:cs="宋体" w:hint="eastAsia"/>
                      <w:kern w:val="0"/>
                      <w:sz w:val="20"/>
                      <w:szCs w:val="20"/>
                    </w:rPr>
                    <w:t>职称</w:t>
                  </w:r>
                  <w:r w:rsidRPr="005D3489">
                    <w:rPr>
                      <w:rFonts w:ascii="宋体" w:hAnsi="宋体" w:cs="宋体"/>
                      <w:kern w:val="0"/>
                      <w:sz w:val="20"/>
                      <w:szCs w:val="20"/>
                    </w:rPr>
                    <w:t>。</w:t>
                  </w:r>
                </w:p>
              </w:tc>
            </w:tr>
            <w:tr w:rsidR="00374350" w:rsidRPr="005D3489" w:rsidTr="00C81FB1">
              <w:trPr>
                <w:trHeight w:val="438"/>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876"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85"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587"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374350" w:rsidRPr="005D3489" w:rsidTr="00C81FB1">
              <w:trPr>
                <w:trHeight w:val="398"/>
                <w:jc w:val="center"/>
              </w:trPr>
              <w:tc>
                <w:tcPr>
                  <w:tcW w:w="21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374350" w:rsidRPr="005D3489" w:rsidTr="00C81FB1">
              <w:trPr>
                <w:trHeight w:val="560"/>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374350" w:rsidRPr="005D3489" w:rsidTr="00C81FB1">
              <w:trPr>
                <w:trHeight w:val="568"/>
                <w:jc w:val="center"/>
              </w:trPr>
              <w:tc>
                <w:tcPr>
                  <w:tcW w:w="2181" w:type="dxa"/>
                  <w:gridSpan w:val="3"/>
                  <w:tcBorders>
                    <w:top w:val="nil"/>
                    <w:left w:val="single" w:sz="4" w:space="0" w:color="auto"/>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317" w:type="dxa"/>
                  <w:gridSpan w:val="2"/>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59" w:type="dxa"/>
                  <w:gridSpan w:val="3"/>
                  <w:tcBorders>
                    <w:top w:val="nil"/>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672" w:type="dxa"/>
                  <w:gridSpan w:val="5"/>
                  <w:tcBorders>
                    <w:top w:val="single" w:sz="4" w:space="0" w:color="auto"/>
                    <w:left w:val="nil"/>
                    <w:bottom w:val="single" w:sz="4" w:space="0" w:color="auto"/>
                    <w:right w:val="single" w:sz="4" w:space="0" w:color="auto"/>
                  </w:tcBorders>
                  <w:shd w:val="clear" w:color="auto" w:fill="auto"/>
                  <w:vAlign w:val="center"/>
                </w:tcPr>
                <w:p w:rsidR="00374350" w:rsidRPr="005D3489" w:rsidRDefault="00374350"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r w:rsidR="00000ACF" w:rsidRPr="005D3489" w:rsidTr="00C81FB1">
              <w:tblPrEx>
                <w:jc w:val="left"/>
              </w:tblPrEx>
              <w:trPr>
                <w:gridBefore w:val="1"/>
                <w:gridAfter w:val="1"/>
                <w:wBefore w:w="88" w:type="dxa"/>
                <w:wAfter w:w="160" w:type="dxa"/>
                <w:trHeight w:val="885"/>
              </w:trPr>
              <w:tc>
                <w:tcPr>
                  <w:tcW w:w="8481" w:type="dxa"/>
                  <w:gridSpan w:val="11"/>
                  <w:tcBorders>
                    <w:top w:val="nil"/>
                    <w:left w:val="nil"/>
                    <w:bottom w:val="nil"/>
                    <w:right w:val="nil"/>
                  </w:tcBorders>
                  <w:shd w:val="clear" w:color="auto" w:fill="auto"/>
                  <w:vAlign w:val="center"/>
                </w:tcPr>
                <w:tbl>
                  <w:tblPr>
                    <w:tblW w:w="8255" w:type="dxa"/>
                    <w:tblLayout w:type="fixed"/>
                    <w:tblLook w:val="0000" w:firstRow="0" w:lastRow="0" w:firstColumn="0" w:lastColumn="0" w:noHBand="0" w:noVBand="0"/>
                  </w:tblPr>
                  <w:tblGrid>
                    <w:gridCol w:w="1738"/>
                    <w:gridCol w:w="2267"/>
                    <w:gridCol w:w="1477"/>
                    <w:gridCol w:w="48"/>
                    <w:gridCol w:w="1061"/>
                    <w:gridCol w:w="276"/>
                    <w:gridCol w:w="1388"/>
                  </w:tblGrid>
                  <w:tr w:rsidR="00000ACF" w:rsidRPr="005D3489" w:rsidTr="00000ACF">
                    <w:trPr>
                      <w:trHeight w:val="1029"/>
                    </w:trPr>
                    <w:tc>
                      <w:tcPr>
                        <w:tcW w:w="8255" w:type="dxa"/>
                        <w:gridSpan w:val="7"/>
                        <w:tcBorders>
                          <w:top w:val="nil"/>
                          <w:left w:val="nil"/>
                          <w:bottom w:val="nil"/>
                          <w:right w:val="nil"/>
                        </w:tcBorders>
                        <w:shd w:val="clear" w:color="auto" w:fill="auto"/>
                        <w:vAlign w:val="center"/>
                      </w:tcPr>
                      <w:p w:rsidR="00000ACF" w:rsidRPr="005D3489" w:rsidRDefault="00C81FB1" w:rsidP="00B7648C">
                        <w:pPr>
                          <w:framePr w:hSpace="180" w:wrap="around" w:vAnchor="text" w:hAnchor="margin" w:xAlign="center" w:y="1"/>
                          <w:widowControl/>
                          <w:suppressOverlap/>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000ACF" w:rsidRPr="005D3489">
                          <w:rPr>
                            <w:rFonts w:ascii="方正小标宋_GBK" w:eastAsia="方正小标宋_GBK" w:hAnsi="宋体" w:cs="宋体" w:hint="eastAsia"/>
                            <w:kern w:val="0"/>
                            <w:sz w:val="30"/>
                            <w:szCs w:val="30"/>
                          </w:rPr>
                          <w:t>高层次创业人才引进需求信息表</w:t>
                        </w:r>
                      </w:p>
                    </w:tc>
                  </w:tr>
                  <w:tr w:rsidR="00000ACF" w:rsidRPr="005D3489" w:rsidTr="00C81FB1">
                    <w:trPr>
                      <w:trHeight w:val="510"/>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园区名称</w:t>
                        </w:r>
                      </w:p>
                    </w:tc>
                    <w:tc>
                      <w:tcPr>
                        <w:tcW w:w="3744"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软件园发展有限公司</w:t>
                        </w:r>
                      </w:p>
                    </w:tc>
                    <w:tc>
                      <w:tcPr>
                        <w:tcW w:w="1385"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园区类型</w:t>
                        </w:r>
                      </w:p>
                    </w:tc>
                    <w:tc>
                      <w:tcPr>
                        <w:tcW w:w="138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0"/>
                          </w:rPr>
                          <w:t>国企</w:t>
                        </w:r>
                      </w:p>
                    </w:tc>
                  </w:tr>
                  <w:tr w:rsidR="00000ACF" w:rsidRPr="005D3489" w:rsidTr="00000ACF">
                    <w:trPr>
                      <w:trHeight w:val="1112"/>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园区简介（300字左右）</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000ACF" w:rsidRPr="005D3489" w:rsidTr="00C81FB1">
                    <w:trPr>
                      <w:trHeight w:val="67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创业项目方向或合作项目名称</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proofErr w:type="gramStart"/>
                        <w:r w:rsidRPr="005D3489">
                          <w:rPr>
                            <w:rFonts w:ascii="宋体" w:hAnsi="宋体" w:cs="宋体" w:hint="eastAsia"/>
                            <w:kern w:val="0"/>
                            <w:sz w:val="20"/>
                            <w:szCs w:val="20"/>
                          </w:rPr>
                          <w:t>云计算</w:t>
                        </w:r>
                        <w:proofErr w:type="gramEnd"/>
                        <w:r w:rsidRPr="005D3489">
                          <w:rPr>
                            <w:rFonts w:ascii="宋体" w:hAnsi="宋体" w:cs="宋体" w:hint="eastAsia"/>
                            <w:kern w:val="0"/>
                            <w:sz w:val="20"/>
                            <w:szCs w:val="20"/>
                          </w:rPr>
                          <w:t>数据中心</w:t>
                        </w:r>
                        <w:r w:rsidRPr="005D3489">
                          <w:rPr>
                            <w:rFonts w:ascii="宋体" w:hAnsi="宋体" w:cs="宋体"/>
                            <w:kern w:val="0"/>
                            <w:sz w:val="20"/>
                            <w:szCs w:val="20"/>
                          </w:rPr>
                          <w:t>运营</w:t>
                        </w:r>
                        <w:r w:rsidRPr="005D3489">
                          <w:rPr>
                            <w:rFonts w:ascii="宋体" w:hAnsi="宋体" w:cs="宋体" w:hint="eastAsia"/>
                            <w:kern w:val="0"/>
                            <w:sz w:val="20"/>
                            <w:szCs w:val="20"/>
                          </w:rPr>
                          <w:t>服务</w:t>
                        </w:r>
                      </w:p>
                    </w:tc>
                  </w:tr>
                  <w:tr w:rsidR="00000ACF" w:rsidRPr="005D3489" w:rsidTr="00000ACF">
                    <w:trPr>
                      <w:trHeight w:val="125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创业项目简介（300字左右）</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为</w:t>
                        </w:r>
                        <w:r w:rsidRPr="005D3489">
                          <w:rPr>
                            <w:rFonts w:ascii="宋体" w:hAnsi="宋体" w:cs="宋体"/>
                            <w:kern w:val="0"/>
                            <w:sz w:val="20"/>
                            <w:szCs w:val="20"/>
                          </w:rPr>
                          <w:t>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kern w:val="0"/>
                            <w:sz w:val="20"/>
                            <w:szCs w:val="20"/>
                          </w:rPr>
                          <w:t>）</w:t>
                        </w:r>
                        <w:proofErr w:type="gramStart"/>
                        <w:r w:rsidRPr="005D3489">
                          <w:rPr>
                            <w:rFonts w:ascii="宋体" w:hAnsi="宋体" w:cs="宋体" w:hint="eastAsia"/>
                            <w:kern w:val="0"/>
                            <w:sz w:val="20"/>
                            <w:szCs w:val="20"/>
                          </w:rPr>
                          <w:t>云计算</w:t>
                        </w:r>
                        <w:proofErr w:type="gramEnd"/>
                        <w:r w:rsidRPr="005D3489">
                          <w:rPr>
                            <w:rFonts w:ascii="宋体" w:hAnsi="宋体" w:cs="宋体" w:hint="eastAsia"/>
                            <w:kern w:val="0"/>
                            <w:sz w:val="20"/>
                            <w:szCs w:val="20"/>
                          </w:rPr>
                          <w:t>数据中心的</w:t>
                        </w:r>
                        <w:r w:rsidRPr="005D3489">
                          <w:rPr>
                            <w:rFonts w:ascii="宋体" w:hAnsi="宋体" w:cs="宋体"/>
                            <w:kern w:val="0"/>
                            <w:sz w:val="20"/>
                            <w:szCs w:val="20"/>
                          </w:rPr>
                          <w:t>项目实施、管理、运营以及</w:t>
                        </w:r>
                        <w:r w:rsidRPr="005D3489">
                          <w:rPr>
                            <w:rFonts w:ascii="宋体" w:hAnsi="宋体" w:cs="宋体" w:hint="eastAsia"/>
                            <w:kern w:val="0"/>
                            <w:sz w:val="20"/>
                            <w:szCs w:val="20"/>
                          </w:rPr>
                          <w:t>后期</w:t>
                        </w:r>
                        <w:r w:rsidRPr="005D3489">
                          <w:rPr>
                            <w:rFonts w:ascii="宋体" w:hAnsi="宋体" w:cs="宋体"/>
                            <w:kern w:val="0"/>
                            <w:sz w:val="20"/>
                            <w:szCs w:val="20"/>
                          </w:rPr>
                          <w:t>维护等</w:t>
                        </w:r>
                        <w:r w:rsidRPr="005D3489">
                          <w:rPr>
                            <w:rFonts w:ascii="宋体" w:hAnsi="宋体" w:cs="宋体" w:hint="eastAsia"/>
                            <w:kern w:val="0"/>
                            <w:sz w:val="20"/>
                            <w:szCs w:val="20"/>
                          </w:rPr>
                          <w:t>工作</w:t>
                        </w:r>
                        <w:r w:rsidRPr="005D3489">
                          <w:rPr>
                            <w:rFonts w:ascii="宋体" w:hAnsi="宋体" w:cs="宋体"/>
                            <w:kern w:val="0"/>
                            <w:sz w:val="20"/>
                            <w:szCs w:val="20"/>
                          </w:rPr>
                          <w:t>制定出详细</w:t>
                        </w:r>
                        <w:r w:rsidRPr="005D3489">
                          <w:rPr>
                            <w:rFonts w:ascii="宋体" w:hAnsi="宋体" w:cs="宋体" w:hint="eastAsia"/>
                            <w:kern w:val="0"/>
                            <w:sz w:val="20"/>
                            <w:szCs w:val="20"/>
                          </w:rPr>
                          <w:t>的</w:t>
                        </w:r>
                        <w:r w:rsidRPr="005D3489">
                          <w:rPr>
                            <w:rFonts w:ascii="宋体" w:hAnsi="宋体" w:cs="宋体"/>
                            <w:kern w:val="0"/>
                            <w:sz w:val="20"/>
                            <w:szCs w:val="20"/>
                          </w:rPr>
                          <w:t>规划，</w:t>
                        </w:r>
                        <w:r w:rsidRPr="005D3489">
                          <w:rPr>
                            <w:rFonts w:ascii="宋体" w:hAnsi="宋体" w:cs="宋体" w:hint="eastAsia"/>
                            <w:kern w:val="0"/>
                            <w:sz w:val="20"/>
                            <w:szCs w:val="20"/>
                          </w:rPr>
                          <w:t>组织并开展</w:t>
                        </w:r>
                        <w:r w:rsidRPr="005D3489">
                          <w:rPr>
                            <w:rFonts w:ascii="宋体" w:hAnsi="宋体" w:cs="宋体"/>
                            <w:kern w:val="0"/>
                            <w:sz w:val="20"/>
                            <w:szCs w:val="20"/>
                          </w:rPr>
                          <w:t>实施</w:t>
                        </w:r>
                        <w:r w:rsidRPr="005D3489">
                          <w:rPr>
                            <w:rFonts w:ascii="宋体" w:hAnsi="宋体" w:cs="宋体" w:hint="eastAsia"/>
                            <w:kern w:val="0"/>
                            <w:sz w:val="20"/>
                            <w:szCs w:val="20"/>
                          </w:rPr>
                          <w:t>项目</w:t>
                        </w:r>
                        <w:r w:rsidRPr="005D3489">
                          <w:rPr>
                            <w:rFonts w:ascii="宋体" w:hAnsi="宋体" w:cs="宋体"/>
                            <w:kern w:val="0"/>
                            <w:sz w:val="20"/>
                            <w:szCs w:val="20"/>
                          </w:rPr>
                          <w:t>，并</w:t>
                        </w:r>
                        <w:r w:rsidRPr="005D3489">
                          <w:rPr>
                            <w:rFonts w:ascii="宋体" w:hAnsi="宋体" w:cs="宋体" w:hint="eastAsia"/>
                            <w:kern w:val="0"/>
                            <w:sz w:val="20"/>
                            <w:szCs w:val="20"/>
                          </w:rPr>
                          <w:t>能够</w:t>
                        </w:r>
                        <w:r w:rsidRPr="005D3489">
                          <w:rPr>
                            <w:rFonts w:ascii="宋体" w:hAnsi="宋体" w:cs="宋体"/>
                            <w:kern w:val="0"/>
                            <w:sz w:val="20"/>
                            <w:szCs w:val="20"/>
                          </w:rPr>
                          <w:t>承接后期项目的运营</w:t>
                        </w:r>
                        <w:r w:rsidRPr="005D3489">
                          <w:rPr>
                            <w:rFonts w:ascii="宋体" w:hAnsi="宋体" w:cs="宋体" w:hint="eastAsia"/>
                            <w:kern w:val="0"/>
                            <w:sz w:val="20"/>
                            <w:szCs w:val="20"/>
                          </w:rPr>
                          <w:t>、运维</w:t>
                        </w:r>
                        <w:r w:rsidRPr="005D3489">
                          <w:rPr>
                            <w:rFonts w:ascii="宋体" w:hAnsi="宋体" w:cs="宋体"/>
                            <w:kern w:val="0"/>
                            <w:sz w:val="20"/>
                            <w:szCs w:val="20"/>
                          </w:rPr>
                          <w:t>工作。</w:t>
                        </w:r>
                      </w:p>
                    </w:tc>
                  </w:tr>
                  <w:tr w:rsidR="00000ACF" w:rsidRPr="005D3489" w:rsidTr="00C81FB1">
                    <w:trPr>
                      <w:trHeight w:val="572"/>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所属领域</w:t>
                        </w:r>
                      </w:p>
                    </w:tc>
                    <w:tc>
                      <w:tcPr>
                        <w:tcW w:w="6516" w:type="dxa"/>
                        <w:gridSpan w:val="6"/>
                        <w:tcBorders>
                          <w:top w:val="single" w:sz="4" w:space="0" w:color="auto"/>
                          <w:left w:val="nil"/>
                          <w:bottom w:val="single" w:sz="4" w:space="0" w:color="auto"/>
                          <w:right w:val="single" w:sz="4" w:space="0" w:color="000000"/>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IDC机房</w:t>
                        </w:r>
                        <w:r w:rsidRPr="005D3489">
                          <w:rPr>
                            <w:rFonts w:ascii="宋体" w:hAnsi="宋体" w:cs="宋体"/>
                            <w:kern w:val="0"/>
                            <w:sz w:val="20"/>
                            <w:szCs w:val="20"/>
                          </w:rPr>
                          <w:t>建设、运营和维护</w:t>
                        </w:r>
                      </w:p>
                    </w:tc>
                  </w:tr>
                  <w:tr w:rsidR="00000ACF" w:rsidRPr="005D3489" w:rsidTr="00C81FB1">
                    <w:trPr>
                      <w:trHeight w:val="126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项目的技术、资金等要求</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项目技术要求</w:t>
                        </w:r>
                        <w:r w:rsidRPr="005D3489">
                          <w:rPr>
                            <w:rFonts w:ascii="宋体" w:hAnsi="宋体" w:cs="宋体"/>
                            <w:kern w:val="0"/>
                            <w:sz w:val="20"/>
                            <w:szCs w:val="20"/>
                          </w:rPr>
                          <w:t>：</w:t>
                        </w:r>
                        <w:r w:rsidRPr="005D3489">
                          <w:rPr>
                            <w:rFonts w:ascii="宋体" w:hAnsi="宋体" w:cs="宋体" w:hint="eastAsia"/>
                            <w:kern w:val="0"/>
                            <w:sz w:val="20"/>
                            <w:szCs w:val="20"/>
                          </w:rPr>
                          <w:t>掌握大型</w:t>
                        </w:r>
                        <w:r w:rsidRPr="005D3489">
                          <w:rPr>
                            <w:rFonts w:ascii="宋体" w:hAnsi="宋体" w:cs="宋体"/>
                            <w:kern w:val="0"/>
                            <w:sz w:val="20"/>
                            <w:szCs w:val="20"/>
                          </w:rPr>
                          <w:t>数据中心网络建设技术</w:t>
                        </w:r>
                        <w:r w:rsidRPr="005D3489">
                          <w:rPr>
                            <w:rFonts w:ascii="宋体" w:hAnsi="宋体" w:cs="宋体" w:hint="eastAsia"/>
                            <w:kern w:val="0"/>
                            <w:sz w:val="20"/>
                            <w:szCs w:val="20"/>
                          </w:rPr>
                          <w:t>；熟悉数据中心的</w:t>
                        </w:r>
                        <w:r w:rsidRPr="005D3489">
                          <w:rPr>
                            <w:rFonts w:ascii="宋体" w:hAnsi="宋体" w:cs="宋体"/>
                            <w:kern w:val="0"/>
                            <w:sz w:val="20"/>
                            <w:szCs w:val="20"/>
                          </w:rPr>
                          <w:t>运营、</w:t>
                        </w:r>
                        <w:r w:rsidRPr="005D3489">
                          <w:rPr>
                            <w:rFonts w:ascii="宋体" w:hAnsi="宋体" w:cs="宋体" w:hint="eastAsia"/>
                            <w:kern w:val="0"/>
                            <w:sz w:val="20"/>
                            <w:szCs w:val="20"/>
                          </w:rPr>
                          <w:t>运维</w:t>
                        </w:r>
                        <w:r w:rsidRPr="005D3489">
                          <w:rPr>
                            <w:rFonts w:ascii="宋体" w:hAnsi="宋体" w:cs="宋体"/>
                            <w:kern w:val="0"/>
                            <w:sz w:val="20"/>
                            <w:szCs w:val="20"/>
                          </w:rPr>
                          <w:t>工作</w:t>
                        </w:r>
                        <w:r w:rsidRPr="005D3489">
                          <w:rPr>
                            <w:rFonts w:ascii="宋体" w:hAnsi="宋体" w:cs="宋体" w:hint="eastAsia"/>
                            <w:kern w:val="0"/>
                            <w:sz w:val="20"/>
                            <w:szCs w:val="20"/>
                          </w:rPr>
                          <w:t>，</w:t>
                        </w:r>
                        <w:r w:rsidRPr="005D3489">
                          <w:rPr>
                            <w:rFonts w:ascii="宋体" w:hAnsi="宋体" w:cs="宋体"/>
                            <w:kern w:val="0"/>
                            <w:sz w:val="20"/>
                            <w:szCs w:val="20"/>
                          </w:rPr>
                          <w:t>并具备</w:t>
                        </w:r>
                        <w:r w:rsidRPr="005D3489">
                          <w:rPr>
                            <w:rFonts w:ascii="宋体" w:hAnsi="宋体" w:cs="宋体" w:hint="eastAsia"/>
                            <w:kern w:val="0"/>
                            <w:sz w:val="20"/>
                            <w:szCs w:val="20"/>
                          </w:rPr>
                          <w:t>相关</w:t>
                        </w:r>
                        <w:r w:rsidRPr="005D3489">
                          <w:rPr>
                            <w:rFonts w:ascii="宋体" w:hAnsi="宋体" w:cs="宋体"/>
                            <w:kern w:val="0"/>
                            <w:sz w:val="20"/>
                            <w:szCs w:val="20"/>
                          </w:rPr>
                          <w:t>工作经验</w:t>
                        </w:r>
                        <w:r w:rsidRPr="005D3489">
                          <w:rPr>
                            <w:rFonts w:ascii="宋体" w:hAnsi="宋体" w:cs="宋体" w:hint="eastAsia"/>
                            <w:kern w:val="0"/>
                            <w:sz w:val="20"/>
                            <w:szCs w:val="20"/>
                          </w:rPr>
                          <w:t>；</w:t>
                        </w:r>
                      </w:p>
                      <w:p w:rsidR="00000ACF" w:rsidRPr="005D3489" w:rsidRDefault="00000ACF"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资金</w:t>
                        </w:r>
                        <w:r w:rsidRPr="005D3489">
                          <w:rPr>
                            <w:rFonts w:ascii="宋体" w:hAnsi="宋体" w:cs="宋体"/>
                            <w:kern w:val="0"/>
                            <w:sz w:val="20"/>
                            <w:szCs w:val="20"/>
                          </w:rPr>
                          <w:t>要求：</w:t>
                        </w:r>
                        <w:r w:rsidRPr="005D3489">
                          <w:rPr>
                            <w:rFonts w:ascii="宋体" w:hAnsi="宋体" w:cs="宋体" w:hint="eastAsia"/>
                            <w:kern w:val="0"/>
                            <w:sz w:val="20"/>
                            <w:szCs w:val="20"/>
                          </w:rPr>
                          <w:t>无。</w:t>
                        </w:r>
                      </w:p>
                    </w:tc>
                  </w:tr>
                  <w:tr w:rsidR="00000ACF" w:rsidRPr="005D3489" w:rsidTr="00C81FB1">
                    <w:trPr>
                      <w:trHeight w:val="556"/>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合作方式</w:t>
                        </w:r>
                      </w:p>
                    </w:tc>
                    <w:tc>
                      <w:tcPr>
                        <w:tcW w:w="6516"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政府引导资金合作</w:t>
                        </w:r>
                      </w:p>
                    </w:tc>
                  </w:tr>
                  <w:tr w:rsidR="00000ACF" w:rsidRPr="005D3489" w:rsidTr="00C81FB1">
                    <w:trPr>
                      <w:trHeight w:val="989"/>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提供优惠条件</w:t>
                        </w:r>
                      </w:p>
                    </w:tc>
                    <w:tc>
                      <w:tcPr>
                        <w:tcW w:w="6516" w:type="dxa"/>
                        <w:gridSpan w:val="6"/>
                        <w:tcBorders>
                          <w:top w:val="single" w:sz="4" w:space="0" w:color="auto"/>
                          <w:left w:val="nil"/>
                          <w:bottom w:val="single" w:sz="4" w:space="0" w:color="auto"/>
                          <w:right w:val="single" w:sz="4" w:space="0" w:color="auto"/>
                        </w:tcBorders>
                        <w:shd w:val="clear" w:color="auto" w:fill="auto"/>
                      </w:tcPr>
                      <w:p w:rsidR="00000ACF" w:rsidRPr="005D3489" w:rsidRDefault="00000ACF" w:rsidP="00B7648C">
                        <w:pPr>
                          <w:pStyle w:val="a5"/>
                          <w:framePr w:hSpace="180" w:wrap="around" w:vAnchor="text" w:hAnchor="margin" w:xAlign="center" w:y="1"/>
                          <w:widowControl/>
                          <w:numPr>
                            <w:ilvl w:val="0"/>
                            <w:numId w:val="23"/>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000ACF" w:rsidRPr="005D3489" w:rsidRDefault="00000ACF" w:rsidP="00B7648C">
                        <w:pPr>
                          <w:pStyle w:val="a5"/>
                          <w:framePr w:hSpace="180" w:wrap="around" w:vAnchor="text" w:hAnchor="margin" w:xAlign="center" w:y="1"/>
                          <w:widowControl/>
                          <w:numPr>
                            <w:ilvl w:val="0"/>
                            <w:numId w:val="23"/>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园区每年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，并</w:t>
                        </w:r>
                        <w:r w:rsidRPr="005D3489">
                          <w:rPr>
                            <w:rFonts w:ascii="宋体" w:hAnsi="宋体" w:cs="宋体"/>
                            <w:kern w:val="0"/>
                            <w:sz w:val="20"/>
                            <w:szCs w:val="20"/>
                          </w:rPr>
                          <w:t>可</w:t>
                        </w:r>
                        <w:r w:rsidRPr="005D3489">
                          <w:rPr>
                            <w:rFonts w:ascii="宋体" w:hAnsi="宋体" w:cs="宋体" w:hint="eastAsia"/>
                            <w:kern w:val="0"/>
                            <w:sz w:val="20"/>
                            <w:szCs w:val="20"/>
                          </w:rPr>
                          <w:t>引入</w:t>
                        </w:r>
                        <w:proofErr w:type="gramStart"/>
                        <w:r w:rsidRPr="005D3489">
                          <w:rPr>
                            <w:rFonts w:ascii="宋体" w:hAnsi="宋体" w:cs="宋体"/>
                            <w:kern w:val="0"/>
                            <w:sz w:val="20"/>
                            <w:szCs w:val="20"/>
                          </w:rPr>
                          <w:t>相关风投公司</w:t>
                        </w:r>
                        <w:proofErr w:type="gramEnd"/>
                        <w:r w:rsidRPr="005D3489">
                          <w:rPr>
                            <w:rFonts w:ascii="宋体" w:hAnsi="宋体" w:cs="宋体"/>
                            <w:kern w:val="0"/>
                            <w:sz w:val="20"/>
                            <w:szCs w:val="20"/>
                          </w:rPr>
                          <w:t>进入投资，园区提供标准专家公寓住宿。</w:t>
                        </w:r>
                      </w:p>
                    </w:tc>
                  </w:tr>
                  <w:tr w:rsidR="00000ACF" w:rsidRPr="005D3489" w:rsidTr="00000ACF">
                    <w:trPr>
                      <w:trHeight w:val="1114"/>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创业人才要求</w:t>
                        </w:r>
                      </w:p>
                    </w:tc>
                    <w:tc>
                      <w:tcPr>
                        <w:tcW w:w="6516" w:type="dxa"/>
                        <w:gridSpan w:val="6"/>
                        <w:tcBorders>
                          <w:top w:val="single" w:sz="4" w:space="0" w:color="auto"/>
                          <w:left w:val="nil"/>
                          <w:bottom w:val="single" w:sz="4" w:space="0" w:color="auto"/>
                          <w:right w:val="single" w:sz="4" w:space="0" w:color="auto"/>
                        </w:tcBorders>
                        <w:shd w:val="clear" w:color="auto" w:fill="auto"/>
                      </w:tcPr>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具有相关专业本科</w:t>
                        </w:r>
                        <w:r w:rsidRPr="005D3489">
                          <w:rPr>
                            <w:rFonts w:ascii="宋体" w:hAnsi="宋体" w:cs="宋体"/>
                            <w:kern w:val="0"/>
                            <w:sz w:val="20"/>
                            <w:szCs w:val="20"/>
                          </w:rPr>
                          <w:t>以上学历。</w:t>
                        </w:r>
                      </w:p>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w:t>
                        </w:r>
                        <w:r w:rsidRPr="005D3489">
                          <w:rPr>
                            <w:rFonts w:ascii="宋体" w:hAnsi="宋体" w:cs="宋体"/>
                            <w:kern w:val="0"/>
                            <w:sz w:val="20"/>
                            <w:szCs w:val="20"/>
                          </w:rPr>
                          <w:t>智慧城市</w:t>
                        </w:r>
                        <w:r w:rsidRPr="005D3489">
                          <w:rPr>
                            <w:rFonts w:ascii="宋体" w:hAnsi="宋体" w:cs="宋体" w:hint="eastAsia"/>
                            <w:kern w:val="0"/>
                            <w:sz w:val="20"/>
                            <w:szCs w:val="20"/>
                          </w:rPr>
                          <w:t>建设工作</w:t>
                        </w:r>
                        <w:r w:rsidRPr="005D3489">
                          <w:rPr>
                            <w:rFonts w:ascii="宋体" w:hAnsi="宋体" w:cs="宋体"/>
                            <w:kern w:val="0"/>
                            <w:sz w:val="20"/>
                            <w:szCs w:val="20"/>
                          </w:rPr>
                          <w:t>，并能够提出适用于本地发展的独特见解。</w:t>
                        </w:r>
                      </w:p>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熟悉大型</w:t>
                        </w:r>
                        <w:r w:rsidRPr="005D3489">
                          <w:rPr>
                            <w:rFonts w:ascii="宋体" w:hAnsi="宋体" w:cs="宋体"/>
                            <w:kern w:val="0"/>
                            <w:sz w:val="20"/>
                            <w:szCs w:val="20"/>
                          </w:rPr>
                          <w:t>数据中心网络建设</w:t>
                        </w:r>
                        <w:r w:rsidRPr="005D3489">
                          <w:rPr>
                            <w:rFonts w:ascii="宋体" w:hAnsi="宋体" w:cs="宋体" w:hint="eastAsia"/>
                            <w:kern w:val="0"/>
                            <w:sz w:val="20"/>
                            <w:szCs w:val="20"/>
                          </w:rPr>
                          <w:t>、</w:t>
                        </w:r>
                        <w:r w:rsidRPr="005D3489">
                          <w:rPr>
                            <w:rFonts w:ascii="宋体" w:hAnsi="宋体" w:cs="宋体"/>
                            <w:kern w:val="0"/>
                            <w:sz w:val="20"/>
                            <w:szCs w:val="20"/>
                          </w:rPr>
                          <w:t>运营、维护工作。</w:t>
                        </w:r>
                      </w:p>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至少具有6</w:t>
                        </w:r>
                        <w:r w:rsidRPr="005D3489">
                          <w:rPr>
                            <w:rFonts w:ascii="宋体" w:hAnsi="宋体" w:cs="宋体"/>
                            <w:kern w:val="0"/>
                            <w:sz w:val="20"/>
                            <w:szCs w:val="20"/>
                          </w:rPr>
                          <w:t>年</w:t>
                        </w:r>
                        <w:r w:rsidRPr="005D3489">
                          <w:rPr>
                            <w:rFonts w:ascii="宋体" w:hAnsi="宋体" w:cs="宋体" w:hint="eastAsia"/>
                            <w:kern w:val="0"/>
                            <w:sz w:val="20"/>
                            <w:szCs w:val="20"/>
                          </w:rPr>
                          <w:t>的</w:t>
                        </w:r>
                        <w:r w:rsidRPr="005D3489">
                          <w:rPr>
                            <w:rFonts w:ascii="宋体" w:hAnsi="宋体" w:cs="宋体"/>
                            <w:kern w:val="0"/>
                            <w:sz w:val="20"/>
                            <w:szCs w:val="20"/>
                          </w:rPr>
                          <w:t>大型数据中心工作</w:t>
                        </w:r>
                        <w:r w:rsidRPr="005D3489">
                          <w:rPr>
                            <w:rFonts w:ascii="宋体" w:hAnsi="宋体" w:cs="宋体" w:hint="eastAsia"/>
                            <w:kern w:val="0"/>
                            <w:sz w:val="20"/>
                            <w:szCs w:val="20"/>
                          </w:rPr>
                          <w:t>经验。</w:t>
                        </w:r>
                      </w:p>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与</w:t>
                        </w:r>
                        <w:r w:rsidRPr="005D3489">
                          <w:rPr>
                            <w:rFonts w:ascii="宋体" w:hAnsi="宋体" w:cs="宋体"/>
                            <w:kern w:val="0"/>
                            <w:sz w:val="20"/>
                            <w:szCs w:val="20"/>
                          </w:rPr>
                          <w:t>微软等</w:t>
                        </w:r>
                        <w:r w:rsidRPr="005D3489">
                          <w:rPr>
                            <w:rFonts w:ascii="宋体" w:hAnsi="宋体" w:cs="宋体" w:hint="eastAsia"/>
                            <w:kern w:val="0"/>
                            <w:sz w:val="20"/>
                            <w:szCs w:val="20"/>
                          </w:rPr>
                          <w:t>厂商</w:t>
                        </w:r>
                        <w:r w:rsidRPr="005D3489">
                          <w:rPr>
                            <w:rFonts w:ascii="宋体" w:hAnsi="宋体" w:cs="宋体"/>
                            <w:kern w:val="0"/>
                            <w:sz w:val="20"/>
                            <w:szCs w:val="20"/>
                          </w:rPr>
                          <w:t>进行过深度合作，并以建立良好合作关系。</w:t>
                        </w:r>
                      </w:p>
                      <w:p w:rsidR="00000ACF" w:rsidRPr="005D3489" w:rsidRDefault="00000ACF" w:rsidP="00B7648C">
                        <w:pPr>
                          <w:pStyle w:val="a5"/>
                          <w:framePr w:hSpace="180" w:wrap="around" w:vAnchor="text" w:hAnchor="margin" w:xAlign="center" w:y="1"/>
                          <w:widowControl/>
                          <w:numPr>
                            <w:ilvl w:val="0"/>
                            <w:numId w:val="24"/>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至少具有</w:t>
                        </w:r>
                        <w:r w:rsidRPr="005D3489">
                          <w:rPr>
                            <w:rFonts w:ascii="宋体" w:hAnsi="宋体" w:cs="宋体"/>
                            <w:kern w:val="0"/>
                            <w:sz w:val="20"/>
                            <w:szCs w:val="20"/>
                          </w:rPr>
                          <w:t>高级网络工程师</w:t>
                        </w:r>
                        <w:r w:rsidRPr="005D3489">
                          <w:rPr>
                            <w:rFonts w:ascii="宋体" w:hAnsi="宋体" w:cs="宋体" w:hint="eastAsia"/>
                            <w:kern w:val="0"/>
                            <w:sz w:val="20"/>
                            <w:szCs w:val="20"/>
                          </w:rPr>
                          <w:t>职称</w:t>
                        </w:r>
                        <w:r w:rsidRPr="005D3489">
                          <w:rPr>
                            <w:rFonts w:ascii="宋体" w:hAnsi="宋体" w:cs="宋体"/>
                            <w:kern w:val="0"/>
                            <w:sz w:val="20"/>
                            <w:szCs w:val="20"/>
                          </w:rPr>
                          <w:t>。</w:t>
                        </w:r>
                      </w:p>
                    </w:tc>
                  </w:tr>
                  <w:tr w:rsidR="00000ACF" w:rsidRPr="005D3489" w:rsidTr="00000ACF">
                    <w:trPr>
                      <w:trHeight w:val="686"/>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792"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061"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63"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000ACF" w:rsidRPr="005D3489" w:rsidTr="00C81FB1">
                    <w:trPr>
                      <w:trHeight w:val="529"/>
                    </w:trPr>
                    <w:tc>
                      <w:tcPr>
                        <w:tcW w:w="1738"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525"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000ACF" w:rsidRPr="005D3489" w:rsidTr="00C81FB1">
                    <w:trPr>
                      <w:trHeight w:val="551"/>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525"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000ACF" w:rsidRPr="005D3489" w:rsidTr="00C81FB1">
                    <w:trPr>
                      <w:trHeight w:val="560"/>
                    </w:trPr>
                    <w:tc>
                      <w:tcPr>
                        <w:tcW w:w="1738"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267" w:type="dxa"/>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525"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2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000ACF" w:rsidRPr="005D3489" w:rsidRDefault="00000ACF" w:rsidP="00B7648C">
                  <w:pPr>
                    <w:framePr w:hSpace="180" w:wrap="around" w:vAnchor="text" w:hAnchor="margin" w:xAlign="center" w:y="1"/>
                    <w:widowControl/>
                    <w:suppressOverlap/>
                    <w:rPr>
                      <w:rFonts w:ascii="方正小标宋_GBK" w:eastAsia="方正小标宋_GBK" w:hAnsi="宋体" w:cs="宋体"/>
                      <w:kern w:val="0"/>
                      <w:sz w:val="32"/>
                      <w:szCs w:val="32"/>
                    </w:rPr>
                  </w:pPr>
                </w:p>
                <w:p w:rsidR="00000ACF" w:rsidRPr="005D3489" w:rsidRDefault="00C81FB1" w:rsidP="00B7648C">
                  <w:pPr>
                    <w:framePr w:hSpace="180" w:wrap="around" w:vAnchor="text" w:hAnchor="margin" w:xAlign="center" w:y="1"/>
                    <w:widowControl/>
                    <w:suppressOverlap/>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经济技术开发区（头屯河区）</w:t>
                  </w:r>
                  <w:r w:rsidR="00000ACF" w:rsidRPr="005D3489">
                    <w:rPr>
                      <w:rFonts w:ascii="方正小标宋_GBK" w:eastAsia="方正小标宋_GBK" w:hAnsi="宋体" w:cs="宋体" w:hint="eastAsia"/>
                      <w:kern w:val="0"/>
                      <w:sz w:val="30"/>
                      <w:szCs w:val="30"/>
                    </w:rPr>
                    <w:t>博士后科研人员招收需求信息表</w:t>
                  </w:r>
                </w:p>
              </w:tc>
            </w:tr>
            <w:tr w:rsidR="00000ACF" w:rsidRPr="005D3489" w:rsidTr="00C81FB1">
              <w:tblPrEx>
                <w:jc w:val="left"/>
              </w:tblPrEx>
              <w:trPr>
                <w:gridBefore w:val="1"/>
                <w:gridAfter w:val="1"/>
                <w:wBefore w:w="88" w:type="dxa"/>
                <w:wAfter w:w="160" w:type="dxa"/>
                <w:trHeight w:val="522"/>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lastRenderedPageBreak/>
                    <w:t>设站单位名称</w:t>
                  </w:r>
                </w:p>
              </w:tc>
              <w:tc>
                <w:tcPr>
                  <w:tcW w:w="3685" w:type="dxa"/>
                  <w:gridSpan w:val="4"/>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新疆软件园发展</w:t>
                  </w:r>
                  <w:r w:rsidRPr="005D3489">
                    <w:rPr>
                      <w:rFonts w:ascii="宋体" w:hAnsi="宋体" w:cs="宋体"/>
                      <w:kern w:val="0"/>
                      <w:sz w:val="20"/>
                      <w:szCs w:val="20"/>
                    </w:rPr>
                    <w:t>有限公司</w:t>
                  </w:r>
                  <w:r w:rsidRPr="005D3489">
                    <w:rPr>
                      <w:rFonts w:ascii="宋体" w:hAnsi="宋体" w:cs="宋体" w:hint="eastAsia"/>
                      <w:kern w:val="0"/>
                      <w:sz w:val="20"/>
                      <w:szCs w:val="20"/>
                    </w:rPr>
                    <w:t xml:space="preserve">　</w:t>
                  </w: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单位类型</w:t>
                  </w:r>
                </w:p>
              </w:tc>
              <w:tc>
                <w:tcPr>
                  <w:tcW w:w="1601"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国企</w:t>
                  </w:r>
                </w:p>
              </w:tc>
            </w:tr>
            <w:tr w:rsidR="00000ACF" w:rsidRPr="005D3489" w:rsidTr="00C81FB1">
              <w:tblPrEx>
                <w:jc w:val="left"/>
              </w:tblPrEx>
              <w:trPr>
                <w:gridBefore w:val="1"/>
                <w:gridAfter w:val="1"/>
                <w:wBefore w:w="88" w:type="dxa"/>
                <w:wAfter w:w="160" w:type="dxa"/>
                <w:trHeight w:val="1543"/>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设站单位及博士后科研流动（工作）站、博士后创新实践基地简介（300字左右）</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新疆软件园位于乌鲁木齐经济技术开发区(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)，由自治区</w:t>
                  </w:r>
                  <w:proofErr w:type="gramStart"/>
                  <w:r w:rsidRPr="005D3489">
                    <w:rPr>
                      <w:rFonts w:ascii="宋体" w:hAnsi="宋体" w:cs="宋体" w:hint="eastAsia"/>
                      <w:kern w:val="0"/>
                      <w:sz w:val="20"/>
                      <w:szCs w:val="20"/>
                    </w:rPr>
                    <w:t>经信委和</w:t>
                  </w:r>
                  <w:proofErr w:type="gramEnd"/>
                  <w:r w:rsidRPr="005D3489">
                    <w:rPr>
                      <w:rFonts w:ascii="宋体" w:hAnsi="宋体" w:cs="宋体" w:hint="eastAsia"/>
                      <w:kern w:val="0"/>
                      <w:sz w:val="20"/>
                      <w:szCs w:val="20"/>
                    </w:rPr>
                    <w:t>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）共同建设，是新疆自治区、乌鲁木齐市和开发区（</w:t>
                  </w:r>
                  <w:proofErr w:type="gramStart"/>
                  <w:r w:rsidRPr="005D3489">
                    <w:rPr>
                      <w:rFonts w:ascii="宋体" w:hAnsi="宋体" w:cs="宋体" w:hint="eastAsia"/>
                      <w:kern w:val="0"/>
                      <w:sz w:val="20"/>
                      <w:szCs w:val="20"/>
                    </w:rPr>
                    <w:t>头屯河区</w:t>
                  </w:r>
                  <w:proofErr w:type="gramEnd"/>
                  <w:r w:rsidRPr="005D3489">
                    <w:rPr>
                      <w:rFonts w:ascii="宋体" w:hAnsi="宋体" w:cs="宋体" w:hint="eastAsia"/>
                      <w:kern w:val="0"/>
                      <w:sz w:val="20"/>
                      <w:szCs w:val="20"/>
                    </w:rPr>
                    <w:t>）着力打造的新疆软件与信息产业的聚集、创业、创新和发展高地。新疆软件园占地218亩，规划建设面积40万平方米。其将成为集聚新疆本土企业，承接中东部地区相关产业梯度转移的重要功能平台，将成为新疆发展战略性新兴产业的战略载体。</w:t>
                  </w:r>
                </w:p>
              </w:tc>
            </w:tr>
            <w:tr w:rsidR="00000ACF" w:rsidRPr="005D3489" w:rsidTr="00C81FB1">
              <w:tblPrEx>
                <w:jc w:val="left"/>
              </w:tblPrEx>
              <w:trPr>
                <w:gridBefore w:val="1"/>
                <w:gridAfter w:val="1"/>
                <w:wBefore w:w="88" w:type="dxa"/>
                <w:wAfter w:w="160" w:type="dxa"/>
                <w:trHeight w:val="37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博士后科研项目名称</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北斗导航</w:t>
                  </w:r>
                  <w:r w:rsidRPr="005D3489">
                    <w:rPr>
                      <w:rFonts w:ascii="宋体" w:hAnsi="宋体" w:cs="宋体"/>
                      <w:kern w:val="0"/>
                      <w:sz w:val="20"/>
                      <w:szCs w:val="20"/>
                    </w:rPr>
                    <w:t>与卫星定位</w:t>
                  </w:r>
                  <w:r w:rsidRPr="005D3489">
                    <w:rPr>
                      <w:rFonts w:ascii="宋体" w:hAnsi="宋体" w:cs="宋体" w:hint="eastAsia"/>
                      <w:kern w:val="0"/>
                      <w:sz w:val="20"/>
                      <w:szCs w:val="20"/>
                    </w:rPr>
                    <w:t>应用系统</w:t>
                  </w:r>
                </w:p>
              </w:tc>
            </w:tr>
            <w:tr w:rsidR="00000ACF" w:rsidRPr="005D3489" w:rsidTr="00C81FB1">
              <w:tblPrEx>
                <w:jc w:val="left"/>
              </w:tblPrEx>
              <w:trPr>
                <w:gridBefore w:val="1"/>
                <w:gridAfter w:val="1"/>
                <w:wBefore w:w="88" w:type="dxa"/>
                <w:wAfter w:w="160" w:type="dxa"/>
                <w:trHeight w:val="102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博士后科研项目简介（300字左右）</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在</w:t>
                  </w:r>
                  <w:r w:rsidRPr="005D3489">
                    <w:rPr>
                      <w:rFonts w:ascii="宋体" w:hAnsi="宋体" w:cs="宋体"/>
                      <w:kern w:val="0"/>
                      <w:sz w:val="20"/>
                      <w:szCs w:val="20"/>
                    </w:rPr>
                    <w:t>经济技术开发区（</w:t>
                  </w:r>
                  <w:proofErr w:type="gramStart"/>
                  <w:r w:rsidRPr="005D3489">
                    <w:rPr>
                      <w:rFonts w:ascii="宋体" w:hAnsi="宋体" w:cs="宋体" w:hint="eastAsia"/>
                      <w:kern w:val="0"/>
                      <w:sz w:val="20"/>
                      <w:szCs w:val="20"/>
                    </w:rPr>
                    <w:t>头屯河区</w:t>
                  </w:r>
                  <w:proofErr w:type="gramEnd"/>
                  <w:r w:rsidRPr="005D3489">
                    <w:rPr>
                      <w:rFonts w:ascii="宋体" w:hAnsi="宋体" w:cs="宋体"/>
                      <w:kern w:val="0"/>
                      <w:sz w:val="20"/>
                      <w:szCs w:val="20"/>
                    </w:rPr>
                    <w:t>）</w:t>
                  </w:r>
                  <w:r w:rsidRPr="005D3489">
                    <w:rPr>
                      <w:rFonts w:ascii="宋体" w:hAnsi="宋体" w:cs="宋体" w:hint="eastAsia"/>
                      <w:kern w:val="0"/>
                      <w:sz w:val="20"/>
                      <w:szCs w:val="20"/>
                    </w:rPr>
                    <w:t>建立</w:t>
                  </w:r>
                  <w:r w:rsidRPr="005D3489">
                    <w:rPr>
                      <w:rFonts w:ascii="宋体" w:hAnsi="宋体" w:cs="宋体"/>
                      <w:kern w:val="0"/>
                      <w:sz w:val="20"/>
                      <w:szCs w:val="20"/>
                    </w:rPr>
                    <w:t>北斗</w:t>
                  </w:r>
                  <w:r w:rsidRPr="005D3489">
                    <w:rPr>
                      <w:rFonts w:ascii="宋体" w:hAnsi="宋体" w:cs="宋体" w:hint="eastAsia"/>
                      <w:kern w:val="0"/>
                      <w:sz w:val="20"/>
                      <w:szCs w:val="20"/>
                    </w:rPr>
                    <w:t>导航与</w:t>
                  </w:r>
                  <w:r w:rsidRPr="005D3489">
                    <w:rPr>
                      <w:rFonts w:ascii="宋体" w:hAnsi="宋体" w:cs="宋体"/>
                      <w:kern w:val="0"/>
                      <w:sz w:val="20"/>
                      <w:szCs w:val="20"/>
                    </w:rPr>
                    <w:t>卫星定位系统的应用试验基地，</w:t>
                  </w:r>
                  <w:r w:rsidRPr="005D3489">
                    <w:rPr>
                      <w:rFonts w:ascii="宋体" w:hAnsi="宋体" w:cs="宋体" w:hint="eastAsia"/>
                      <w:kern w:val="0"/>
                      <w:sz w:val="20"/>
                      <w:szCs w:val="20"/>
                    </w:rPr>
                    <w:t>进行卫星</w:t>
                  </w:r>
                  <w:r w:rsidRPr="005D3489">
                    <w:rPr>
                      <w:rFonts w:ascii="宋体" w:hAnsi="宋体" w:cs="宋体"/>
                      <w:kern w:val="0"/>
                      <w:sz w:val="20"/>
                      <w:szCs w:val="20"/>
                    </w:rPr>
                    <w:t>导航</w:t>
                  </w:r>
                  <w:r w:rsidRPr="005D3489">
                    <w:rPr>
                      <w:rFonts w:ascii="宋体" w:hAnsi="宋体" w:cs="宋体" w:hint="eastAsia"/>
                      <w:kern w:val="0"/>
                      <w:sz w:val="20"/>
                      <w:szCs w:val="20"/>
                    </w:rPr>
                    <w:t>系统</w:t>
                  </w:r>
                  <w:r w:rsidRPr="005D3489">
                    <w:rPr>
                      <w:rFonts w:ascii="宋体" w:hAnsi="宋体" w:cs="宋体"/>
                      <w:kern w:val="0"/>
                      <w:sz w:val="20"/>
                      <w:szCs w:val="20"/>
                    </w:rPr>
                    <w:t>终端芯片</w:t>
                  </w:r>
                  <w:r w:rsidRPr="005D3489">
                    <w:rPr>
                      <w:rFonts w:ascii="宋体" w:hAnsi="宋体" w:cs="宋体" w:hint="eastAsia"/>
                      <w:kern w:val="0"/>
                      <w:sz w:val="20"/>
                      <w:szCs w:val="20"/>
                    </w:rPr>
                    <w:t>核心技术的</w:t>
                  </w:r>
                  <w:r w:rsidRPr="005D3489">
                    <w:rPr>
                      <w:rFonts w:ascii="宋体" w:hAnsi="宋体" w:cs="宋体"/>
                      <w:kern w:val="0"/>
                      <w:sz w:val="20"/>
                      <w:szCs w:val="20"/>
                    </w:rPr>
                    <w:t>研发与</w:t>
                  </w:r>
                  <w:r w:rsidRPr="005D3489">
                    <w:rPr>
                      <w:rFonts w:ascii="宋体" w:hAnsi="宋体" w:cs="宋体" w:hint="eastAsia"/>
                      <w:kern w:val="0"/>
                      <w:sz w:val="20"/>
                      <w:szCs w:val="20"/>
                    </w:rPr>
                    <w:t>系统</w:t>
                  </w:r>
                  <w:r w:rsidRPr="005D3489">
                    <w:rPr>
                      <w:rFonts w:ascii="宋体" w:hAnsi="宋体" w:cs="宋体"/>
                      <w:kern w:val="0"/>
                      <w:sz w:val="20"/>
                      <w:szCs w:val="20"/>
                    </w:rPr>
                    <w:t>集成工作，</w:t>
                  </w:r>
                  <w:r w:rsidRPr="005D3489">
                    <w:rPr>
                      <w:rFonts w:ascii="宋体" w:hAnsi="宋体" w:cs="宋体" w:hint="eastAsia"/>
                      <w:kern w:val="0"/>
                      <w:sz w:val="20"/>
                      <w:szCs w:val="20"/>
                    </w:rPr>
                    <w:t>取代</w:t>
                  </w:r>
                  <w:r w:rsidRPr="005D3489">
                    <w:rPr>
                      <w:rFonts w:ascii="宋体" w:hAnsi="宋体" w:cs="宋体"/>
                      <w:kern w:val="0"/>
                      <w:sz w:val="20"/>
                      <w:szCs w:val="20"/>
                    </w:rPr>
                    <w:t>现有GPRS应用系统，为</w:t>
                  </w:r>
                  <w:r w:rsidRPr="005D3489">
                    <w:rPr>
                      <w:rFonts w:ascii="宋体" w:hAnsi="宋体" w:cs="宋体" w:hint="eastAsia"/>
                      <w:kern w:val="0"/>
                      <w:sz w:val="20"/>
                      <w:szCs w:val="20"/>
                    </w:rPr>
                    <w:t>疆内汽车业</w:t>
                  </w:r>
                  <w:r w:rsidRPr="005D3489">
                    <w:rPr>
                      <w:rFonts w:ascii="宋体" w:hAnsi="宋体" w:cs="宋体"/>
                      <w:kern w:val="0"/>
                      <w:sz w:val="20"/>
                      <w:szCs w:val="20"/>
                    </w:rPr>
                    <w:t>、农业、</w:t>
                  </w:r>
                  <w:r w:rsidRPr="005D3489">
                    <w:rPr>
                      <w:rFonts w:ascii="宋体" w:hAnsi="宋体" w:cs="宋体" w:hint="eastAsia"/>
                      <w:kern w:val="0"/>
                      <w:sz w:val="20"/>
                      <w:szCs w:val="20"/>
                    </w:rPr>
                    <w:t>水利、</w:t>
                  </w:r>
                  <w:r w:rsidRPr="005D3489">
                    <w:rPr>
                      <w:rFonts w:ascii="宋体" w:hAnsi="宋体" w:cs="宋体"/>
                      <w:kern w:val="0"/>
                      <w:sz w:val="20"/>
                      <w:szCs w:val="20"/>
                    </w:rPr>
                    <w:t>安防、智慧城市等应用系统提供应用平台</w:t>
                  </w:r>
                  <w:r w:rsidRPr="005D3489">
                    <w:rPr>
                      <w:rFonts w:ascii="宋体" w:hAnsi="宋体" w:cs="宋体" w:hint="eastAsia"/>
                      <w:kern w:val="0"/>
                      <w:sz w:val="20"/>
                      <w:szCs w:val="20"/>
                    </w:rPr>
                    <w:t>，</w:t>
                  </w:r>
                  <w:r w:rsidRPr="005D3489">
                    <w:rPr>
                      <w:rFonts w:ascii="宋体" w:hAnsi="宋体" w:cs="宋体"/>
                      <w:kern w:val="0"/>
                      <w:sz w:val="20"/>
                      <w:szCs w:val="20"/>
                    </w:rPr>
                    <w:t>降低</w:t>
                  </w:r>
                  <w:r w:rsidRPr="005D3489">
                    <w:rPr>
                      <w:rFonts w:ascii="宋体" w:hAnsi="宋体" w:cs="宋体" w:hint="eastAsia"/>
                      <w:kern w:val="0"/>
                      <w:sz w:val="20"/>
                      <w:szCs w:val="20"/>
                    </w:rPr>
                    <w:t>成本</w:t>
                  </w:r>
                  <w:r w:rsidRPr="005D3489">
                    <w:rPr>
                      <w:rFonts w:ascii="宋体" w:hAnsi="宋体" w:cs="宋体"/>
                      <w:kern w:val="0"/>
                      <w:sz w:val="20"/>
                      <w:szCs w:val="20"/>
                    </w:rPr>
                    <w:t>，并且为新疆</w:t>
                  </w:r>
                  <w:proofErr w:type="gramStart"/>
                  <w:r w:rsidRPr="005D3489">
                    <w:rPr>
                      <w:rFonts w:ascii="宋体" w:hAnsi="宋体" w:cs="宋体"/>
                      <w:kern w:val="0"/>
                      <w:sz w:val="20"/>
                      <w:szCs w:val="20"/>
                    </w:rPr>
                    <w:t>软件园实训</w:t>
                  </w:r>
                  <w:proofErr w:type="gramEnd"/>
                  <w:r w:rsidRPr="005D3489">
                    <w:rPr>
                      <w:rFonts w:ascii="宋体" w:hAnsi="宋体" w:cs="宋体"/>
                      <w:kern w:val="0"/>
                      <w:sz w:val="20"/>
                      <w:szCs w:val="20"/>
                    </w:rPr>
                    <w:t>基地培养北斗导航应用人才提供技术基础。</w:t>
                  </w:r>
                </w:p>
              </w:tc>
            </w:tr>
            <w:tr w:rsidR="00000ACF" w:rsidRPr="005D3489" w:rsidTr="00C81FB1">
              <w:tblPrEx>
                <w:jc w:val="left"/>
              </w:tblPrEx>
              <w:trPr>
                <w:gridBefore w:val="1"/>
                <w:gridAfter w:val="1"/>
                <w:wBefore w:w="88" w:type="dxa"/>
                <w:wAfter w:w="160" w:type="dxa"/>
                <w:trHeight w:val="50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专业领域</w:t>
                  </w:r>
                </w:p>
              </w:tc>
              <w:tc>
                <w:tcPr>
                  <w:tcW w:w="6420" w:type="dxa"/>
                  <w:gridSpan w:val="10"/>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卫星大地测量与</w:t>
                  </w:r>
                  <w:r w:rsidRPr="005D3489">
                    <w:rPr>
                      <w:rFonts w:ascii="宋体" w:hAnsi="宋体" w:cs="宋体"/>
                      <w:kern w:val="0"/>
                      <w:sz w:val="20"/>
                      <w:szCs w:val="20"/>
                    </w:rPr>
                    <w:t>导航专业</w:t>
                  </w:r>
                </w:p>
              </w:tc>
            </w:tr>
            <w:tr w:rsidR="00000ACF" w:rsidRPr="005D3489" w:rsidTr="00B85FFF">
              <w:tblPrEx>
                <w:jc w:val="left"/>
              </w:tblPrEx>
              <w:trPr>
                <w:gridBefore w:val="1"/>
                <w:gridAfter w:val="1"/>
                <w:wBefore w:w="88" w:type="dxa"/>
                <w:wAfter w:w="160" w:type="dxa"/>
                <w:trHeight w:val="464"/>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职称要求</w:t>
                  </w:r>
                </w:p>
              </w:tc>
              <w:tc>
                <w:tcPr>
                  <w:tcW w:w="3685" w:type="dxa"/>
                  <w:gridSpan w:val="4"/>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专家</w:t>
                  </w:r>
                </w:p>
              </w:tc>
              <w:tc>
                <w:tcPr>
                  <w:tcW w:w="1134" w:type="dxa"/>
                  <w:gridSpan w:val="3"/>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年龄要求</w:t>
                  </w:r>
                </w:p>
              </w:tc>
              <w:tc>
                <w:tcPr>
                  <w:tcW w:w="1601" w:type="dxa"/>
                  <w:gridSpan w:val="3"/>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kern w:val="0"/>
                      <w:sz w:val="20"/>
                      <w:szCs w:val="20"/>
                    </w:rPr>
                    <w:t>55岁以下</w:t>
                  </w:r>
                </w:p>
              </w:tc>
            </w:tr>
            <w:tr w:rsidR="00000ACF" w:rsidRPr="005D3489" w:rsidTr="00C81FB1">
              <w:tblPrEx>
                <w:jc w:val="left"/>
              </w:tblPrEx>
              <w:trPr>
                <w:gridBefore w:val="1"/>
                <w:gridAfter w:val="1"/>
                <w:wBefore w:w="88" w:type="dxa"/>
                <w:wAfter w:w="160" w:type="dxa"/>
                <w:trHeight w:val="95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专业技术要求</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B7648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卫星大地测量</w:t>
                  </w:r>
                  <w:r w:rsidRPr="005D3489">
                    <w:rPr>
                      <w:rFonts w:ascii="宋体" w:hAnsi="宋体" w:cs="宋体"/>
                      <w:kern w:val="0"/>
                      <w:sz w:val="20"/>
                      <w:szCs w:val="20"/>
                    </w:rPr>
                    <w:t>与导航专业博士学位</w:t>
                  </w:r>
                  <w:r w:rsidRPr="005D3489">
                    <w:rPr>
                      <w:rFonts w:ascii="宋体" w:hAnsi="宋体" w:cs="宋体" w:hint="eastAsia"/>
                      <w:kern w:val="0"/>
                      <w:sz w:val="20"/>
                      <w:szCs w:val="20"/>
                    </w:rPr>
                    <w:t>，</w:t>
                  </w:r>
                  <w:r w:rsidRPr="005D3489">
                    <w:rPr>
                      <w:rFonts w:ascii="宋体" w:hAnsi="宋体" w:cs="宋体"/>
                      <w:kern w:val="0"/>
                      <w:sz w:val="20"/>
                      <w:szCs w:val="20"/>
                    </w:rPr>
                    <w:t>15年以上本专业工作经验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具有海外留学、工作经历。</w:t>
                  </w:r>
                </w:p>
                <w:p w:rsidR="00000ACF" w:rsidRPr="005D3489" w:rsidRDefault="00000ACF" w:rsidP="00B7648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拥有至少</w:t>
                  </w:r>
                  <w:r w:rsidRPr="005D3489">
                    <w:rPr>
                      <w:rFonts w:ascii="宋体" w:hAnsi="宋体" w:cs="宋体"/>
                      <w:kern w:val="0"/>
                      <w:sz w:val="20"/>
                      <w:szCs w:val="20"/>
                    </w:rPr>
                    <w:t>10项卫星导航定位</w:t>
                  </w:r>
                  <w:r w:rsidRPr="005D3489">
                    <w:rPr>
                      <w:rFonts w:ascii="宋体" w:hAnsi="宋体" w:cs="宋体" w:hint="eastAsia"/>
                      <w:kern w:val="0"/>
                      <w:sz w:val="20"/>
                      <w:szCs w:val="20"/>
                    </w:rPr>
                    <w:t>的相关技术</w:t>
                  </w:r>
                  <w:r w:rsidRPr="005D3489">
                    <w:rPr>
                      <w:rFonts w:ascii="宋体" w:hAnsi="宋体" w:cs="宋体"/>
                      <w:kern w:val="0"/>
                      <w:sz w:val="20"/>
                      <w:szCs w:val="20"/>
                    </w:rPr>
                    <w:t>专利，并</w:t>
                  </w:r>
                  <w:r w:rsidRPr="005D3489">
                    <w:rPr>
                      <w:rFonts w:ascii="宋体" w:hAnsi="宋体" w:cs="宋体" w:hint="eastAsia"/>
                      <w:kern w:val="0"/>
                      <w:sz w:val="20"/>
                      <w:szCs w:val="20"/>
                    </w:rPr>
                    <w:t>在国内外</w:t>
                  </w:r>
                  <w:r w:rsidRPr="005D3489">
                    <w:rPr>
                      <w:rFonts w:ascii="宋体" w:hAnsi="宋体" w:cs="宋体"/>
                      <w:kern w:val="0"/>
                      <w:sz w:val="20"/>
                      <w:szCs w:val="20"/>
                    </w:rPr>
                    <w:t>正式期刊发表至少120</w:t>
                  </w:r>
                  <w:r w:rsidRPr="005D3489">
                    <w:rPr>
                      <w:rFonts w:ascii="宋体" w:hAnsi="宋体" w:cs="宋体" w:hint="eastAsia"/>
                      <w:kern w:val="0"/>
                      <w:sz w:val="20"/>
                      <w:szCs w:val="20"/>
                    </w:rPr>
                    <w:t>篇</w:t>
                  </w:r>
                  <w:r w:rsidRPr="005D3489">
                    <w:rPr>
                      <w:rFonts w:ascii="宋体" w:hAnsi="宋体" w:cs="宋体"/>
                      <w:kern w:val="0"/>
                      <w:sz w:val="20"/>
                      <w:szCs w:val="20"/>
                    </w:rPr>
                    <w:t>相关学术论文。</w:t>
                  </w:r>
                </w:p>
                <w:p w:rsidR="00000ACF" w:rsidRPr="005D3489" w:rsidRDefault="00000ACF" w:rsidP="00B7648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掌握</w:t>
                  </w:r>
                  <w:r w:rsidRPr="005D3489">
                    <w:rPr>
                      <w:rFonts w:ascii="宋体" w:hAnsi="宋体" w:cs="宋体"/>
                      <w:kern w:val="0"/>
                      <w:sz w:val="20"/>
                      <w:szCs w:val="20"/>
                    </w:rPr>
                    <w:t>GPS</w:t>
                  </w:r>
                  <w:r w:rsidRPr="005D3489">
                    <w:rPr>
                      <w:rFonts w:ascii="宋体" w:hAnsi="宋体" w:cs="宋体" w:hint="eastAsia"/>
                      <w:kern w:val="0"/>
                      <w:sz w:val="20"/>
                      <w:szCs w:val="20"/>
                    </w:rPr>
                    <w:t>基带</w:t>
                  </w:r>
                  <w:r w:rsidRPr="005D3489">
                    <w:rPr>
                      <w:rFonts w:ascii="宋体" w:hAnsi="宋体" w:cs="宋体"/>
                      <w:kern w:val="0"/>
                      <w:sz w:val="20"/>
                      <w:szCs w:val="20"/>
                    </w:rPr>
                    <w:t>算法、高精度GPS</w:t>
                  </w:r>
                  <w:r w:rsidRPr="005D3489">
                    <w:rPr>
                      <w:rFonts w:ascii="宋体" w:hAnsi="宋体" w:cs="宋体" w:hint="eastAsia"/>
                      <w:kern w:val="0"/>
                      <w:sz w:val="20"/>
                      <w:szCs w:val="20"/>
                    </w:rPr>
                    <w:t>基线</w:t>
                  </w:r>
                  <w:r w:rsidRPr="005D3489">
                    <w:rPr>
                      <w:rFonts w:ascii="宋体" w:hAnsi="宋体" w:cs="宋体"/>
                      <w:kern w:val="0"/>
                      <w:sz w:val="20"/>
                      <w:szCs w:val="20"/>
                    </w:rPr>
                    <w:t>处理算法、高集成度系统芯片（</w:t>
                  </w:r>
                  <w:r w:rsidRPr="005D3489">
                    <w:rPr>
                      <w:rFonts w:ascii="宋体" w:hAnsi="宋体" w:cs="宋体" w:hint="eastAsia"/>
                      <w:kern w:val="0"/>
                      <w:sz w:val="20"/>
                      <w:szCs w:val="20"/>
                    </w:rPr>
                    <w:t>SoC</w:t>
                  </w:r>
                  <w:r w:rsidRPr="005D3489">
                    <w:rPr>
                      <w:rFonts w:ascii="宋体" w:hAnsi="宋体" w:cs="宋体"/>
                      <w:kern w:val="0"/>
                      <w:sz w:val="20"/>
                      <w:szCs w:val="20"/>
                    </w:rPr>
                    <w:t>）</w:t>
                  </w:r>
                  <w:r w:rsidRPr="005D3489">
                    <w:rPr>
                      <w:rFonts w:ascii="宋体" w:hAnsi="宋体" w:cs="宋体" w:hint="eastAsia"/>
                      <w:kern w:val="0"/>
                      <w:sz w:val="20"/>
                      <w:szCs w:val="20"/>
                    </w:rPr>
                    <w:t>设计</w:t>
                  </w:r>
                  <w:r w:rsidRPr="005D3489">
                    <w:rPr>
                      <w:rFonts w:ascii="宋体" w:hAnsi="宋体" w:cs="宋体"/>
                      <w:kern w:val="0"/>
                      <w:sz w:val="20"/>
                      <w:szCs w:val="20"/>
                    </w:rPr>
                    <w:t>等多项技术</w:t>
                  </w:r>
                  <w:r w:rsidRPr="005D3489">
                    <w:rPr>
                      <w:rFonts w:ascii="宋体" w:hAnsi="宋体" w:cs="宋体" w:hint="eastAsia"/>
                      <w:kern w:val="0"/>
                      <w:sz w:val="20"/>
                      <w:szCs w:val="20"/>
                    </w:rPr>
                    <w:t>，</w:t>
                  </w:r>
                  <w:r w:rsidRPr="005D3489">
                    <w:rPr>
                      <w:rFonts w:ascii="宋体" w:hAnsi="宋体" w:cs="宋体"/>
                      <w:kern w:val="0"/>
                      <w:sz w:val="20"/>
                      <w:szCs w:val="20"/>
                    </w:rPr>
                    <w:t>参与</w:t>
                  </w:r>
                  <w:r w:rsidRPr="005D3489">
                    <w:rPr>
                      <w:rFonts w:ascii="宋体" w:hAnsi="宋体" w:cs="宋体" w:hint="eastAsia"/>
                      <w:kern w:val="0"/>
                      <w:sz w:val="20"/>
                      <w:szCs w:val="20"/>
                    </w:rPr>
                    <w:t>芯片</w:t>
                  </w:r>
                  <w:r w:rsidRPr="005D3489">
                    <w:rPr>
                      <w:rFonts w:ascii="宋体" w:hAnsi="宋体" w:cs="宋体"/>
                      <w:kern w:val="0"/>
                      <w:sz w:val="20"/>
                      <w:szCs w:val="20"/>
                    </w:rPr>
                    <w:t>的设计、研发工作，具备研究成果</w:t>
                  </w:r>
                  <w:r w:rsidRPr="005D3489">
                    <w:rPr>
                      <w:rFonts w:ascii="宋体" w:hAnsi="宋体" w:cs="宋体" w:hint="eastAsia"/>
                      <w:kern w:val="0"/>
                      <w:sz w:val="20"/>
                      <w:szCs w:val="20"/>
                    </w:rPr>
                    <w:t>并</w:t>
                  </w:r>
                  <w:r w:rsidRPr="005D3489">
                    <w:rPr>
                      <w:rFonts w:ascii="宋体" w:hAnsi="宋体" w:cs="宋体"/>
                      <w:kern w:val="0"/>
                      <w:sz w:val="20"/>
                      <w:szCs w:val="20"/>
                    </w:rPr>
                    <w:t>获得奖项。</w:t>
                  </w:r>
                </w:p>
                <w:p w:rsidR="00000ACF" w:rsidRPr="005D3489" w:rsidRDefault="00000ACF" w:rsidP="00B7648C">
                  <w:pPr>
                    <w:pStyle w:val="a5"/>
                    <w:framePr w:hSpace="180" w:wrap="around" w:vAnchor="text" w:hAnchor="margin" w:xAlign="center" w:y="1"/>
                    <w:widowControl/>
                    <w:numPr>
                      <w:ilvl w:val="0"/>
                      <w:numId w:val="19"/>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至少1</w:t>
                  </w:r>
                  <w:r w:rsidRPr="005D3489">
                    <w:rPr>
                      <w:rFonts w:ascii="宋体" w:hAnsi="宋体" w:cs="宋体"/>
                      <w:kern w:val="0"/>
                      <w:sz w:val="20"/>
                      <w:szCs w:val="20"/>
                    </w:rPr>
                    <w:t>0年以上国内外企业高层</w:t>
                  </w:r>
                  <w:r w:rsidRPr="005D3489">
                    <w:rPr>
                      <w:rFonts w:ascii="宋体" w:hAnsi="宋体" w:cs="宋体" w:hint="eastAsia"/>
                      <w:kern w:val="0"/>
                      <w:sz w:val="20"/>
                      <w:szCs w:val="20"/>
                    </w:rPr>
                    <w:t>任职</w:t>
                  </w:r>
                  <w:r w:rsidRPr="005D3489">
                    <w:rPr>
                      <w:rFonts w:ascii="宋体" w:hAnsi="宋体" w:cs="宋体"/>
                      <w:kern w:val="0"/>
                      <w:sz w:val="20"/>
                      <w:szCs w:val="20"/>
                    </w:rPr>
                    <w:t>经历</w:t>
                  </w:r>
                  <w:r w:rsidRPr="005D3489">
                    <w:rPr>
                      <w:rFonts w:ascii="宋体" w:hAnsi="宋体" w:cs="宋体" w:hint="eastAsia"/>
                      <w:kern w:val="0"/>
                      <w:sz w:val="20"/>
                      <w:szCs w:val="20"/>
                    </w:rPr>
                    <w:t>。</w:t>
                  </w:r>
                </w:p>
              </w:tc>
            </w:tr>
            <w:tr w:rsidR="00000ACF" w:rsidRPr="005D3489" w:rsidTr="00C81FB1">
              <w:tblPrEx>
                <w:jc w:val="left"/>
              </w:tblPrEx>
              <w:trPr>
                <w:gridBefore w:val="1"/>
                <w:gridAfter w:val="1"/>
                <w:wBefore w:w="88" w:type="dxa"/>
                <w:wAfter w:w="160" w:type="dxa"/>
                <w:trHeight w:val="991"/>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工作年限</w:t>
                  </w:r>
                </w:p>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经历要求</w:t>
                  </w:r>
                </w:p>
              </w:tc>
              <w:tc>
                <w:tcPr>
                  <w:tcW w:w="6420" w:type="dxa"/>
                  <w:gridSpan w:val="10"/>
                  <w:tcBorders>
                    <w:top w:val="single" w:sz="4" w:space="0" w:color="auto"/>
                    <w:left w:val="nil"/>
                    <w:bottom w:val="single" w:sz="4" w:space="0" w:color="auto"/>
                    <w:right w:val="single" w:sz="4" w:space="0" w:color="auto"/>
                  </w:tcBorders>
                  <w:shd w:val="clear" w:color="auto" w:fill="auto"/>
                </w:tcPr>
                <w:p w:rsidR="00000ACF" w:rsidRPr="005D3489" w:rsidRDefault="00000ACF" w:rsidP="00B7648C">
                  <w:pPr>
                    <w:pStyle w:val="a5"/>
                    <w:framePr w:hSpace="180" w:wrap="around" w:vAnchor="text" w:hAnchor="margin" w:xAlign="center" w:y="1"/>
                    <w:widowControl/>
                    <w:numPr>
                      <w:ilvl w:val="0"/>
                      <w:numId w:val="20"/>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卫星大地测量</w:t>
                  </w:r>
                  <w:r w:rsidRPr="005D3489">
                    <w:rPr>
                      <w:rFonts w:ascii="宋体" w:hAnsi="宋体" w:cs="宋体"/>
                      <w:kern w:val="0"/>
                      <w:sz w:val="20"/>
                      <w:szCs w:val="20"/>
                    </w:rPr>
                    <w:t>与导航专业博士学位</w:t>
                  </w:r>
                  <w:r w:rsidRPr="005D3489">
                    <w:rPr>
                      <w:rFonts w:ascii="宋体" w:hAnsi="宋体" w:cs="宋体" w:hint="eastAsia"/>
                      <w:kern w:val="0"/>
                      <w:sz w:val="20"/>
                      <w:szCs w:val="20"/>
                    </w:rPr>
                    <w:t>，</w:t>
                  </w:r>
                  <w:r w:rsidRPr="005D3489">
                    <w:rPr>
                      <w:rFonts w:ascii="宋体" w:hAnsi="宋体" w:cs="宋体"/>
                      <w:kern w:val="0"/>
                      <w:sz w:val="20"/>
                      <w:szCs w:val="20"/>
                    </w:rPr>
                    <w:t>15年以上本专业工作经验</w:t>
                  </w:r>
                  <w:r w:rsidRPr="005D3489">
                    <w:rPr>
                      <w:rFonts w:ascii="宋体" w:hAnsi="宋体" w:cs="宋体" w:hint="eastAsia"/>
                      <w:kern w:val="0"/>
                      <w:sz w:val="20"/>
                      <w:szCs w:val="20"/>
                    </w:rPr>
                    <w:t>，</w:t>
                  </w:r>
                  <w:r w:rsidRPr="005D3489">
                    <w:rPr>
                      <w:rFonts w:ascii="宋体" w:hAnsi="宋体" w:cs="宋体"/>
                      <w:kern w:val="0"/>
                      <w:sz w:val="20"/>
                      <w:szCs w:val="20"/>
                    </w:rPr>
                    <w:t>具有海外留学、工作经历。</w:t>
                  </w:r>
                </w:p>
                <w:p w:rsidR="00000ACF" w:rsidRPr="005D3489" w:rsidRDefault="00000ACF" w:rsidP="00B7648C">
                  <w:pPr>
                    <w:pStyle w:val="a5"/>
                    <w:framePr w:hSpace="180" w:wrap="around" w:vAnchor="text" w:hAnchor="margin" w:xAlign="center" w:y="1"/>
                    <w:widowControl/>
                    <w:numPr>
                      <w:ilvl w:val="0"/>
                      <w:numId w:val="20"/>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至少1</w:t>
                  </w:r>
                  <w:r w:rsidRPr="005D3489">
                    <w:rPr>
                      <w:rFonts w:ascii="宋体" w:hAnsi="宋体" w:cs="宋体"/>
                      <w:kern w:val="0"/>
                      <w:sz w:val="20"/>
                      <w:szCs w:val="20"/>
                    </w:rPr>
                    <w:t>0年以上国内外企业高层</w:t>
                  </w:r>
                  <w:r w:rsidRPr="005D3489">
                    <w:rPr>
                      <w:rFonts w:ascii="宋体" w:hAnsi="宋体" w:cs="宋体" w:hint="eastAsia"/>
                      <w:kern w:val="0"/>
                      <w:sz w:val="20"/>
                      <w:szCs w:val="20"/>
                    </w:rPr>
                    <w:t>任职</w:t>
                  </w:r>
                  <w:r w:rsidRPr="005D3489">
                    <w:rPr>
                      <w:rFonts w:ascii="宋体" w:hAnsi="宋体" w:cs="宋体"/>
                      <w:kern w:val="0"/>
                      <w:sz w:val="20"/>
                      <w:szCs w:val="20"/>
                    </w:rPr>
                    <w:t>经历</w:t>
                  </w:r>
                  <w:r w:rsidRPr="005D3489">
                    <w:rPr>
                      <w:rFonts w:ascii="宋体" w:hAnsi="宋体" w:cs="宋体" w:hint="eastAsia"/>
                      <w:kern w:val="0"/>
                      <w:sz w:val="20"/>
                      <w:szCs w:val="20"/>
                    </w:rPr>
                    <w:t>。</w:t>
                  </w:r>
                </w:p>
              </w:tc>
            </w:tr>
            <w:tr w:rsidR="00000ACF" w:rsidRPr="005D3489" w:rsidTr="00B85FFF">
              <w:tblPrEx>
                <w:jc w:val="left"/>
              </w:tblPrEx>
              <w:trPr>
                <w:gridBefore w:val="1"/>
                <w:gridAfter w:val="1"/>
                <w:wBefore w:w="88" w:type="dxa"/>
                <w:wAfter w:w="160" w:type="dxa"/>
                <w:trHeight w:val="309"/>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其他要求</w:t>
                  </w:r>
                </w:p>
              </w:tc>
              <w:tc>
                <w:tcPr>
                  <w:tcW w:w="6420" w:type="dxa"/>
                  <w:gridSpan w:val="10"/>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无</w:t>
                  </w:r>
                </w:p>
              </w:tc>
            </w:tr>
            <w:tr w:rsidR="00000ACF" w:rsidRPr="005D3489" w:rsidTr="00C81FB1">
              <w:tblPrEx>
                <w:jc w:val="left"/>
              </w:tblPrEx>
              <w:trPr>
                <w:gridBefore w:val="1"/>
                <w:gridAfter w:val="1"/>
                <w:wBefore w:w="88" w:type="dxa"/>
                <w:wAfter w:w="160" w:type="dxa"/>
                <w:trHeight w:val="833"/>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用人单位</w:t>
                  </w:r>
                  <w:r w:rsidRPr="005D3489">
                    <w:rPr>
                      <w:rFonts w:ascii="宋体" w:hAnsi="宋体" w:cs="宋体" w:hint="eastAsia"/>
                      <w:kern w:val="0"/>
                      <w:sz w:val="20"/>
                      <w:szCs w:val="20"/>
                    </w:rPr>
                    <w:br/>
                    <w:t>提供事业平台</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B7648C">
                  <w:pPr>
                    <w:framePr w:hSpace="180" w:wrap="around" w:vAnchor="text" w:hAnchor="margin" w:xAlign="center" w:y="1"/>
                    <w:widowControl/>
                    <w:suppressOverlap/>
                    <w:jc w:val="left"/>
                    <w:rPr>
                      <w:rFonts w:ascii="宋体" w:hAnsi="宋体" w:cs="宋体"/>
                      <w:kern w:val="0"/>
                      <w:sz w:val="20"/>
                      <w:szCs w:val="20"/>
                    </w:rPr>
                  </w:pPr>
                  <w:r w:rsidRPr="005D3489">
                    <w:rPr>
                      <w:rFonts w:ascii="宋体" w:hAnsi="宋体" w:cs="宋体" w:hint="eastAsia"/>
                      <w:kern w:val="0"/>
                      <w:sz w:val="20"/>
                      <w:szCs w:val="20"/>
                    </w:rPr>
                    <w:t>（包括工作环境、经费投入、实验条件、团队配置和给予的权限等）</w:t>
                  </w:r>
                </w:p>
                <w:p w:rsidR="00000ACF" w:rsidRPr="005D3489" w:rsidRDefault="00000ACF" w:rsidP="00B7648C">
                  <w:pPr>
                    <w:pStyle w:val="a5"/>
                    <w:framePr w:hSpace="180" w:wrap="around" w:vAnchor="text" w:hAnchor="margin" w:xAlign="center" w:y="1"/>
                    <w:widowControl/>
                    <w:numPr>
                      <w:ilvl w:val="0"/>
                      <w:numId w:val="21"/>
                    </w:numPr>
                    <w:ind w:firstLineChars="0"/>
                    <w:suppressOverlap/>
                    <w:jc w:val="left"/>
                    <w:rPr>
                      <w:rFonts w:ascii="宋体" w:hAnsi="宋体" w:cs="宋体"/>
                      <w:kern w:val="0"/>
                      <w:sz w:val="20"/>
                      <w:szCs w:val="20"/>
                    </w:rPr>
                  </w:pPr>
                  <w:r w:rsidRPr="005D3489">
                    <w:rPr>
                      <w:rFonts w:ascii="宋体" w:hAnsi="宋体" w:cs="宋体"/>
                      <w:kern w:val="0"/>
                      <w:sz w:val="20"/>
                      <w:szCs w:val="20"/>
                    </w:rPr>
                    <w:t>至少100平米办公区域，100平米以上研究室</w:t>
                  </w:r>
                  <w:r w:rsidRPr="005D3489">
                    <w:rPr>
                      <w:rFonts w:ascii="宋体" w:hAnsi="宋体" w:cs="宋体" w:hint="eastAsia"/>
                      <w:kern w:val="0"/>
                      <w:sz w:val="20"/>
                      <w:szCs w:val="20"/>
                    </w:rPr>
                    <w:t>提供研究、</w:t>
                  </w:r>
                  <w:r w:rsidRPr="005D3489">
                    <w:rPr>
                      <w:rFonts w:ascii="宋体" w:hAnsi="宋体" w:cs="宋体"/>
                      <w:kern w:val="0"/>
                      <w:sz w:val="20"/>
                      <w:szCs w:val="20"/>
                    </w:rPr>
                    <w:t>研发场地。</w:t>
                  </w:r>
                </w:p>
                <w:p w:rsidR="00000ACF" w:rsidRPr="005D3489" w:rsidRDefault="00000ACF" w:rsidP="00B7648C">
                  <w:pPr>
                    <w:pStyle w:val="a5"/>
                    <w:framePr w:hSpace="180" w:wrap="around" w:vAnchor="text" w:hAnchor="margin" w:xAlign="center" w:y="1"/>
                    <w:widowControl/>
                    <w:numPr>
                      <w:ilvl w:val="0"/>
                      <w:numId w:val="21"/>
                    </w:numPr>
                    <w:ind w:firstLineChars="0"/>
                    <w:suppressOverlap/>
                    <w:jc w:val="left"/>
                    <w:rPr>
                      <w:rFonts w:ascii="宋体" w:hAnsi="宋体" w:cs="宋体"/>
                      <w:kern w:val="0"/>
                      <w:sz w:val="20"/>
                      <w:szCs w:val="20"/>
                    </w:rPr>
                  </w:pPr>
                  <w:r w:rsidRPr="005D3489">
                    <w:rPr>
                      <w:rFonts w:ascii="宋体" w:hAnsi="宋体" w:cs="宋体"/>
                      <w:kern w:val="0"/>
                      <w:sz w:val="20"/>
                      <w:szCs w:val="20"/>
                    </w:rPr>
                    <w:t>可</w:t>
                  </w:r>
                  <w:r w:rsidRPr="005D3489">
                    <w:rPr>
                      <w:rFonts w:ascii="宋体" w:hAnsi="宋体" w:cs="宋体" w:hint="eastAsia"/>
                      <w:kern w:val="0"/>
                      <w:sz w:val="20"/>
                      <w:szCs w:val="20"/>
                    </w:rPr>
                    <w:t>根据</w:t>
                  </w:r>
                  <w:r w:rsidRPr="005D3489">
                    <w:rPr>
                      <w:rFonts w:ascii="宋体" w:hAnsi="宋体" w:cs="宋体"/>
                      <w:kern w:val="0"/>
                      <w:sz w:val="20"/>
                      <w:szCs w:val="20"/>
                    </w:rPr>
                    <w:t>实际需要</w:t>
                  </w:r>
                  <w:r w:rsidRPr="005D3489">
                    <w:rPr>
                      <w:rFonts w:ascii="宋体" w:hAnsi="宋体" w:cs="宋体" w:hint="eastAsia"/>
                      <w:kern w:val="0"/>
                      <w:sz w:val="20"/>
                      <w:szCs w:val="20"/>
                    </w:rPr>
                    <w:t>每年</w:t>
                  </w:r>
                  <w:r w:rsidRPr="005D3489">
                    <w:rPr>
                      <w:rFonts w:ascii="宋体" w:hAnsi="宋体" w:cs="宋体"/>
                      <w:kern w:val="0"/>
                      <w:sz w:val="20"/>
                      <w:szCs w:val="20"/>
                    </w:rPr>
                    <w:t>配套产学研合作院校提供人才。</w:t>
                  </w:r>
                </w:p>
              </w:tc>
            </w:tr>
            <w:tr w:rsidR="00000ACF" w:rsidRPr="005D3489" w:rsidTr="00C81FB1">
              <w:tblPrEx>
                <w:jc w:val="left"/>
              </w:tblPrEx>
              <w:trPr>
                <w:gridBefore w:val="1"/>
                <w:gridAfter w:val="1"/>
                <w:wBefore w:w="88" w:type="dxa"/>
                <w:wAfter w:w="160" w:type="dxa"/>
                <w:trHeight w:val="98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提供薪酬、生活待遇或其他优惠条件</w:t>
                  </w:r>
                </w:p>
              </w:tc>
              <w:tc>
                <w:tcPr>
                  <w:tcW w:w="6420" w:type="dxa"/>
                  <w:gridSpan w:val="10"/>
                  <w:tcBorders>
                    <w:top w:val="single" w:sz="4" w:space="0" w:color="auto"/>
                    <w:left w:val="nil"/>
                    <w:bottom w:val="single" w:sz="4" w:space="0" w:color="auto"/>
                    <w:right w:val="single" w:sz="4" w:space="0" w:color="000000"/>
                  </w:tcBorders>
                  <w:shd w:val="clear" w:color="auto" w:fill="auto"/>
                </w:tcPr>
                <w:p w:rsidR="00000ACF" w:rsidRPr="005D3489" w:rsidRDefault="00000ACF" w:rsidP="00B7648C">
                  <w:pPr>
                    <w:pStyle w:val="a5"/>
                    <w:framePr w:hSpace="180" w:wrap="around" w:vAnchor="text" w:hAnchor="margin" w:xAlign="center" w:y="1"/>
                    <w:widowControl/>
                    <w:numPr>
                      <w:ilvl w:val="0"/>
                      <w:numId w:val="22"/>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每年</w:t>
                  </w:r>
                  <w:r w:rsidRPr="005D3489">
                    <w:rPr>
                      <w:rFonts w:ascii="宋体" w:hAnsi="宋体" w:cs="宋体"/>
                      <w:kern w:val="0"/>
                      <w:sz w:val="20"/>
                      <w:szCs w:val="20"/>
                    </w:rPr>
                    <w:t>提供固定研究经费</w:t>
                  </w:r>
                  <w:r w:rsidRPr="005D3489">
                    <w:rPr>
                      <w:rFonts w:ascii="宋体" w:hAnsi="宋体" w:cs="宋体" w:hint="eastAsia"/>
                      <w:kern w:val="0"/>
                      <w:sz w:val="20"/>
                      <w:szCs w:val="20"/>
                    </w:rPr>
                    <w:t>；项目</w:t>
                  </w:r>
                  <w:r w:rsidRPr="005D3489">
                    <w:rPr>
                      <w:rFonts w:ascii="宋体" w:hAnsi="宋体" w:cs="宋体"/>
                      <w:kern w:val="0"/>
                      <w:sz w:val="20"/>
                      <w:szCs w:val="20"/>
                    </w:rPr>
                    <w:t>评价通过</w:t>
                  </w:r>
                  <w:r w:rsidRPr="005D3489">
                    <w:rPr>
                      <w:rFonts w:ascii="宋体" w:hAnsi="宋体" w:cs="宋体" w:hint="eastAsia"/>
                      <w:kern w:val="0"/>
                      <w:sz w:val="20"/>
                      <w:szCs w:val="20"/>
                    </w:rPr>
                    <w:t>，</w:t>
                  </w:r>
                  <w:r w:rsidRPr="005D3489">
                    <w:rPr>
                      <w:rFonts w:ascii="宋体" w:hAnsi="宋体" w:cs="宋体"/>
                      <w:kern w:val="0"/>
                      <w:sz w:val="20"/>
                      <w:szCs w:val="20"/>
                    </w:rPr>
                    <w:t>可</w:t>
                  </w:r>
                  <w:proofErr w:type="gramStart"/>
                  <w:r w:rsidRPr="005D3489">
                    <w:rPr>
                      <w:rFonts w:ascii="宋体" w:hAnsi="宋体" w:cs="宋体" w:hint="eastAsia"/>
                      <w:kern w:val="0"/>
                      <w:sz w:val="20"/>
                      <w:szCs w:val="20"/>
                    </w:rPr>
                    <w:t>引入</w:t>
                  </w:r>
                  <w:r w:rsidRPr="005D3489">
                    <w:rPr>
                      <w:rFonts w:ascii="宋体" w:hAnsi="宋体" w:cs="宋体"/>
                      <w:kern w:val="0"/>
                      <w:sz w:val="20"/>
                      <w:szCs w:val="20"/>
                    </w:rPr>
                    <w:t>风投公司</w:t>
                  </w:r>
                  <w:proofErr w:type="gramEnd"/>
                  <w:r w:rsidRPr="005D3489">
                    <w:rPr>
                      <w:rFonts w:ascii="宋体" w:hAnsi="宋体" w:cs="宋体"/>
                      <w:kern w:val="0"/>
                      <w:sz w:val="20"/>
                      <w:szCs w:val="20"/>
                    </w:rPr>
                    <w:t>进入投资</w:t>
                  </w:r>
                  <w:r w:rsidRPr="005D3489">
                    <w:rPr>
                      <w:rFonts w:ascii="宋体" w:hAnsi="宋体" w:cs="宋体" w:hint="eastAsia"/>
                      <w:kern w:val="0"/>
                      <w:sz w:val="20"/>
                      <w:szCs w:val="20"/>
                    </w:rPr>
                    <w:t>；</w:t>
                  </w:r>
                  <w:r w:rsidRPr="005D3489">
                    <w:rPr>
                      <w:rFonts w:ascii="宋体" w:hAnsi="宋体" w:cs="宋体"/>
                      <w:kern w:val="0"/>
                      <w:sz w:val="20"/>
                      <w:szCs w:val="20"/>
                    </w:rPr>
                    <w:t>园区提供标准专家公寓住宿。</w:t>
                  </w:r>
                </w:p>
                <w:p w:rsidR="00000ACF" w:rsidRPr="005D3489" w:rsidRDefault="00000ACF" w:rsidP="00B7648C">
                  <w:pPr>
                    <w:pStyle w:val="a5"/>
                    <w:framePr w:hSpace="180" w:wrap="around" w:vAnchor="text" w:hAnchor="margin" w:xAlign="center" w:y="1"/>
                    <w:widowControl/>
                    <w:numPr>
                      <w:ilvl w:val="0"/>
                      <w:numId w:val="22"/>
                    </w:numPr>
                    <w:ind w:firstLineChars="0"/>
                    <w:suppressOverlap/>
                    <w:jc w:val="left"/>
                    <w:rPr>
                      <w:rFonts w:ascii="宋体" w:hAnsi="宋体" w:cs="宋体"/>
                      <w:kern w:val="0"/>
                      <w:sz w:val="20"/>
                      <w:szCs w:val="20"/>
                    </w:rPr>
                  </w:pPr>
                  <w:r w:rsidRPr="005D3489">
                    <w:rPr>
                      <w:rFonts w:ascii="宋体" w:hAnsi="宋体" w:cs="宋体" w:hint="eastAsia"/>
                      <w:kern w:val="0"/>
                      <w:sz w:val="20"/>
                      <w:szCs w:val="20"/>
                    </w:rPr>
                    <w:t>薪资</w:t>
                  </w:r>
                  <w:r w:rsidRPr="005D3489">
                    <w:rPr>
                      <w:rFonts w:ascii="宋体" w:hAnsi="宋体" w:cs="宋体"/>
                      <w:kern w:val="0"/>
                      <w:sz w:val="20"/>
                      <w:szCs w:val="20"/>
                    </w:rPr>
                    <w:t>面议。</w:t>
                  </w:r>
                </w:p>
              </w:tc>
            </w:tr>
            <w:tr w:rsidR="00000ACF" w:rsidRPr="005D3489" w:rsidTr="00B85FFF">
              <w:tblPrEx>
                <w:jc w:val="left"/>
              </w:tblPrEx>
              <w:trPr>
                <w:gridBefore w:val="1"/>
                <w:gridAfter w:val="1"/>
                <w:wBefore w:w="88" w:type="dxa"/>
                <w:wAfter w:w="160" w:type="dxa"/>
                <w:trHeight w:val="468"/>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单位地址</w:t>
                  </w:r>
                </w:p>
              </w:tc>
              <w:tc>
                <w:tcPr>
                  <w:tcW w:w="3685" w:type="dxa"/>
                  <w:gridSpan w:val="4"/>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rPr>
                      <w:rFonts w:ascii="宋体" w:hAnsi="宋体" w:cs="宋体"/>
                      <w:kern w:val="0"/>
                      <w:sz w:val="20"/>
                      <w:szCs w:val="20"/>
                    </w:rPr>
                  </w:pPr>
                  <w:r w:rsidRPr="005D3489">
                    <w:rPr>
                      <w:rFonts w:ascii="宋体" w:hAnsi="宋体" w:cs="宋体" w:hint="eastAsia"/>
                      <w:kern w:val="0"/>
                      <w:sz w:val="20"/>
                      <w:szCs w:val="20"/>
                    </w:rPr>
                    <w:t>新疆</w:t>
                  </w:r>
                  <w:r w:rsidRPr="005D3489">
                    <w:rPr>
                      <w:rFonts w:ascii="宋体" w:hAnsi="宋体" w:cs="宋体"/>
                      <w:kern w:val="0"/>
                      <w:sz w:val="20"/>
                      <w:szCs w:val="20"/>
                    </w:rPr>
                    <w:t>乌鲁木齐喀纳斯湖北路</w:t>
                  </w:r>
                  <w:r w:rsidRPr="005D3489">
                    <w:rPr>
                      <w:rFonts w:ascii="宋体" w:hAnsi="宋体" w:cs="宋体" w:hint="eastAsia"/>
                      <w:kern w:val="0"/>
                      <w:sz w:val="20"/>
                      <w:szCs w:val="20"/>
                    </w:rPr>
                    <w:t>4</w:t>
                  </w:r>
                  <w:r w:rsidRPr="005D3489">
                    <w:rPr>
                      <w:rFonts w:ascii="宋体" w:hAnsi="宋体" w:cs="宋体"/>
                      <w:kern w:val="0"/>
                      <w:sz w:val="20"/>
                      <w:szCs w:val="20"/>
                    </w:rPr>
                    <w:t>55号</w:t>
                  </w:r>
                </w:p>
              </w:tc>
              <w:tc>
                <w:tcPr>
                  <w:tcW w:w="1134"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邮政编码</w:t>
                  </w:r>
                </w:p>
              </w:tc>
              <w:tc>
                <w:tcPr>
                  <w:tcW w:w="1601" w:type="dxa"/>
                  <w:gridSpan w:val="3"/>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8</w:t>
                  </w:r>
                  <w:r w:rsidRPr="005D3489">
                    <w:rPr>
                      <w:rFonts w:ascii="宋体" w:hAnsi="宋体" w:cs="宋体"/>
                      <w:kern w:val="0"/>
                      <w:sz w:val="20"/>
                      <w:szCs w:val="20"/>
                    </w:rPr>
                    <w:t>30000</w:t>
                  </w:r>
                </w:p>
              </w:tc>
            </w:tr>
            <w:tr w:rsidR="00000ACF" w:rsidRPr="005D3489" w:rsidTr="00B85FFF">
              <w:tblPrEx>
                <w:jc w:val="left"/>
              </w:tblPrEx>
              <w:trPr>
                <w:gridBefore w:val="1"/>
                <w:gridAfter w:val="1"/>
                <w:wBefore w:w="88" w:type="dxa"/>
                <w:wAfter w:w="160" w:type="dxa"/>
                <w:trHeight w:val="404"/>
              </w:trPr>
              <w:tc>
                <w:tcPr>
                  <w:tcW w:w="2061" w:type="dxa"/>
                  <w:tcBorders>
                    <w:top w:val="single" w:sz="4" w:space="0" w:color="auto"/>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单位网址</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联系人</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闫波</w:t>
                  </w:r>
                </w:p>
              </w:tc>
            </w:tr>
            <w:tr w:rsidR="00000ACF" w:rsidRPr="005D3489" w:rsidTr="00B85FFF">
              <w:tblPrEx>
                <w:jc w:val="left"/>
              </w:tblPrEx>
              <w:trPr>
                <w:gridBefore w:val="1"/>
                <w:gridAfter w:val="1"/>
                <w:wBefore w:w="88" w:type="dxa"/>
                <w:wAfter w:w="160" w:type="dxa"/>
                <w:trHeight w:val="410"/>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办公电话</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0</w:t>
                  </w:r>
                  <w:r w:rsidRPr="005D3489">
                    <w:rPr>
                      <w:rFonts w:ascii="宋体" w:hAnsi="宋体" w:cs="宋体"/>
                      <w:kern w:val="0"/>
                      <w:sz w:val="20"/>
                      <w:szCs w:val="20"/>
                    </w:rPr>
                    <w:t>991-3764267</w:t>
                  </w:r>
                </w:p>
              </w:tc>
              <w:tc>
                <w:tcPr>
                  <w:tcW w:w="1417"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传  真</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4"/>
                    </w:rPr>
                  </w:pPr>
                  <w:r w:rsidRPr="005D3489">
                    <w:rPr>
                      <w:rFonts w:ascii="宋体" w:hAnsi="宋体" w:cs="宋体" w:hint="eastAsia"/>
                      <w:kern w:val="0"/>
                      <w:sz w:val="24"/>
                    </w:rPr>
                    <w:t xml:space="preserve">　</w:t>
                  </w:r>
                </w:p>
              </w:tc>
            </w:tr>
            <w:tr w:rsidR="00000ACF" w:rsidRPr="005D3489" w:rsidTr="00B85FFF">
              <w:tblPrEx>
                <w:jc w:val="left"/>
              </w:tblPrEx>
              <w:trPr>
                <w:gridBefore w:val="1"/>
                <w:gridAfter w:val="1"/>
                <w:wBefore w:w="88" w:type="dxa"/>
                <w:wAfter w:w="160" w:type="dxa"/>
                <w:trHeight w:val="411"/>
              </w:trPr>
              <w:tc>
                <w:tcPr>
                  <w:tcW w:w="2061" w:type="dxa"/>
                  <w:tcBorders>
                    <w:top w:val="nil"/>
                    <w:left w:val="single" w:sz="4" w:space="0" w:color="auto"/>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手    机</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1</w:t>
                  </w:r>
                  <w:r w:rsidRPr="005D3489">
                    <w:rPr>
                      <w:rFonts w:ascii="宋体" w:hAnsi="宋体" w:cs="宋体"/>
                      <w:kern w:val="0"/>
                      <w:sz w:val="20"/>
                      <w:szCs w:val="20"/>
                    </w:rPr>
                    <w:t>3565951255</w:t>
                  </w:r>
                </w:p>
              </w:tc>
              <w:tc>
                <w:tcPr>
                  <w:tcW w:w="1417" w:type="dxa"/>
                  <w:gridSpan w:val="2"/>
                  <w:tcBorders>
                    <w:top w:val="nil"/>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电子信箱</w:t>
                  </w:r>
                </w:p>
              </w:tc>
              <w:tc>
                <w:tcPr>
                  <w:tcW w:w="2735" w:type="dxa"/>
                  <w:gridSpan w:val="6"/>
                  <w:tcBorders>
                    <w:top w:val="single" w:sz="4" w:space="0" w:color="auto"/>
                    <w:left w:val="nil"/>
                    <w:bottom w:val="single" w:sz="4" w:space="0" w:color="auto"/>
                    <w:right w:val="single" w:sz="4" w:space="0" w:color="auto"/>
                  </w:tcBorders>
                  <w:shd w:val="clear" w:color="auto" w:fill="auto"/>
                  <w:vAlign w:val="center"/>
                </w:tcPr>
                <w:p w:rsidR="00000ACF" w:rsidRPr="005D3489" w:rsidRDefault="00000ACF" w:rsidP="00B7648C">
                  <w:pPr>
                    <w:framePr w:hSpace="180" w:wrap="around" w:vAnchor="text" w:hAnchor="margin" w:xAlign="center" w:y="1"/>
                    <w:widowControl/>
                    <w:suppressOverlap/>
                    <w:jc w:val="center"/>
                    <w:rPr>
                      <w:rFonts w:ascii="宋体" w:hAnsi="宋体" w:cs="宋体"/>
                      <w:kern w:val="0"/>
                      <w:sz w:val="20"/>
                      <w:szCs w:val="20"/>
                    </w:rPr>
                  </w:pPr>
                  <w:r w:rsidRPr="005D3489">
                    <w:rPr>
                      <w:rFonts w:ascii="宋体" w:hAnsi="宋体" w:cs="宋体" w:hint="eastAsia"/>
                      <w:kern w:val="0"/>
                      <w:sz w:val="20"/>
                      <w:szCs w:val="20"/>
                    </w:rPr>
                    <w:t xml:space="preserve">　</w:t>
                  </w:r>
                </w:p>
              </w:tc>
            </w:tr>
          </w:tbl>
          <w:p w:rsidR="00000ACF" w:rsidRPr="005D3489" w:rsidRDefault="00000ACF" w:rsidP="00B85FFF">
            <w:pPr>
              <w:widowControl/>
              <w:jc w:val="center"/>
              <w:rPr>
                <w:rFonts w:ascii="方正小标宋_GBK" w:eastAsia="方正小标宋_GBK" w:hAnsi="宋体" w:cs="宋体"/>
                <w:kern w:val="0"/>
                <w:sz w:val="32"/>
                <w:szCs w:val="32"/>
              </w:rPr>
            </w:pPr>
          </w:p>
        </w:tc>
      </w:tr>
    </w:tbl>
    <w:tbl>
      <w:tblPr>
        <w:tblW w:w="8965" w:type="dxa"/>
        <w:tblInd w:w="-34" w:type="dxa"/>
        <w:tblLayout w:type="fixed"/>
        <w:tblLook w:val="0000" w:firstRow="0" w:lastRow="0" w:firstColumn="0" w:lastColumn="0" w:noHBand="0" w:noVBand="0"/>
      </w:tblPr>
      <w:tblGrid>
        <w:gridCol w:w="127"/>
        <w:gridCol w:w="1635"/>
        <w:gridCol w:w="37"/>
        <w:gridCol w:w="389"/>
        <w:gridCol w:w="945"/>
        <w:gridCol w:w="67"/>
        <w:gridCol w:w="1021"/>
        <w:gridCol w:w="91"/>
        <w:gridCol w:w="241"/>
        <w:gridCol w:w="98"/>
        <w:gridCol w:w="1080"/>
        <w:gridCol w:w="49"/>
        <w:gridCol w:w="75"/>
        <w:gridCol w:w="18"/>
        <w:gridCol w:w="32"/>
        <w:gridCol w:w="960"/>
        <w:gridCol w:w="142"/>
        <w:gridCol w:w="7"/>
        <w:gridCol w:w="95"/>
        <w:gridCol w:w="154"/>
        <w:gridCol w:w="1519"/>
        <w:gridCol w:w="183"/>
      </w:tblGrid>
      <w:tr w:rsidR="005D3489" w:rsidRPr="005D3489" w:rsidTr="00083C05">
        <w:trPr>
          <w:gridAfter w:val="1"/>
          <w:wAfter w:w="183" w:type="dxa"/>
          <w:trHeight w:val="885"/>
        </w:trPr>
        <w:tc>
          <w:tcPr>
            <w:tcW w:w="8782" w:type="dxa"/>
            <w:gridSpan w:val="21"/>
            <w:tcBorders>
              <w:top w:val="nil"/>
              <w:left w:val="nil"/>
              <w:bottom w:val="nil"/>
              <w:right w:val="nil"/>
            </w:tcBorders>
            <w:vAlign w:val="center"/>
          </w:tcPr>
          <w:p w:rsidR="003E2E55" w:rsidRPr="005D3489" w:rsidRDefault="003E2E55" w:rsidP="003E2E55">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c>
      </w:tr>
      <w:tr w:rsidR="005D3489" w:rsidRPr="005D3489" w:rsidTr="00083C05">
        <w:trPr>
          <w:gridAfter w:val="1"/>
          <w:wAfter w:w="183" w:type="dxa"/>
          <w:trHeight w:val="386"/>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单位名称</w:t>
            </w:r>
          </w:p>
        </w:tc>
        <w:tc>
          <w:tcPr>
            <w:tcW w:w="3969"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新疆隆成实业集团有限公司　</w:t>
            </w:r>
          </w:p>
        </w:tc>
        <w:tc>
          <w:tcPr>
            <w:tcW w:w="1378" w:type="dxa"/>
            <w:gridSpan w:val="8"/>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单位类型</w:t>
            </w:r>
          </w:p>
        </w:tc>
        <w:tc>
          <w:tcPr>
            <w:tcW w:w="1673" w:type="dxa"/>
            <w:gridSpan w:val="2"/>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4"/>
              </w:rPr>
            </w:pPr>
            <w:r w:rsidRPr="005D3489">
              <w:rPr>
                <w:rFonts w:ascii="宋体" w:hAnsi="宋体" w:cs="宋体" w:hint="eastAsia"/>
                <w:kern w:val="0"/>
                <w:sz w:val="20"/>
                <w:szCs w:val="20"/>
              </w:rPr>
              <w:t>民营企业</w:t>
            </w:r>
            <w:r w:rsidRPr="005D3489">
              <w:rPr>
                <w:rFonts w:ascii="宋体" w:hAnsi="宋体" w:cs="宋体" w:hint="eastAsia"/>
                <w:kern w:val="0"/>
                <w:sz w:val="24"/>
              </w:rPr>
              <w:t xml:space="preserve">　</w:t>
            </w:r>
          </w:p>
        </w:tc>
      </w:tr>
      <w:tr w:rsidR="005D3489" w:rsidRPr="005D3489" w:rsidTr="00083C05">
        <w:trPr>
          <w:gridAfter w:val="1"/>
          <w:wAfter w:w="183" w:type="dxa"/>
          <w:trHeight w:val="1541"/>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单位简介（</w:t>
            </w:r>
            <w:r w:rsidRPr="005D3489">
              <w:rPr>
                <w:rFonts w:ascii="宋体" w:hAnsi="宋体" w:cs="宋体"/>
                <w:kern w:val="0"/>
                <w:sz w:val="20"/>
                <w:szCs w:val="20"/>
              </w:rPr>
              <w:t>300</w:t>
            </w:r>
            <w:r w:rsidRPr="005D3489">
              <w:rPr>
                <w:rFonts w:ascii="宋体" w:hAnsi="宋体" w:cs="宋体" w:hint="eastAsia"/>
                <w:kern w:val="0"/>
                <w:sz w:val="20"/>
                <w:szCs w:val="20"/>
              </w:rPr>
              <w:t>字左右）</w:t>
            </w:r>
          </w:p>
        </w:tc>
        <w:tc>
          <w:tcPr>
            <w:tcW w:w="7020" w:type="dxa"/>
            <w:gridSpan w:val="19"/>
            <w:tcBorders>
              <w:top w:val="single" w:sz="4" w:space="0" w:color="auto"/>
              <w:left w:val="nil"/>
              <w:bottom w:val="single" w:sz="4" w:space="0" w:color="auto"/>
              <w:right w:val="single" w:sz="4" w:space="0" w:color="auto"/>
            </w:tcBorders>
            <w:vAlign w:val="center"/>
          </w:tcPr>
          <w:p w:rsidR="003E2E55" w:rsidRPr="005D3489" w:rsidRDefault="007B1269" w:rsidP="007B1269">
            <w:pPr>
              <w:ind w:firstLineChars="200" w:firstLine="400"/>
              <w:jc w:val="left"/>
              <w:rPr>
                <w:sz w:val="28"/>
                <w:szCs w:val="28"/>
              </w:rPr>
            </w:pPr>
            <w:r w:rsidRPr="005D3489">
              <w:rPr>
                <w:rFonts w:ascii="宋体" w:hAnsi="宋体" w:cs="宋体" w:hint="eastAsia"/>
                <w:kern w:val="0"/>
                <w:sz w:val="20"/>
                <w:szCs w:val="20"/>
              </w:rPr>
              <w:t>新疆隆成实业集团有限公司是一家具有</w:t>
            </w:r>
            <w:r w:rsidRPr="005D3489">
              <w:rPr>
                <w:rFonts w:ascii="宋体" w:hAnsi="宋体" w:cs="宋体"/>
                <w:kern w:val="0"/>
                <w:sz w:val="20"/>
                <w:szCs w:val="20"/>
              </w:rPr>
              <w:t>16</w:t>
            </w:r>
            <w:r w:rsidRPr="005D3489">
              <w:rPr>
                <w:rFonts w:ascii="宋体" w:hAnsi="宋体" w:cs="宋体" w:hint="eastAsia"/>
                <w:kern w:val="0"/>
                <w:sz w:val="20"/>
                <w:szCs w:val="20"/>
              </w:rPr>
              <w:t>年发展历史、新疆乃至西北五</w:t>
            </w:r>
            <w:proofErr w:type="gramStart"/>
            <w:r w:rsidRPr="005D3489">
              <w:rPr>
                <w:rFonts w:ascii="宋体" w:hAnsi="宋体" w:cs="宋体" w:hint="eastAsia"/>
                <w:kern w:val="0"/>
                <w:sz w:val="20"/>
                <w:szCs w:val="20"/>
              </w:rPr>
              <w:t>省规模</w:t>
            </w:r>
            <w:proofErr w:type="gramEnd"/>
            <w:r w:rsidRPr="005D3489">
              <w:rPr>
                <w:rFonts w:ascii="宋体" w:hAnsi="宋体" w:cs="宋体" w:hint="eastAsia"/>
                <w:kern w:val="0"/>
                <w:sz w:val="20"/>
                <w:szCs w:val="20"/>
              </w:rPr>
              <w:t>最大的民营润滑油生产制造商</w:t>
            </w:r>
            <w:r w:rsidRPr="005D3489">
              <w:rPr>
                <w:rFonts w:ascii="宋体" w:hAnsi="宋体" w:cs="宋体"/>
                <w:kern w:val="0"/>
                <w:sz w:val="20"/>
                <w:szCs w:val="20"/>
              </w:rPr>
              <w:t xml:space="preserve">, </w:t>
            </w:r>
            <w:r w:rsidRPr="005D3489">
              <w:rPr>
                <w:rFonts w:ascii="宋体" w:hAnsi="宋体" w:cs="宋体" w:hint="eastAsia"/>
                <w:kern w:val="0"/>
                <w:sz w:val="20"/>
                <w:szCs w:val="20"/>
              </w:rPr>
              <w:t>也是西北民营润滑油行业的领军企业。公司拥有三个润滑油生产基地、南京和广州两家销售公司。一家润滑油领域的院士专家工作站、一家自治区级润滑油脂，化工助剂技术研发中心、一家博士后科研工作站 。还拥有新疆唯一一家以生产研发</w:t>
            </w:r>
            <w:r w:rsidRPr="005D3489">
              <w:rPr>
                <w:rFonts w:ascii="宋体" w:hAnsi="宋体" w:cs="宋体"/>
                <w:kern w:val="0"/>
                <w:sz w:val="20"/>
                <w:szCs w:val="20"/>
              </w:rPr>
              <w:t>PVC</w:t>
            </w:r>
            <w:r w:rsidRPr="005D3489">
              <w:rPr>
                <w:rFonts w:ascii="宋体" w:hAnsi="宋体" w:cs="宋体" w:hint="eastAsia"/>
                <w:kern w:val="0"/>
                <w:sz w:val="20"/>
                <w:szCs w:val="20"/>
              </w:rPr>
              <w:t>助剂等化学助剂的企业、公司以润滑油（脂）、化工助剂的生产和销售为主营业务，年销售额达</w:t>
            </w:r>
            <w:r w:rsidRPr="005D3489">
              <w:rPr>
                <w:rFonts w:ascii="宋体" w:hAnsi="宋体" w:cs="宋体"/>
                <w:kern w:val="0"/>
                <w:sz w:val="20"/>
                <w:szCs w:val="20"/>
              </w:rPr>
              <w:t>6</w:t>
            </w:r>
            <w:r w:rsidRPr="005D3489">
              <w:rPr>
                <w:rFonts w:ascii="宋体" w:hAnsi="宋体" w:cs="宋体" w:hint="eastAsia"/>
                <w:kern w:val="0"/>
                <w:sz w:val="20"/>
                <w:szCs w:val="20"/>
              </w:rPr>
              <w:t>亿元，公司的“金雪驰”产品先后荣获“中国驰名商标”、“新疆名牌产品”等荣誉。产品遍布新疆各地州，并远销甘肃、陕西、四川、东北、华北等二十多个省区。</w:t>
            </w:r>
          </w:p>
        </w:tc>
      </w:tr>
      <w:tr w:rsidR="005D3489" w:rsidRPr="005D3489" w:rsidTr="00083C05">
        <w:trPr>
          <w:gridAfter w:val="1"/>
          <w:wAfter w:w="183" w:type="dxa"/>
          <w:trHeight w:val="32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引进岗位名称</w:t>
            </w:r>
          </w:p>
        </w:tc>
        <w:tc>
          <w:tcPr>
            <w:tcW w:w="2791" w:type="dxa"/>
            <w:gridSpan w:val="7"/>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技术总工</w:t>
            </w:r>
          </w:p>
        </w:tc>
        <w:tc>
          <w:tcPr>
            <w:tcW w:w="1178"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专业领域</w:t>
            </w:r>
          </w:p>
        </w:tc>
        <w:tc>
          <w:tcPr>
            <w:tcW w:w="3051" w:type="dxa"/>
            <w:gridSpan w:val="10"/>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高分子材料、石油化工　</w:t>
            </w:r>
          </w:p>
        </w:tc>
      </w:tr>
      <w:tr w:rsidR="005D3489" w:rsidRPr="005D3489" w:rsidTr="00083C05">
        <w:trPr>
          <w:gridAfter w:val="1"/>
          <w:wAfter w:w="183" w:type="dxa"/>
          <w:trHeight w:val="632"/>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岗位职责</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7B1269" w:rsidP="007B1269">
            <w:pPr>
              <w:jc w:val="left"/>
              <w:rPr>
                <w:sz w:val="28"/>
                <w:szCs w:val="28"/>
              </w:rPr>
            </w:pPr>
            <w:r w:rsidRPr="005D3489">
              <w:rPr>
                <w:rFonts w:ascii="宋体" w:hAnsi="宋体" w:cs="宋体"/>
                <w:kern w:val="0"/>
                <w:sz w:val="20"/>
                <w:szCs w:val="20"/>
              </w:rPr>
              <w:t>1.</w:t>
            </w:r>
            <w:r w:rsidRPr="005D3489">
              <w:rPr>
                <w:rFonts w:ascii="宋体" w:hAnsi="宋体" w:cs="宋体" w:hint="eastAsia"/>
                <w:kern w:val="0"/>
                <w:sz w:val="20"/>
                <w:szCs w:val="20"/>
              </w:rPr>
              <w:t>负责润滑油行业最新产品技术研发方向及长远战略规划；</w:t>
            </w:r>
            <w:r w:rsidRPr="005D3489">
              <w:rPr>
                <w:rFonts w:ascii="宋体" w:hAnsi="宋体" w:cs="宋体"/>
                <w:kern w:val="0"/>
                <w:sz w:val="20"/>
                <w:szCs w:val="20"/>
              </w:rPr>
              <w:t>2.</w:t>
            </w:r>
            <w:r w:rsidRPr="005D3489">
              <w:rPr>
                <w:rFonts w:ascii="宋体" w:hAnsi="宋体" w:cs="宋体" w:hint="eastAsia"/>
                <w:kern w:val="0"/>
                <w:sz w:val="20"/>
                <w:szCs w:val="20"/>
              </w:rPr>
              <w:t>负责润滑油行业前沿信息的搜集，最新研发技术的应用与推广；</w:t>
            </w:r>
            <w:r w:rsidRPr="005D3489">
              <w:rPr>
                <w:rFonts w:ascii="宋体" w:hAnsi="宋体" w:cs="宋体"/>
                <w:kern w:val="0"/>
                <w:sz w:val="20"/>
                <w:szCs w:val="20"/>
              </w:rPr>
              <w:t>3.</w:t>
            </w:r>
            <w:r w:rsidRPr="005D3489">
              <w:rPr>
                <w:rFonts w:ascii="宋体" w:hAnsi="宋体" w:cs="宋体" w:hint="eastAsia"/>
                <w:kern w:val="0"/>
                <w:sz w:val="20"/>
                <w:szCs w:val="20"/>
              </w:rPr>
              <w:t xml:space="preserve"> </w:t>
            </w:r>
            <w:r w:rsidRPr="005D3489">
              <w:rPr>
                <w:rFonts w:ascii="宋体" w:hAnsi="宋体" w:cs="宋体"/>
                <w:kern w:val="0"/>
                <w:sz w:val="20"/>
                <w:szCs w:val="20"/>
              </w:rPr>
              <w:t>负责技术团队管理、工程师技术培训及指引；</w:t>
            </w:r>
            <w:r w:rsidRPr="005D3489">
              <w:rPr>
                <w:rFonts w:ascii="宋体" w:hAnsi="宋体" w:cs="宋体" w:hint="eastAsia"/>
                <w:kern w:val="0"/>
                <w:sz w:val="20"/>
                <w:szCs w:val="20"/>
              </w:rPr>
              <w:t xml:space="preserve"> 5、负责产品的质量技术监督工作及新产品售后的技术服务工作；6、负责研发产品的企业标准、使用说明及作业指导书的编写工作；7</w:t>
            </w:r>
            <w:r w:rsidRPr="005D3489">
              <w:rPr>
                <w:rFonts w:ascii="宋体" w:hAnsi="宋体" w:cs="宋体"/>
                <w:kern w:val="0"/>
                <w:sz w:val="20"/>
                <w:szCs w:val="20"/>
              </w:rPr>
              <w:t>.</w:t>
            </w:r>
            <w:r w:rsidRPr="005D3489">
              <w:rPr>
                <w:rFonts w:ascii="宋体" w:hAnsi="宋体" w:cs="宋体" w:hint="eastAsia"/>
                <w:kern w:val="0"/>
                <w:sz w:val="20"/>
                <w:szCs w:val="20"/>
              </w:rPr>
              <w:t>负责企业的技术合作、项目引进、技术人才引进等相关工作。</w:t>
            </w:r>
          </w:p>
        </w:tc>
      </w:tr>
      <w:tr w:rsidR="005D3489" w:rsidRPr="005D3489" w:rsidTr="00083C05">
        <w:trPr>
          <w:gridAfter w:val="1"/>
          <w:wAfter w:w="183" w:type="dxa"/>
          <w:trHeight w:val="383"/>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职称要求</w:t>
            </w:r>
          </w:p>
        </w:tc>
        <w:tc>
          <w:tcPr>
            <w:tcW w:w="1371" w:type="dxa"/>
            <w:gridSpan w:val="3"/>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中级</w:t>
            </w:r>
            <w:proofErr w:type="gramStart"/>
            <w:r w:rsidRPr="005D3489">
              <w:rPr>
                <w:rFonts w:ascii="宋体" w:hAnsi="宋体" w:cs="宋体" w:hint="eastAsia"/>
                <w:kern w:val="0"/>
                <w:sz w:val="20"/>
                <w:szCs w:val="20"/>
              </w:rPr>
              <w:t xml:space="preserve">以上　</w:t>
            </w:r>
            <w:proofErr w:type="gramEnd"/>
          </w:p>
        </w:tc>
        <w:tc>
          <w:tcPr>
            <w:tcW w:w="1420" w:type="dxa"/>
            <w:gridSpan w:val="4"/>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学历学位要求</w:t>
            </w:r>
          </w:p>
        </w:tc>
        <w:tc>
          <w:tcPr>
            <w:tcW w:w="1178"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博士　</w:t>
            </w:r>
          </w:p>
        </w:tc>
        <w:tc>
          <w:tcPr>
            <w:tcW w:w="1378" w:type="dxa"/>
            <w:gridSpan w:val="8"/>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年龄要求</w:t>
            </w:r>
          </w:p>
        </w:tc>
        <w:tc>
          <w:tcPr>
            <w:tcW w:w="1673" w:type="dxa"/>
            <w:gridSpan w:val="2"/>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40</w:t>
            </w:r>
            <w:r w:rsidRPr="005D3489">
              <w:rPr>
                <w:rFonts w:ascii="宋体" w:hAnsi="宋体" w:cs="宋体" w:hint="eastAsia"/>
                <w:kern w:val="0"/>
                <w:sz w:val="20"/>
                <w:szCs w:val="20"/>
              </w:rPr>
              <w:t>以下</w:t>
            </w:r>
          </w:p>
        </w:tc>
      </w:tr>
      <w:tr w:rsidR="005D3489" w:rsidRPr="005D3489" w:rsidTr="00083C05">
        <w:trPr>
          <w:gridAfter w:val="1"/>
          <w:wAfter w:w="183" w:type="dxa"/>
          <w:trHeight w:val="110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专业特长要求</w:t>
            </w:r>
          </w:p>
        </w:tc>
        <w:tc>
          <w:tcPr>
            <w:tcW w:w="7020" w:type="dxa"/>
            <w:gridSpan w:val="19"/>
            <w:tcBorders>
              <w:top w:val="single" w:sz="4" w:space="0" w:color="auto"/>
              <w:left w:val="nil"/>
              <w:bottom w:val="single" w:sz="4" w:space="0" w:color="auto"/>
              <w:right w:val="single" w:sz="4" w:space="0" w:color="000000"/>
            </w:tcBorders>
          </w:tcPr>
          <w:p w:rsidR="003E2E55" w:rsidRDefault="003E2E55" w:rsidP="003E2E55">
            <w:pPr>
              <w:widowControl/>
              <w:jc w:val="left"/>
              <w:rPr>
                <w:rFonts w:ascii="Tahoma" w:hAnsi="Tahoma" w:cs="Tahoma"/>
                <w:sz w:val="20"/>
                <w:szCs w:val="20"/>
              </w:rPr>
            </w:pPr>
            <w:r w:rsidRPr="005D3489">
              <w:rPr>
                <w:rFonts w:ascii="宋体" w:cs="宋体" w:hint="eastAsia"/>
                <w:kern w:val="0"/>
                <w:sz w:val="20"/>
                <w:szCs w:val="20"/>
              </w:rPr>
              <w:t>对工艺配方；</w:t>
            </w:r>
            <w:r w:rsidRPr="005D3489">
              <w:rPr>
                <w:rFonts w:ascii="Tahoma" w:hAnsi="Tahoma" w:cs="Tahoma" w:hint="eastAsia"/>
                <w:sz w:val="20"/>
                <w:szCs w:val="20"/>
              </w:rPr>
              <w:t>1</w:t>
            </w:r>
            <w:r w:rsidRPr="005D3489">
              <w:rPr>
                <w:rFonts w:ascii="Tahoma" w:hAnsi="Tahoma" w:cs="Tahoma"/>
                <w:sz w:val="20"/>
                <w:szCs w:val="20"/>
              </w:rPr>
              <w:t>、具备</w:t>
            </w:r>
            <w:r w:rsidRPr="005D3489">
              <w:rPr>
                <w:rFonts w:ascii="Tahoma" w:hAnsi="Tahoma" w:cs="Tahoma"/>
                <w:sz w:val="20"/>
                <w:szCs w:val="20"/>
              </w:rPr>
              <w:t>7</w:t>
            </w:r>
            <w:r w:rsidRPr="005D3489">
              <w:rPr>
                <w:rFonts w:ascii="Tahoma" w:hAnsi="Tahoma" w:cs="Tahoma"/>
                <w:sz w:val="20"/>
                <w:szCs w:val="20"/>
              </w:rPr>
              <w:t>年以上油品（工业润滑油、加工油、车用润滑油等）研发工作经验；</w:t>
            </w:r>
            <w:r w:rsidRPr="005D3489">
              <w:rPr>
                <w:rFonts w:ascii="Tahoma" w:hAnsi="Tahoma" w:cs="Tahoma" w:hint="eastAsia"/>
                <w:sz w:val="20"/>
                <w:szCs w:val="20"/>
              </w:rPr>
              <w:t>2</w:t>
            </w:r>
            <w:r w:rsidRPr="005D3489">
              <w:rPr>
                <w:rFonts w:ascii="Tahoma" w:hAnsi="Tahoma" w:cs="Tahoma"/>
                <w:sz w:val="20"/>
                <w:szCs w:val="20"/>
              </w:rPr>
              <w:t>、</w:t>
            </w:r>
            <w:r w:rsidRPr="005D3489">
              <w:rPr>
                <w:rFonts w:ascii="Tahoma" w:hAnsi="Tahoma" w:cs="Tahoma"/>
                <w:sz w:val="20"/>
                <w:szCs w:val="20"/>
              </w:rPr>
              <w:t>4</w:t>
            </w:r>
            <w:r w:rsidRPr="005D3489">
              <w:rPr>
                <w:rFonts w:ascii="Tahoma" w:hAnsi="Tahoma" w:cs="Tahoma"/>
                <w:sz w:val="20"/>
                <w:szCs w:val="20"/>
              </w:rPr>
              <w:t>年以上技术团队管理工作经验；</w:t>
            </w:r>
            <w:r w:rsidRPr="005D3489">
              <w:rPr>
                <w:rFonts w:ascii="Tahoma" w:hAnsi="Tahoma" w:cs="Tahoma" w:hint="eastAsia"/>
                <w:sz w:val="20"/>
                <w:szCs w:val="20"/>
              </w:rPr>
              <w:t>3</w:t>
            </w:r>
            <w:r w:rsidRPr="005D3489">
              <w:rPr>
                <w:rFonts w:ascii="Tahoma" w:hAnsi="Tahoma" w:cs="Tahoma"/>
                <w:sz w:val="20"/>
                <w:szCs w:val="20"/>
              </w:rPr>
              <w:t>、熟悉工业设备用油、金属加工用油国内外发展动向，熟悉工业设备用油、金属加工用油各类产品的调制。</w:t>
            </w:r>
          </w:p>
          <w:p w:rsidR="004504EC" w:rsidRPr="005D3489" w:rsidRDefault="004504EC" w:rsidP="003E2E55">
            <w:pPr>
              <w:widowControl/>
              <w:jc w:val="left"/>
              <w:rPr>
                <w:rFonts w:ascii="宋体" w:cs="宋体"/>
                <w:kern w:val="0"/>
                <w:sz w:val="20"/>
                <w:szCs w:val="20"/>
              </w:rPr>
            </w:pPr>
          </w:p>
        </w:tc>
      </w:tr>
      <w:tr w:rsidR="005D3489" w:rsidRPr="005D3489" w:rsidTr="00083C05">
        <w:trPr>
          <w:gridAfter w:val="1"/>
          <w:wAfter w:w="183" w:type="dxa"/>
          <w:trHeight w:val="975"/>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工作年限</w:t>
            </w:r>
          </w:p>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经历要求</w:t>
            </w:r>
          </w:p>
        </w:tc>
        <w:tc>
          <w:tcPr>
            <w:tcW w:w="7020" w:type="dxa"/>
            <w:gridSpan w:val="19"/>
            <w:tcBorders>
              <w:top w:val="single" w:sz="4" w:space="0" w:color="auto"/>
              <w:left w:val="nil"/>
              <w:bottom w:val="single" w:sz="4" w:space="0" w:color="auto"/>
              <w:right w:val="single" w:sz="4" w:space="0" w:color="auto"/>
            </w:tcBorders>
          </w:tcPr>
          <w:p w:rsidR="003E2E55" w:rsidRPr="005D3489" w:rsidRDefault="004504EC" w:rsidP="004504EC">
            <w:pPr>
              <w:widowControl/>
              <w:spacing w:line="360" w:lineRule="auto"/>
              <w:rPr>
                <w:rFonts w:ascii="宋体" w:cs="宋体"/>
                <w:kern w:val="0"/>
                <w:sz w:val="20"/>
                <w:szCs w:val="20"/>
              </w:rPr>
            </w:pPr>
            <w:r w:rsidRPr="004504EC">
              <w:rPr>
                <w:rFonts w:ascii="宋体" w:cs="宋体" w:hint="eastAsia"/>
                <w:kern w:val="0"/>
                <w:sz w:val="20"/>
                <w:szCs w:val="20"/>
              </w:rPr>
              <w:t>主要从事润滑油材料或者摩擦学领域的研究；在中石油、中石化或者美孚、壳牌等国内外润滑油企业从事润滑油的技术研发工作。</w:t>
            </w:r>
          </w:p>
        </w:tc>
      </w:tr>
      <w:tr w:rsidR="005D3489" w:rsidRPr="005D3489" w:rsidTr="00083C05">
        <w:trPr>
          <w:gridAfter w:val="1"/>
          <w:wAfter w:w="183" w:type="dxa"/>
          <w:trHeight w:val="30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其他要求</w:t>
            </w:r>
          </w:p>
        </w:tc>
        <w:tc>
          <w:tcPr>
            <w:tcW w:w="7020" w:type="dxa"/>
            <w:gridSpan w:val="19"/>
            <w:tcBorders>
              <w:top w:val="single" w:sz="4" w:space="0" w:color="auto"/>
              <w:left w:val="nil"/>
              <w:bottom w:val="single" w:sz="4" w:space="0" w:color="auto"/>
              <w:right w:val="single" w:sz="4" w:space="0" w:color="auto"/>
            </w:tcBorders>
          </w:tcPr>
          <w:p w:rsidR="003E2E55" w:rsidRPr="005D3489" w:rsidRDefault="003E2E55" w:rsidP="003E2E55">
            <w:pPr>
              <w:widowControl/>
              <w:spacing w:line="360" w:lineRule="auto"/>
              <w:rPr>
                <w:rFonts w:ascii="宋体" w:cs="宋体"/>
                <w:kern w:val="0"/>
                <w:sz w:val="20"/>
                <w:szCs w:val="20"/>
              </w:rPr>
            </w:pPr>
            <w:r w:rsidRPr="005D3489">
              <w:rPr>
                <w:rFonts w:ascii="宋体" w:hAnsi="宋体" w:cs="宋体" w:hint="eastAsia"/>
                <w:kern w:val="0"/>
                <w:sz w:val="20"/>
                <w:szCs w:val="20"/>
              </w:rPr>
              <w:t xml:space="preserve">　无</w:t>
            </w:r>
          </w:p>
        </w:tc>
      </w:tr>
      <w:tr w:rsidR="005D3489" w:rsidRPr="005D3489" w:rsidTr="00083C05">
        <w:trPr>
          <w:gridAfter w:val="1"/>
          <w:wAfter w:w="183" w:type="dxa"/>
          <w:trHeight w:val="991"/>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用人单位</w:t>
            </w:r>
          </w:p>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提供事业平台</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083C05" w:rsidP="003E2E55">
            <w:pPr>
              <w:widowControl/>
              <w:spacing w:line="360" w:lineRule="auto"/>
              <w:jc w:val="left"/>
              <w:rPr>
                <w:rFonts w:ascii="宋体" w:cs="宋体"/>
                <w:kern w:val="0"/>
                <w:sz w:val="20"/>
                <w:szCs w:val="20"/>
              </w:rPr>
            </w:pPr>
            <w:r w:rsidRPr="00083C05">
              <w:rPr>
                <w:rFonts w:ascii="宋体" w:cs="宋体" w:hint="eastAsia"/>
                <w:kern w:val="0"/>
                <w:sz w:val="20"/>
                <w:szCs w:val="20"/>
              </w:rPr>
              <w:t>独立、设施完善的办公室、每年的研发经费投入不少于销售收入的5%、企业研发机构拥有所需的技术团队和完善的检测试验仪器，满足研发工作的需求、每年2次考核和晋升机会。</w:t>
            </w:r>
          </w:p>
        </w:tc>
      </w:tr>
      <w:tr w:rsidR="005D3489" w:rsidRPr="005D3489" w:rsidTr="00083C05">
        <w:trPr>
          <w:gridAfter w:val="1"/>
          <w:wAfter w:w="183" w:type="dxa"/>
          <w:trHeight w:val="1090"/>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提供薪酬、生活待遇或其他优惠条件</w:t>
            </w:r>
          </w:p>
        </w:tc>
        <w:tc>
          <w:tcPr>
            <w:tcW w:w="7020" w:type="dxa"/>
            <w:gridSpan w:val="19"/>
            <w:tcBorders>
              <w:top w:val="single" w:sz="4" w:space="0" w:color="auto"/>
              <w:left w:val="nil"/>
              <w:bottom w:val="single" w:sz="4" w:space="0" w:color="auto"/>
              <w:right w:val="single" w:sz="4" w:space="0" w:color="000000"/>
            </w:tcBorders>
          </w:tcPr>
          <w:p w:rsidR="003E2E55" w:rsidRPr="005D3489" w:rsidRDefault="003E2E55" w:rsidP="003E2E55">
            <w:pPr>
              <w:widowControl/>
              <w:spacing w:line="360" w:lineRule="auto"/>
              <w:jc w:val="left"/>
              <w:rPr>
                <w:rFonts w:ascii="宋体" w:cs="宋体"/>
                <w:kern w:val="0"/>
                <w:sz w:val="20"/>
                <w:szCs w:val="20"/>
              </w:rPr>
            </w:pPr>
            <w:r w:rsidRPr="005D3489">
              <w:rPr>
                <w:rFonts w:ascii="宋体" w:hAnsi="宋体" w:cs="宋体" w:hint="eastAsia"/>
                <w:kern w:val="0"/>
                <w:sz w:val="20"/>
                <w:szCs w:val="20"/>
              </w:rPr>
              <w:t>年薪</w:t>
            </w:r>
            <w:r w:rsidRPr="005D3489">
              <w:rPr>
                <w:rFonts w:ascii="宋体" w:hAnsi="宋体" w:cs="宋体"/>
                <w:kern w:val="0"/>
                <w:sz w:val="20"/>
                <w:szCs w:val="20"/>
              </w:rPr>
              <w:t>15-20</w:t>
            </w:r>
            <w:r w:rsidRPr="005D3489">
              <w:rPr>
                <w:rFonts w:ascii="宋体" w:hAnsi="宋体" w:cs="宋体" w:hint="eastAsia"/>
                <w:kern w:val="0"/>
                <w:sz w:val="20"/>
                <w:szCs w:val="20"/>
              </w:rPr>
              <w:t>万元</w:t>
            </w:r>
            <w:r w:rsidRPr="005D3489">
              <w:rPr>
                <w:rFonts w:ascii="宋体" w:hAnsi="宋体" w:cs="宋体"/>
                <w:kern w:val="0"/>
                <w:sz w:val="20"/>
                <w:szCs w:val="20"/>
              </w:rPr>
              <w:t>+</w:t>
            </w:r>
            <w:r w:rsidRPr="005D3489">
              <w:rPr>
                <w:rFonts w:ascii="宋体" w:hAnsi="宋体" w:cs="宋体" w:hint="eastAsia"/>
                <w:kern w:val="0"/>
                <w:sz w:val="20"/>
                <w:szCs w:val="20"/>
              </w:rPr>
              <w:t>季度奖金</w:t>
            </w:r>
            <w:r w:rsidRPr="005D3489">
              <w:rPr>
                <w:rFonts w:ascii="宋体" w:hAnsi="宋体" w:cs="宋体"/>
                <w:kern w:val="0"/>
                <w:sz w:val="20"/>
                <w:szCs w:val="20"/>
              </w:rPr>
              <w:t>+</w:t>
            </w:r>
            <w:r w:rsidRPr="005D3489">
              <w:rPr>
                <w:rFonts w:ascii="宋体" w:hAnsi="宋体" w:cs="宋体" w:hint="eastAsia"/>
                <w:kern w:val="0"/>
                <w:sz w:val="20"/>
                <w:szCs w:val="20"/>
              </w:rPr>
              <w:t>年终奖金</w:t>
            </w:r>
            <w:r w:rsidRPr="005D3489">
              <w:rPr>
                <w:rFonts w:ascii="宋体" w:hAnsi="宋体" w:cs="宋体"/>
                <w:kern w:val="0"/>
                <w:sz w:val="20"/>
                <w:szCs w:val="20"/>
              </w:rPr>
              <w:t>+</w:t>
            </w:r>
            <w:r w:rsidRPr="005D3489">
              <w:rPr>
                <w:rFonts w:ascii="宋体" w:hAnsi="宋体" w:cs="宋体" w:hint="eastAsia"/>
                <w:kern w:val="0"/>
                <w:sz w:val="20"/>
                <w:szCs w:val="20"/>
              </w:rPr>
              <w:t>各类补贴</w:t>
            </w:r>
            <w:r w:rsidRPr="005D3489">
              <w:rPr>
                <w:rFonts w:ascii="宋体" w:hAnsi="宋体" w:cs="宋体"/>
                <w:kern w:val="0"/>
                <w:sz w:val="20"/>
                <w:szCs w:val="20"/>
              </w:rPr>
              <w:t>+</w:t>
            </w:r>
            <w:r w:rsidRPr="005D3489">
              <w:rPr>
                <w:rFonts w:ascii="宋体" w:hAnsi="宋体" w:cs="宋体" w:hint="eastAsia"/>
                <w:kern w:val="0"/>
                <w:sz w:val="20"/>
                <w:szCs w:val="20"/>
              </w:rPr>
              <w:t>节日福利</w:t>
            </w:r>
            <w:r w:rsidRPr="005D3489">
              <w:rPr>
                <w:rFonts w:ascii="宋体" w:hAnsi="宋体" w:cs="宋体"/>
                <w:kern w:val="0"/>
                <w:sz w:val="20"/>
                <w:szCs w:val="20"/>
              </w:rPr>
              <w:t>+</w:t>
            </w:r>
            <w:r w:rsidRPr="005D3489">
              <w:rPr>
                <w:rFonts w:ascii="宋体" w:hAnsi="宋体" w:cs="宋体" w:hint="eastAsia"/>
                <w:kern w:val="0"/>
                <w:sz w:val="20"/>
                <w:szCs w:val="20"/>
              </w:rPr>
              <w:t>高温补助</w:t>
            </w:r>
            <w:r w:rsidRPr="005D3489">
              <w:rPr>
                <w:rFonts w:ascii="宋体" w:hAnsi="宋体" w:cs="宋体"/>
                <w:kern w:val="0"/>
                <w:sz w:val="20"/>
                <w:szCs w:val="20"/>
              </w:rPr>
              <w:t>+</w:t>
            </w:r>
            <w:proofErr w:type="gramStart"/>
            <w:r w:rsidRPr="005D3489">
              <w:rPr>
                <w:rFonts w:ascii="宋体" w:hAnsi="宋体" w:cs="宋体" w:hint="eastAsia"/>
                <w:kern w:val="0"/>
                <w:sz w:val="20"/>
                <w:szCs w:val="20"/>
              </w:rPr>
              <w:t>五险</w:t>
            </w:r>
            <w:proofErr w:type="gramEnd"/>
            <w:r w:rsidRPr="005D3489">
              <w:rPr>
                <w:rFonts w:ascii="宋体" w:hAnsi="宋体" w:cs="宋体"/>
                <w:kern w:val="0"/>
                <w:sz w:val="20"/>
                <w:szCs w:val="20"/>
              </w:rPr>
              <w:t>+</w:t>
            </w:r>
            <w:r w:rsidRPr="005D3489">
              <w:rPr>
                <w:rFonts w:ascii="宋体" w:hAnsi="宋体" w:cs="宋体" w:hint="eastAsia"/>
                <w:kern w:val="0"/>
                <w:sz w:val="20"/>
                <w:szCs w:val="20"/>
              </w:rPr>
              <w:t>车贴</w:t>
            </w:r>
            <w:r w:rsidRPr="005D3489">
              <w:rPr>
                <w:rFonts w:ascii="宋体" w:hAnsi="宋体" w:cs="宋体"/>
                <w:kern w:val="0"/>
                <w:sz w:val="20"/>
                <w:szCs w:val="20"/>
              </w:rPr>
              <w:t>+</w:t>
            </w:r>
            <w:r w:rsidRPr="005D3489">
              <w:rPr>
                <w:rFonts w:ascii="宋体" w:hAnsi="宋体" w:cs="宋体" w:hint="eastAsia"/>
                <w:kern w:val="0"/>
                <w:sz w:val="20"/>
                <w:szCs w:val="20"/>
              </w:rPr>
              <w:t>股权激励</w:t>
            </w:r>
            <w:r w:rsidRPr="005D3489">
              <w:rPr>
                <w:rFonts w:ascii="宋体" w:hAnsi="宋体" w:cs="宋体"/>
                <w:kern w:val="0"/>
                <w:sz w:val="20"/>
                <w:szCs w:val="20"/>
              </w:rPr>
              <w:t>+</w:t>
            </w:r>
            <w:r w:rsidRPr="005D3489">
              <w:rPr>
                <w:rFonts w:ascii="宋体" w:hAnsi="宋体" w:cs="宋体" w:hint="eastAsia"/>
                <w:kern w:val="0"/>
                <w:sz w:val="20"/>
                <w:szCs w:val="20"/>
              </w:rPr>
              <w:t>餐补</w:t>
            </w:r>
            <w:r w:rsidRPr="005D3489">
              <w:rPr>
                <w:rFonts w:ascii="宋体" w:hAnsi="宋体" w:cs="宋体"/>
                <w:kern w:val="0"/>
                <w:sz w:val="20"/>
                <w:szCs w:val="20"/>
              </w:rPr>
              <w:t>+</w:t>
            </w:r>
            <w:r w:rsidRPr="005D3489">
              <w:rPr>
                <w:rFonts w:ascii="宋体" w:hAnsi="宋体" w:cs="宋体" w:hint="eastAsia"/>
                <w:kern w:val="0"/>
                <w:sz w:val="20"/>
                <w:szCs w:val="20"/>
              </w:rPr>
              <w:t>提供住房补贴。</w:t>
            </w:r>
          </w:p>
        </w:tc>
      </w:tr>
      <w:tr w:rsidR="005D3489" w:rsidRPr="005D3489" w:rsidTr="00083C05">
        <w:trPr>
          <w:gridAfter w:val="1"/>
          <w:wAfter w:w="183" w:type="dxa"/>
          <w:trHeight w:val="538"/>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单位地址</w:t>
            </w:r>
          </w:p>
        </w:tc>
        <w:tc>
          <w:tcPr>
            <w:tcW w:w="4018" w:type="dxa"/>
            <w:gridSpan w:val="10"/>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乌鲁木齐市经济技术开发区中亚大道</w:t>
            </w:r>
            <w:r w:rsidRPr="005D3489">
              <w:rPr>
                <w:rFonts w:ascii="宋体" w:hAnsi="宋体" w:cs="宋体"/>
                <w:kern w:val="0"/>
                <w:sz w:val="20"/>
                <w:szCs w:val="20"/>
              </w:rPr>
              <w:t>72</w:t>
            </w:r>
            <w:r w:rsidRPr="005D3489">
              <w:rPr>
                <w:rFonts w:ascii="宋体" w:hAnsi="宋体" w:cs="宋体" w:hint="eastAsia"/>
                <w:kern w:val="0"/>
                <w:sz w:val="20"/>
                <w:szCs w:val="20"/>
              </w:rPr>
              <w:t xml:space="preserve">号　</w:t>
            </w:r>
          </w:p>
        </w:tc>
        <w:tc>
          <w:tcPr>
            <w:tcW w:w="1085" w:type="dxa"/>
            <w:gridSpan w:val="4"/>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邮政编码</w:t>
            </w:r>
          </w:p>
        </w:tc>
        <w:tc>
          <w:tcPr>
            <w:tcW w:w="1917"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830026</w:t>
            </w:r>
          </w:p>
        </w:tc>
      </w:tr>
      <w:tr w:rsidR="005D3489" w:rsidRPr="005D3489" w:rsidTr="00083C05">
        <w:trPr>
          <w:gridAfter w:val="1"/>
          <w:wAfter w:w="183" w:type="dxa"/>
          <w:trHeight w:val="563"/>
        </w:trPr>
        <w:tc>
          <w:tcPr>
            <w:tcW w:w="1762" w:type="dxa"/>
            <w:gridSpan w:val="2"/>
            <w:tcBorders>
              <w:top w:val="single" w:sz="4" w:space="0" w:color="auto"/>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单位网址</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www.lonhchengsy.com</w:t>
            </w:r>
            <w:r w:rsidRPr="005D3489">
              <w:rPr>
                <w:rFonts w:ascii="宋体" w:hAnsi="宋体" w:cs="宋体" w:hint="eastAsia"/>
                <w:kern w:val="0"/>
                <w:sz w:val="20"/>
                <w:szCs w:val="20"/>
              </w:rPr>
              <w:t xml:space="preserve">　</w:t>
            </w:r>
          </w:p>
        </w:tc>
        <w:tc>
          <w:tcPr>
            <w:tcW w:w="15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联系人</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刘惠　</w:t>
            </w:r>
          </w:p>
        </w:tc>
      </w:tr>
      <w:tr w:rsidR="005D3489" w:rsidRPr="005D3489" w:rsidTr="00083C05">
        <w:trPr>
          <w:gridAfter w:val="1"/>
          <w:wAfter w:w="183" w:type="dxa"/>
          <w:trHeight w:val="417"/>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办公电话</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0991-3795055</w:t>
            </w:r>
            <w:r w:rsidRPr="005D3489">
              <w:rPr>
                <w:rFonts w:ascii="宋体" w:hAnsi="宋体" w:cs="宋体" w:hint="eastAsia"/>
                <w:kern w:val="0"/>
                <w:sz w:val="20"/>
                <w:szCs w:val="20"/>
              </w:rPr>
              <w:t xml:space="preserve">　</w:t>
            </w:r>
          </w:p>
        </w:tc>
        <w:tc>
          <w:tcPr>
            <w:tcW w:w="1559" w:type="dxa"/>
            <w:gridSpan w:val="5"/>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传</w:t>
            </w:r>
            <w:r w:rsidRPr="005D3489">
              <w:rPr>
                <w:rFonts w:ascii="宋体" w:hAnsi="宋体" w:cs="宋体"/>
                <w:kern w:val="0"/>
                <w:sz w:val="20"/>
                <w:szCs w:val="20"/>
              </w:rPr>
              <w:t xml:space="preserve">  </w:t>
            </w:r>
            <w:r w:rsidRPr="005D3489">
              <w:rPr>
                <w:rFonts w:ascii="宋体" w:hAnsi="宋体" w:cs="宋体" w:hint="eastAsia"/>
                <w:kern w:val="0"/>
                <w:sz w:val="20"/>
                <w:szCs w:val="20"/>
              </w:rPr>
              <w:t>真</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4"/>
              </w:rPr>
            </w:pPr>
            <w:r w:rsidRPr="005D3489">
              <w:rPr>
                <w:rFonts w:ascii="宋体" w:hAnsi="宋体" w:cs="宋体" w:hint="eastAsia"/>
                <w:kern w:val="0"/>
                <w:sz w:val="24"/>
              </w:rPr>
              <w:t xml:space="preserve">　</w:t>
            </w:r>
            <w:r w:rsidRPr="005D3489">
              <w:rPr>
                <w:rFonts w:ascii="宋体" w:hAnsi="宋体" w:cs="宋体"/>
                <w:kern w:val="0"/>
                <w:sz w:val="20"/>
                <w:szCs w:val="20"/>
              </w:rPr>
              <w:t>0991-3795069</w:t>
            </w:r>
          </w:p>
        </w:tc>
      </w:tr>
      <w:tr w:rsidR="005D3489" w:rsidRPr="005D3489" w:rsidTr="00083C05">
        <w:trPr>
          <w:gridAfter w:val="1"/>
          <w:wAfter w:w="183" w:type="dxa"/>
          <w:trHeight w:val="560"/>
        </w:trPr>
        <w:tc>
          <w:tcPr>
            <w:tcW w:w="1762" w:type="dxa"/>
            <w:gridSpan w:val="2"/>
            <w:tcBorders>
              <w:top w:val="nil"/>
              <w:left w:val="single" w:sz="4" w:space="0" w:color="auto"/>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手</w:t>
            </w:r>
            <w:r w:rsidRPr="005D3489">
              <w:rPr>
                <w:rFonts w:ascii="宋体" w:hAnsi="宋体" w:cs="宋体"/>
                <w:kern w:val="0"/>
                <w:sz w:val="20"/>
                <w:szCs w:val="20"/>
              </w:rPr>
              <w:t xml:space="preserve">    </w:t>
            </w:r>
            <w:r w:rsidRPr="005D3489">
              <w:rPr>
                <w:rFonts w:ascii="宋体" w:hAnsi="宋体" w:cs="宋体" w:hint="eastAsia"/>
                <w:kern w:val="0"/>
                <w:sz w:val="20"/>
                <w:szCs w:val="20"/>
              </w:rPr>
              <w:t>机</w:t>
            </w:r>
          </w:p>
        </w:tc>
        <w:tc>
          <w:tcPr>
            <w:tcW w:w="2459" w:type="dxa"/>
            <w:gridSpan w:val="5"/>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kern w:val="0"/>
                <w:sz w:val="20"/>
                <w:szCs w:val="20"/>
              </w:rPr>
              <w:t>13709916788</w:t>
            </w:r>
            <w:r w:rsidRPr="005D3489">
              <w:rPr>
                <w:rFonts w:ascii="宋体" w:hAnsi="宋体" w:cs="宋体" w:hint="eastAsia"/>
                <w:kern w:val="0"/>
                <w:sz w:val="20"/>
                <w:szCs w:val="20"/>
              </w:rPr>
              <w:t xml:space="preserve">　</w:t>
            </w:r>
          </w:p>
        </w:tc>
        <w:tc>
          <w:tcPr>
            <w:tcW w:w="1559" w:type="dxa"/>
            <w:gridSpan w:val="5"/>
            <w:tcBorders>
              <w:top w:val="nil"/>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电子信箱</w:t>
            </w:r>
          </w:p>
        </w:tc>
        <w:tc>
          <w:tcPr>
            <w:tcW w:w="3002" w:type="dxa"/>
            <w:gridSpan w:val="9"/>
            <w:tcBorders>
              <w:top w:val="single" w:sz="4" w:space="0" w:color="auto"/>
              <w:left w:val="nil"/>
              <w:bottom w:val="single" w:sz="4" w:space="0" w:color="auto"/>
              <w:right w:val="single" w:sz="4" w:space="0" w:color="auto"/>
            </w:tcBorders>
            <w:vAlign w:val="center"/>
          </w:tcPr>
          <w:p w:rsidR="003E2E55" w:rsidRPr="005D3489" w:rsidRDefault="003E2E55" w:rsidP="003E2E55">
            <w:pPr>
              <w:widowControl/>
              <w:jc w:val="center"/>
              <w:rPr>
                <w:rFonts w:ascii="宋体" w:cs="宋体"/>
                <w:kern w:val="0"/>
                <w:sz w:val="20"/>
                <w:szCs w:val="20"/>
              </w:rPr>
            </w:pPr>
            <w:r w:rsidRPr="005D3489">
              <w:rPr>
                <w:rFonts w:ascii="宋体" w:hAnsi="宋体" w:cs="宋体" w:hint="eastAsia"/>
                <w:kern w:val="0"/>
                <w:sz w:val="20"/>
                <w:szCs w:val="20"/>
              </w:rPr>
              <w:t xml:space="preserve">　</w:t>
            </w:r>
            <w:r w:rsidRPr="005D3489">
              <w:rPr>
                <w:rFonts w:ascii="宋体" w:hAnsi="宋体" w:cs="宋体"/>
                <w:kern w:val="0"/>
                <w:sz w:val="20"/>
                <w:szCs w:val="20"/>
              </w:rPr>
              <w:t>534013820@qq.com</w:t>
            </w:r>
          </w:p>
        </w:tc>
      </w:tr>
      <w:tr w:rsidR="00083C05" w:rsidRPr="00AE7703" w:rsidTr="00083C05">
        <w:trPr>
          <w:gridBefore w:val="1"/>
          <w:wBefore w:w="127" w:type="dxa"/>
          <w:trHeight w:val="885"/>
        </w:trPr>
        <w:tc>
          <w:tcPr>
            <w:tcW w:w="8838" w:type="dxa"/>
            <w:gridSpan w:val="21"/>
            <w:tcBorders>
              <w:top w:val="nil"/>
              <w:left w:val="nil"/>
              <w:bottom w:val="nil"/>
              <w:right w:val="nil"/>
            </w:tcBorders>
            <w:vAlign w:val="center"/>
          </w:tcPr>
          <w:p w:rsidR="00083C05" w:rsidRPr="00AE7703" w:rsidRDefault="00083C05" w:rsidP="00B7648C">
            <w:pPr>
              <w:widowControl/>
              <w:jc w:val="center"/>
              <w:rPr>
                <w:rFonts w:ascii="方正小标宋_GBK" w:eastAsia="方正小标宋_GBK" w:hAnsi="宋体" w:cs="宋体"/>
                <w:kern w:val="0"/>
                <w:sz w:val="32"/>
                <w:szCs w:val="32"/>
              </w:rPr>
            </w:pPr>
            <w:r w:rsidRPr="005D3489">
              <w:rPr>
                <w:rFonts w:ascii="方正小标宋_GBK" w:eastAsia="方正小标宋_GBK" w:hAnsi="宋体" w:cs="宋体" w:hint="eastAsia"/>
                <w:kern w:val="0"/>
                <w:sz w:val="30"/>
                <w:szCs w:val="30"/>
              </w:rPr>
              <w:lastRenderedPageBreak/>
              <w:t>经济技术开发区（</w:t>
            </w:r>
            <w:proofErr w:type="gramStart"/>
            <w:r w:rsidRPr="005D3489">
              <w:rPr>
                <w:rFonts w:ascii="方正小标宋_GBK" w:eastAsia="方正小标宋_GBK" w:hAnsi="宋体" w:cs="宋体" w:hint="eastAsia"/>
                <w:kern w:val="0"/>
                <w:sz w:val="30"/>
                <w:szCs w:val="30"/>
              </w:rPr>
              <w:t>头屯河区</w:t>
            </w:r>
            <w:proofErr w:type="gramEnd"/>
            <w:r w:rsidRPr="005D3489">
              <w:rPr>
                <w:rFonts w:ascii="方正小标宋_GBK" w:eastAsia="方正小标宋_GBK" w:hAnsi="宋体" w:cs="宋体" w:hint="eastAsia"/>
                <w:kern w:val="0"/>
                <w:sz w:val="30"/>
                <w:szCs w:val="30"/>
              </w:rPr>
              <w:t>）高层次全职创新人才引进需求信息表</w:t>
            </w:r>
          </w:p>
        </w:tc>
      </w:tr>
      <w:tr w:rsidR="00083C05" w:rsidRPr="00D637D8" w:rsidTr="00083C05">
        <w:trPr>
          <w:gridBefore w:val="1"/>
          <w:wBefore w:w="127" w:type="dxa"/>
          <w:trHeight w:val="386"/>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单位名称</w:t>
            </w:r>
          </w:p>
        </w:tc>
        <w:tc>
          <w:tcPr>
            <w:tcW w:w="4056"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408"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702" w:type="dxa"/>
            <w:gridSpan w:val="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r>
              <w:rPr>
                <w:rFonts w:ascii="宋体" w:hAnsi="宋体" w:cs="宋体" w:hint="eastAsia"/>
                <w:kern w:val="0"/>
                <w:sz w:val="24"/>
              </w:rPr>
              <w:t xml:space="preserve"> </w:t>
            </w:r>
            <w:r w:rsidRPr="00D637D8">
              <w:rPr>
                <w:rFonts w:ascii="宋体" w:hAnsi="宋体" w:cs="宋体" w:hint="eastAsia"/>
                <w:kern w:val="0"/>
                <w:sz w:val="24"/>
              </w:rPr>
              <w:t xml:space="preserve">　</w:t>
            </w:r>
          </w:p>
        </w:tc>
      </w:tr>
      <w:tr w:rsidR="00083C05" w:rsidRPr="00130B33" w:rsidTr="00083C05">
        <w:trPr>
          <w:gridBefore w:val="1"/>
          <w:wBefore w:w="127" w:type="dxa"/>
          <w:trHeight w:val="154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7166" w:type="dxa"/>
            <w:gridSpan w:val="19"/>
            <w:tcBorders>
              <w:top w:val="single" w:sz="4" w:space="0" w:color="auto"/>
              <w:left w:val="nil"/>
              <w:bottom w:val="single" w:sz="4" w:space="0" w:color="auto"/>
              <w:right w:val="single" w:sz="4" w:space="0" w:color="auto"/>
            </w:tcBorders>
            <w:vAlign w:val="center"/>
          </w:tcPr>
          <w:p w:rsidR="00083C05" w:rsidRPr="00130B33" w:rsidRDefault="00AB6AB9" w:rsidP="00083C05">
            <w:pPr>
              <w:spacing w:line="360" w:lineRule="auto"/>
              <w:rPr>
                <w:rFonts w:ascii="宋体" w:cs="宋体"/>
                <w:kern w:val="0"/>
                <w:sz w:val="20"/>
                <w:szCs w:val="20"/>
              </w:rPr>
            </w:pPr>
            <w:r w:rsidRPr="00AB6AB9">
              <w:rPr>
                <w:rFonts w:ascii="宋体" w:cs="宋体" w:hint="eastAsia"/>
                <w:kern w:val="0"/>
                <w:sz w:val="20"/>
                <w:szCs w:val="20"/>
              </w:rPr>
              <w:t>新疆隆成实业集团有限公司是一家具有16年发展历史、新疆乃至西北五</w:t>
            </w:r>
            <w:proofErr w:type="gramStart"/>
            <w:r w:rsidRPr="00AB6AB9">
              <w:rPr>
                <w:rFonts w:ascii="宋体" w:cs="宋体" w:hint="eastAsia"/>
                <w:kern w:val="0"/>
                <w:sz w:val="20"/>
                <w:szCs w:val="20"/>
              </w:rPr>
              <w:t>省规模</w:t>
            </w:r>
            <w:proofErr w:type="gramEnd"/>
            <w:r w:rsidRPr="00AB6AB9">
              <w:rPr>
                <w:rFonts w:ascii="宋体" w:cs="宋体" w:hint="eastAsia"/>
                <w:kern w:val="0"/>
                <w:sz w:val="20"/>
                <w:szCs w:val="20"/>
              </w:rPr>
              <w:t>最大的民营润滑油生产制造商, 也是西北民营润滑油行业的领军企业。公司拥有三个润滑油生产基地、南京和广州两家销售公司。一家润滑油领域的院士专家工作站、一家自治区级润滑油脂、化工助剂技术研发中心、一家博士后科研工作站 。还拥有新疆唯一一家以生产研发PVC助剂等化学助剂的企业、公司以润滑油（脂）、化工助剂的生产和销售为主营业务，年销售额达6亿元，公司的“金雪驰”产品先后荣获“中国驰名商标”、“新疆名牌产品”等荣誉。产品遍布新疆各地州，并远销甘肃、陕西、四川、东北、华北等二十多个省区。</w:t>
            </w:r>
          </w:p>
        </w:tc>
      </w:tr>
      <w:tr w:rsidR="00083C05" w:rsidRPr="00D637D8" w:rsidTr="00AB6AB9">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引进岗位名称</w:t>
            </w:r>
          </w:p>
        </w:tc>
        <w:tc>
          <w:tcPr>
            <w:tcW w:w="2852"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润滑油板块总经理</w:t>
            </w:r>
          </w:p>
        </w:tc>
        <w:tc>
          <w:tcPr>
            <w:tcW w:w="120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3110" w:type="dxa"/>
            <w:gridSpan w:val="9"/>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高分子材料、石油化工</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632"/>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岗位职责</w:t>
            </w:r>
          </w:p>
        </w:tc>
        <w:tc>
          <w:tcPr>
            <w:tcW w:w="7166" w:type="dxa"/>
            <w:gridSpan w:val="19"/>
            <w:tcBorders>
              <w:top w:val="single" w:sz="4" w:space="0" w:color="auto"/>
              <w:left w:val="nil"/>
              <w:bottom w:val="single" w:sz="4" w:space="0" w:color="auto"/>
              <w:right w:val="single" w:sz="4" w:space="0" w:color="000000"/>
            </w:tcBorders>
          </w:tcPr>
          <w:p w:rsidR="00083C05" w:rsidRPr="005E6226" w:rsidRDefault="00083C05" w:rsidP="00AB6AB9">
            <w:pPr>
              <w:spacing w:line="360" w:lineRule="auto"/>
              <w:jc w:val="left"/>
              <w:rPr>
                <w:rFonts w:ascii="宋体" w:cs="宋体"/>
                <w:kern w:val="0"/>
                <w:sz w:val="20"/>
                <w:szCs w:val="20"/>
              </w:rPr>
            </w:pPr>
            <w:r>
              <w:rPr>
                <w:rFonts w:ascii="宋体" w:hAnsi="宋体" w:cs="宋体" w:hint="eastAsia"/>
                <w:kern w:val="0"/>
                <w:sz w:val="20"/>
                <w:szCs w:val="20"/>
              </w:rPr>
              <w:t>岗位描述：</w:t>
            </w:r>
            <w:proofErr w:type="gramStart"/>
            <w:r w:rsidRPr="005E6226">
              <w:rPr>
                <w:rFonts w:ascii="宋体" w:hAnsi="宋体" w:cs="宋体" w:hint="eastAsia"/>
                <w:kern w:val="0"/>
                <w:sz w:val="20"/>
                <w:szCs w:val="20"/>
              </w:rPr>
              <w:t>一</w:t>
            </w:r>
            <w:proofErr w:type="gramEnd"/>
            <w:r w:rsidRPr="005E6226">
              <w:rPr>
                <w:rFonts w:ascii="宋体" w:hAnsi="宋体" w:cs="宋体"/>
                <w:kern w:val="0"/>
                <w:sz w:val="20"/>
                <w:szCs w:val="20"/>
              </w:rPr>
              <w:t xml:space="preserve">  </w:t>
            </w:r>
            <w:r w:rsidRPr="005E6226">
              <w:rPr>
                <w:rFonts w:ascii="宋体" w:hAnsi="宋体" w:cs="宋体" w:hint="eastAsia"/>
                <w:kern w:val="0"/>
                <w:sz w:val="20"/>
                <w:szCs w:val="20"/>
              </w:rPr>
              <w:t>负责组织制定公司经营发展战略和计划，并提交</w:t>
            </w:r>
            <w:r>
              <w:rPr>
                <w:rFonts w:ascii="宋体" w:hAnsi="宋体" w:cs="宋体" w:hint="eastAsia"/>
                <w:kern w:val="0"/>
                <w:sz w:val="20"/>
                <w:szCs w:val="20"/>
              </w:rPr>
              <w:t>总经理办公</w:t>
            </w:r>
            <w:r w:rsidRPr="005E6226">
              <w:rPr>
                <w:rFonts w:ascii="宋体" w:hAnsi="宋体" w:cs="宋体" w:hint="eastAsia"/>
                <w:kern w:val="0"/>
                <w:sz w:val="20"/>
                <w:szCs w:val="20"/>
              </w:rPr>
              <w:t>会审议；二</w:t>
            </w:r>
            <w:r w:rsidRPr="005E6226">
              <w:rPr>
                <w:rFonts w:ascii="宋体" w:hAnsi="宋体" w:cs="宋体"/>
                <w:kern w:val="0"/>
                <w:sz w:val="20"/>
                <w:szCs w:val="20"/>
              </w:rPr>
              <w:t xml:space="preserve">  </w:t>
            </w:r>
            <w:r w:rsidRPr="005E6226">
              <w:rPr>
                <w:rFonts w:ascii="宋体" w:hAnsi="宋体" w:cs="宋体" w:hint="eastAsia"/>
                <w:kern w:val="0"/>
                <w:sz w:val="20"/>
                <w:szCs w:val="20"/>
              </w:rPr>
              <w:t>负责组织实施公司的经营发展战略和计划；三</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公司经济目标的实现并承担责任；四</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公司的资金运作与管理；五</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公司高层管理人员选拔、任用、管理工作；六</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公司权限范围内投资项目的审批及实施；七</w:t>
            </w:r>
            <w:r w:rsidRPr="005E6226">
              <w:rPr>
                <w:rFonts w:ascii="宋体" w:hAnsi="宋体" w:cs="宋体"/>
                <w:kern w:val="0"/>
                <w:sz w:val="20"/>
                <w:szCs w:val="20"/>
              </w:rPr>
              <w:t xml:space="preserve">  </w:t>
            </w:r>
            <w:r>
              <w:rPr>
                <w:rFonts w:ascii="宋体" w:hAnsi="宋体" w:cs="宋体" w:hint="eastAsia"/>
                <w:kern w:val="0"/>
                <w:sz w:val="20"/>
                <w:szCs w:val="20"/>
              </w:rPr>
              <w:t>负责</w:t>
            </w:r>
            <w:r w:rsidRPr="005E6226">
              <w:rPr>
                <w:rFonts w:ascii="宋体" w:hAnsi="宋体" w:cs="宋体" w:hint="eastAsia"/>
                <w:kern w:val="0"/>
                <w:sz w:val="20"/>
                <w:szCs w:val="20"/>
              </w:rPr>
              <w:t>公司权限范围内公司重大问题的决策。</w:t>
            </w:r>
            <w:r>
              <w:rPr>
                <w:sz w:val="28"/>
                <w:szCs w:val="28"/>
              </w:rPr>
              <w:t xml:space="preserve"> </w:t>
            </w:r>
          </w:p>
        </w:tc>
      </w:tr>
      <w:tr w:rsidR="00083C05" w:rsidRPr="00D637D8" w:rsidTr="00CB37AF">
        <w:trPr>
          <w:gridBefore w:val="1"/>
          <w:wBefore w:w="127" w:type="dxa"/>
          <w:trHeight w:val="34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1401"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proofErr w:type="gramStart"/>
            <w:r>
              <w:rPr>
                <w:rFonts w:ascii="宋体" w:hAnsi="宋体" w:cs="宋体" w:hint="eastAsia"/>
                <w:kern w:val="0"/>
                <w:sz w:val="20"/>
                <w:szCs w:val="20"/>
              </w:rPr>
              <w:t>以上</w:t>
            </w:r>
            <w:r w:rsidRPr="00D637D8">
              <w:rPr>
                <w:rFonts w:ascii="宋体" w:hAnsi="宋体" w:cs="宋体" w:hint="eastAsia"/>
                <w:kern w:val="0"/>
                <w:sz w:val="20"/>
                <w:szCs w:val="20"/>
              </w:rPr>
              <w:t xml:space="preserve">　</w:t>
            </w:r>
            <w:proofErr w:type="gramEnd"/>
          </w:p>
        </w:tc>
        <w:tc>
          <w:tcPr>
            <w:tcW w:w="1451" w:type="dxa"/>
            <w:gridSpan w:val="4"/>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学历学位要求</w:t>
            </w:r>
          </w:p>
        </w:tc>
        <w:tc>
          <w:tcPr>
            <w:tcW w:w="1204" w:type="dxa"/>
            <w:gridSpan w:val="3"/>
            <w:tcBorders>
              <w:top w:val="nil"/>
              <w:left w:val="nil"/>
              <w:bottom w:val="single" w:sz="4" w:space="0" w:color="auto"/>
              <w:right w:val="single" w:sz="4" w:space="0" w:color="auto"/>
            </w:tcBorders>
            <w:vAlign w:val="center"/>
          </w:tcPr>
          <w:p w:rsidR="00083C05" w:rsidRPr="00130B33" w:rsidRDefault="00083C05" w:rsidP="00B7648C">
            <w:pPr>
              <w:widowControl/>
              <w:jc w:val="center"/>
              <w:rPr>
                <w:rFonts w:ascii="宋体" w:cs="宋体"/>
                <w:kern w:val="0"/>
                <w:sz w:val="20"/>
                <w:szCs w:val="20"/>
              </w:rPr>
            </w:pPr>
            <w:r w:rsidRPr="00130B33">
              <w:rPr>
                <w:rFonts w:ascii="宋体" w:hAnsi="宋体" w:cs="宋体" w:hint="eastAsia"/>
                <w:kern w:val="0"/>
                <w:sz w:val="20"/>
                <w:szCs w:val="20"/>
              </w:rPr>
              <w:t xml:space="preserve">博士　</w:t>
            </w:r>
          </w:p>
        </w:tc>
        <w:tc>
          <w:tcPr>
            <w:tcW w:w="1408"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702" w:type="dxa"/>
            <w:gridSpan w:val="2"/>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45</w:t>
            </w:r>
          </w:p>
        </w:tc>
      </w:tr>
      <w:tr w:rsidR="00083C05" w:rsidRPr="00D637D8" w:rsidTr="00AB6AB9">
        <w:trPr>
          <w:gridBefore w:val="1"/>
          <w:wBefore w:w="127" w:type="dxa"/>
          <w:trHeight w:val="429"/>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专业特长要求</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jc w:val="left"/>
              <w:rPr>
                <w:rFonts w:ascii="宋体" w:cs="宋体"/>
                <w:kern w:val="0"/>
                <w:sz w:val="20"/>
                <w:szCs w:val="20"/>
              </w:rPr>
            </w:pPr>
            <w:r w:rsidRPr="00D637D8">
              <w:rPr>
                <w:rFonts w:ascii="宋体" w:hAnsi="宋体" w:cs="宋体" w:hint="eastAsia"/>
                <w:kern w:val="0"/>
                <w:sz w:val="20"/>
                <w:szCs w:val="20"/>
              </w:rPr>
              <w:t>（包括创新能力、学术技术水平、研发能力、研究成果、管理能力等）</w:t>
            </w:r>
          </w:p>
        </w:tc>
      </w:tr>
      <w:tr w:rsidR="00083C05" w:rsidRPr="00D637D8" w:rsidTr="00CB37AF">
        <w:trPr>
          <w:gridBefore w:val="1"/>
          <w:wBefore w:w="127" w:type="dxa"/>
          <w:trHeight w:val="127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spacing w:line="360" w:lineRule="auto"/>
              <w:rPr>
                <w:rFonts w:ascii="宋体" w:cs="宋体"/>
                <w:kern w:val="0"/>
                <w:sz w:val="20"/>
                <w:szCs w:val="20"/>
              </w:rPr>
            </w:pPr>
            <w:r>
              <w:rPr>
                <w:rFonts w:ascii="宋体" w:hAnsi="宋体" w:cs="宋体" w:hint="eastAsia"/>
                <w:kern w:val="0"/>
                <w:sz w:val="20"/>
                <w:szCs w:val="20"/>
              </w:rPr>
              <w:t>拥有国内知名品牌润滑油经营管理、品牌建设以及市场营销方面相关经验，能够带领营销和技术团队进行全国市场的运作。在中石油、中石化或者美孚、壳牌等国内外知名润滑油企业担任中层及以上管理岗位。</w:t>
            </w:r>
          </w:p>
        </w:tc>
      </w:tr>
      <w:tr w:rsidR="00083C05" w:rsidRPr="00D637D8" w:rsidTr="00CB37AF">
        <w:trPr>
          <w:gridBefore w:val="1"/>
          <w:wBefore w:w="127" w:type="dxa"/>
          <w:trHeight w:val="28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hint="eastAsia"/>
                <w:kern w:val="0"/>
                <w:sz w:val="20"/>
                <w:szCs w:val="20"/>
              </w:rPr>
              <w:t>无</w:t>
            </w:r>
          </w:p>
        </w:tc>
      </w:tr>
      <w:tr w:rsidR="00083C05" w:rsidRPr="00D637D8" w:rsidTr="00CB37AF">
        <w:trPr>
          <w:gridBefore w:val="1"/>
          <w:wBefore w:w="127" w:type="dxa"/>
          <w:trHeight w:val="81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提供事业平台</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spacing w:line="360" w:lineRule="auto"/>
              <w:jc w:val="left"/>
              <w:rPr>
                <w:rFonts w:ascii="宋体" w:cs="宋体"/>
                <w:kern w:val="0"/>
                <w:sz w:val="20"/>
                <w:szCs w:val="20"/>
              </w:rPr>
            </w:pPr>
            <w:r>
              <w:rPr>
                <w:rFonts w:ascii="宋体" w:hAnsi="宋体" w:cs="宋体" w:hint="eastAsia"/>
                <w:color w:val="000000"/>
                <w:kern w:val="0"/>
                <w:sz w:val="20"/>
                <w:szCs w:val="20"/>
              </w:rPr>
              <w:t>独立、设施完善的办公室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企业经营所需的营销和技术服务团队以及完善的管理制度，良好的</w:t>
            </w:r>
            <w:r w:rsidRPr="00E941FA">
              <w:rPr>
                <w:rFonts w:ascii="宋体" w:hAnsi="宋体" w:cs="宋体" w:hint="eastAsia"/>
                <w:color w:val="000000"/>
                <w:kern w:val="0"/>
                <w:sz w:val="20"/>
                <w:szCs w:val="20"/>
              </w:rPr>
              <w:t>晋升</w:t>
            </w:r>
            <w:r>
              <w:rPr>
                <w:rFonts w:ascii="宋体" w:hAnsi="宋体" w:cs="宋体" w:hint="eastAsia"/>
                <w:color w:val="000000"/>
                <w:kern w:val="0"/>
                <w:sz w:val="20"/>
                <w:szCs w:val="20"/>
              </w:rPr>
              <w:t>空间。</w:t>
            </w:r>
          </w:p>
        </w:tc>
      </w:tr>
      <w:tr w:rsidR="00083C05" w:rsidRPr="00BD309F" w:rsidTr="00CB37AF">
        <w:trPr>
          <w:gridBefore w:val="1"/>
          <w:wBefore w:w="127" w:type="dxa"/>
          <w:trHeight w:val="856"/>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7166" w:type="dxa"/>
            <w:gridSpan w:val="19"/>
            <w:tcBorders>
              <w:top w:val="single" w:sz="4" w:space="0" w:color="auto"/>
              <w:left w:val="nil"/>
              <w:bottom w:val="single" w:sz="4" w:space="0" w:color="auto"/>
              <w:right w:val="single" w:sz="4" w:space="0" w:color="000000"/>
            </w:tcBorders>
          </w:tcPr>
          <w:p w:rsidR="00083C05" w:rsidRPr="00CB37AF"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年薪</w:t>
            </w:r>
            <w:r>
              <w:rPr>
                <w:rFonts w:ascii="宋体" w:hAnsi="宋体" w:cs="宋体"/>
                <w:kern w:val="0"/>
                <w:sz w:val="20"/>
                <w:szCs w:val="20"/>
              </w:rPr>
              <w:t>20-50</w:t>
            </w:r>
            <w:r>
              <w:rPr>
                <w:rFonts w:ascii="宋体" w:hAnsi="宋体" w:cs="宋体" w:hint="eastAsia"/>
                <w:kern w:val="0"/>
                <w:sz w:val="20"/>
                <w:szCs w:val="20"/>
              </w:rPr>
              <w:t>万元</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季度奖金</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年终奖金</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各类补贴</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节日福利</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高温补助</w:t>
            </w:r>
            <w:r w:rsidRPr="00E941FA">
              <w:rPr>
                <w:rFonts w:ascii="宋体" w:hAnsi="宋体" w:cs="宋体"/>
                <w:color w:val="000000"/>
                <w:kern w:val="0"/>
                <w:sz w:val="20"/>
                <w:szCs w:val="20"/>
              </w:rPr>
              <w:t>+</w:t>
            </w:r>
            <w:proofErr w:type="gramStart"/>
            <w:r w:rsidRPr="00E941FA">
              <w:rPr>
                <w:rFonts w:ascii="宋体" w:hAnsi="宋体" w:cs="宋体" w:hint="eastAsia"/>
                <w:color w:val="000000"/>
                <w:kern w:val="0"/>
                <w:sz w:val="20"/>
                <w:szCs w:val="20"/>
              </w:rPr>
              <w:t>五险</w:t>
            </w:r>
            <w:proofErr w:type="gramEnd"/>
            <w:r w:rsidRPr="00E941FA">
              <w:rPr>
                <w:rFonts w:ascii="宋体" w:hAnsi="宋体" w:cs="宋体"/>
                <w:color w:val="000000"/>
                <w:kern w:val="0"/>
                <w:sz w:val="20"/>
                <w:szCs w:val="20"/>
              </w:rPr>
              <w:t>+</w:t>
            </w:r>
            <w:r>
              <w:rPr>
                <w:rFonts w:ascii="宋体" w:hAnsi="宋体" w:cs="宋体" w:hint="eastAsia"/>
                <w:color w:val="000000"/>
                <w:kern w:val="0"/>
                <w:sz w:val="20"/>
                <w:szCs w:val="20"/>
              </w:rPr>
              <w:t>车贴</w:t>
            </w:r>
            <w:r>
              <w:rPr>
                <w:rFonts w:ascii="宋体" w:hAnsi="宋体" w:cs="宋体"/>
                <w:color w:val="000000"/>
                <w:kern w:val="0"/>
                <w:sz w:val="20"/>
                <w:szCs w:val="20"/>
              </w:rPr>
              <w:t>+</w:t>
            </w:r>
            <w:r w:rsidRPr="00E941FA">
              <w:rPr>
                <w:rFonts w:ascii="宋体" w:hAnsi="宋体" w:cs="宋体" w:hint="eastAsia"/>
                <w:color w:val="000000"/>
                <w:kern w:val="0"/>
                <w:sz w:val="20"/>
                <w:szCs w:val="20"/>
              </w:rPr>
              <w:t>股权激励</w:t>
            </w:r>
            <w:r>
              <w:rPr>
                <w:rFonts w:ascii="宋体" w:hAnsi="宋体" w:cs="宋体"/>
                <w:color w:val="000000"/>
                <w:kern w:val="0"/>
                <w:sz w:val="20"/>
                <w:szCs w:val="20"/>
              </w:rPr>
              <w:t>+</w:t>
            </w:r>
            <w:r>
              <w:rPr>
                <w:rFonts w:ascii="宋体" w:hAnsi="宋体" w:cs="宋体" w:hint="eastAsia"/>
                <w:color w:val="000000"/>
                <w:kern w:val="0"/>
                <w:sz w:val="20"/>
                <w:szCs w:val="20"/>
              </w:rPr>
              <w:t>餐补</w:t>
            </w:r>
            <w:r>
              <w:rPr>
                <w:rFonts w:ascii="宋体" w:hAnsi="宋体" w:cs="宋体"/>
                <w:color w:val="000000"/>
                <w:kern w:val="0"/>
                <w:sz w:val="20"/>
                <w:szCs w:val="20"/>
              </w:rPr>
              <w:t>+</w:t>
            </w:r>
            <w:r>
              <w:rPr>
                <w:rFonts w:ascii="宋体" w:hAnsi="宋体" w:cs="宋体" w:hint="eastAsia"/>
                <w:color w:val="000000"/>
                <w:kern w:val="0"/>
                <w:sz w:val="20"/>
                <w:szCs w:val="20"/>
              </w:rPr>
              <w:t>提供住房。</w:t>
            </w:r>
          </w:p>
        </w:tc>
      </w:tr>
      <w:tr w:rsidR="00083C05" w:rsidRPr="00D637D8" w:rsidTr="00CB37AF">
        <w:trPr>
          <w:gridBefore w:val="1"/>
          <w:wBefore w:w="127" w:type="dxa"/>
          <w:trHeight w:val="345"/>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CB37AF">
        <w:trPr>
          <w:gridBefore w:val="1"/>
          <w:wBefore w:w="127" w:type="dxa"/>
          <w:trHeight w:val="382"/>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CB37AF">
        <w:trPr>
          <w:gridBefore w:val="1"/>
          <w:wBefore w:w="127" w:type="dxa"/>
          <w:trHeight w:val="416"/>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r w:rsidR="00083C05" w:rsidRPr="00D637D8" w:rsidTr="00083C05">
        <w:trPr>
          <w:gridBefore w:val="1"/>
          <w:wBefore w:w="127" w:type="dxa"/>
          <w:trHeight w:val="885"/>
        </w:trPr>
        <w:tc>
          <w:tcPr>
            <w:tcW w:w="8838" w:type="dxa"/>
            <w:gridSpan w:val="21"/>
            <w:tcBorders>
              <w:top w:val="nil"/>
              <w:left w:val="nil"/>
              <w:bottom w:val="nil"/>
              <w:right w:val="nil"/>
            </w:tcBorders>
            <w:vAlign w:val="center"/>
          </w:tcPr>
          <w:p w:rsidR="00083C05" w:rsidRPr="00CB37AF" w:rsidRDefault="00CB37AF" w:rsidP="00CB37AF">
            <w:pPr>
              <w:widowControl/>
              <w:jc w:val="center"/>
              <w:rPr>
                <w:rFonts w:ascii="方正小标宋_GBK" w:eastAsia="方正小标宋_GBK" w:hAnsi="宋体" w:cs="宋体"/>
                <w:kern w:val="0"/>
                <w:sz w:val="30"/>
                <w:szCs w:val="30"/>
              </w:rPr>
            </w:pPr>
            <w:r w:rsidRPr="00CB37AF">
              <w:rPr>
                <w:rFonts w:ascii="方正小标宋_GBK" w:eastAsia="方正小标宋_GBK" w:hAnsi="宋体" w:cs="宋体" w:hint="eastAsia"/>
                <w:kern w:val="0"/>
                <w:sz w:val="30"/>
                <w:szCs w:val="30"/>
              </w:rPr>
              <w:lastRenderedPageBreak/>
              <w:t>经济技术开发区（</w:t>
            </w:r>
            <w:proofErr w:type="gramStart"/>
            <w:r w:rsidRPr="00CB37AF">
              <w:rPr>
                <w:rFonts w:ascii="方正小标宋_GBK" w:eastAsia="方正小标宋_GBK" w:hAnsi="宋体" w:cs="宋体" w:hint="eastAsia"/>
                <w:kern w:val="0"/>
                <w:sz w:val="30"/>
                <w:szCs w:val="30"/>
              </w:rPr>
              <w:t>头屯河区</w:t>
            </w:r>
            <w:proofErr w:type="gramEnd"/>
            <w:r w:rsidRPr="00CB37AF">
              <w:rPr>
                <w:rFonts w:ascii="方正小标宋_GBK" w:eastAsia="方正小标宋_GBK" w:hAnsi="宋体" w:cs="宋体" w:hint="eastAsia"/>
                <w:kern w:val="0"/>
                <w:sz w:val="30"/>
                <w:szCs w:val="30"/>
              </w:rPr>
              <w:t>）</w:t>
            </w:r>
            <w:r w:rsidR="00083C05" w:rsidRPr="00CB37AF">
              <w:rPr>
                <w:rFonts w:ascii="方正小标宋_GBK" w:eastAsia="方正小标宋_GBK" w:hAnsi="宋体" w:cs="宋体" w:hint="eastAsia"/>
                <w:kern w:val="0"/>
                <w:sz w:val="30"/>
                <w:szCs w:val="30"/>
              </w:rPr>
              <w:t>博士后科研人员招收需求信息表</w:t>
            </w:r>
          </w:p>
        </w:tc>
      </w:tr>
      <w:tr w:rsidR="00083C05" w:rsidRPr="00D637D8" w:rsidTr="00CB37AF">
        <w:trPr>
          <w:gridBefore w:val="1"/>
          <w:wBefore w:w="127" w:type="dxa"/>
          <w:trHeight w:val="386"/>
        </w:trPr>
        <w:tc>
          <w:tcPr>
            <w:tcW w:w="2061" w:type="dxa"/>
            <w:gridSpan w:val="3"/>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设站单位名称</w:t>
            </w:r>
          </w:p>
        </w:tc>
        <w:tc>
          <w:tcPr>
            <w:tcW w:w="3685"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134"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958"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r w:rsidRPr="00D637D8">
              <w:rPr>
                <w:rFonts w:ascii="宋体" w:hAnsi="宋体" w:cs="宋体" w:hint="eastAsia"/>
                <w:kern w:val="0"/>
                <w:sz w:val="24"/>
              </w:rPr>
              <w:t xml:space="preserve">　</w:t>
            </w:r>
          </w:p>
        </w:tc>
      </w:tr>
      <w:tr w:rsidR="00083C05" w:rsidRPr="00D637D8" w:rsidTr="00083C05">
        <w:trPr>
          <w:gridBefore w:val="1"/>
          <w:wBefore w:w="127" w:type="dxa"/>
          <w:trHeight w:val="154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设站</w:t>
            </w:r>
            <w:smartTag w:uri="urn:schemas-microsoft-com:office:smarttags" w:element="PersonName">
              <w:smartTagPr>
                <w:attr w:name="ProductID" w:val="单位及"/>
              </w:smartTagPr>
              <w:r w:rsidRPr="00D637D8">
                <w:rPr>
                  <w:rFonts w:ascii="宋体" w:hAnsi="宋体" w:cs="宋体" w:hint="eastAsia"/>
                  <w:kern w:val="0"/>
                  <w:sz w:val="20"/>
                  <w:szCs w:val="20"/>
                </w:rPr>
                <w:t>单位及</w:t>
              </w:r>
            </w:smartTag>
            <w:r w:rsidRPr="00D637D8">
              <w:rPr>
                <w:rFonts w:ascii="宋体" w:hAnsi="宋体" w:cs="宋体" w:hint="eastAsia"/>
                <w:kern w:val="0"/>
                <w:sz w:val="20"/>
                <w:szCs w:val="20"/>
              </w:rPr>
              <w:t>博士后科研流动（工作）站、博士后创新实践基地简介（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6777" w:type="dxa"/>
            <w:gridSpan w:val="18"/>
            <w:tcBorders>
              <w:top w:val="single" w:sz="4" w:space="0" w:color="auto"/>
              <w:left w:val="nil"/>
              <w:bottom w:val="single" w:sz="4" w:space="0" w:color="auto"/>
              <w:right w:val="single" w:sz="4" w:space="0" w:color="auto"/>
            </w:tcBorders>
            <w:vAlign w:val="center"/>
          </w:tcPr>
          <w:p w:rsidR="00083C05" w:rsidRPr="00CB37AF" w:rsidRDefault="00083C05" w:rsidP="00B7648C">
            <w:pPr>
              <w:spacing w:line="360" w:lineRule="auto"/>
              <w:rPr>
                <w:rFonts w:ascii="宋体"/>
                <w:color w:val="000000"/>
                <w:sz w:val="20"/>
                <w:szCs w:val="20"/>
              </w:rPr>
            </w:pPr>
            <w:r w:rsidRPr="00CB37AF">
              <w:rPr>
                <w:rFonts w:ascii="宋体" w:hAnsi="宋体" w:hint="eastAsia"/>
                <w:color w:val="000000"/>
                <w:sz w:val="20"/>
                <w:szCs w:val="20"/>
              </w:rPr>
              <w:t>我公司</w:t>
            </w:r>
            <w:r w:rsidRPr="00CB37AF">
              <w:rPr>
                <w:rFonts w:ascii="宋体" w:hAnsi="宋体"/>
                <w:color w:val="000000"/>
                <w:sz w:val="20"/>
                <w:szCs w:val="20"/>
              </w:rPr>
              <w:t>2011</w:t>
            </w:r>
            <w:r w:rsidRPr="00CB37AF">
              <w:rPr>
                <w:rFonts w:ascii="宋体" w:hAnsi="宋体" w:hint="eastAsia"/>
                <w:color w:val="000000"/>
                <w:sz w:val="20"/>
                <w:szCs w:val="20"/>
              </w:rPr>
              <w:t>年组建博士后科研工作站以来，先后引进</w:t>
            </w:r>
            <w:r w:rsidRPr="00CB37AF">
              <w:rPr>
                <w:rFonts w:ascii="宋体" w:hAnsi="宋体"/>
                <w:color w:val="000000"/>
                <w:sz w:val="20"/>
                <w:szCs w:val="20"/>
              </w:rPr>
              <w:t>5</w:t>
            </w:r>
            <w:r w:rsidRPr="00CB37AF">
              <w:rPr>
                <w:rFonts w:ascii="宋体" w:hAnsi="宋体" w:hint="eastAsia"/>
                <w:color w:val="000000"/>
                <w:sz w:val="20"/>
                <w:szCs w:val="20"/>
              </w:rPr>
              <w:t>名博士，开发了“纳米车用内燃机油”、“高碱性磺酸盐复合钙基润滑脂”、“有机硅消泡剂”、“聚合用高性能分散剂”等</w:t>
            </w:r>
            <w:r w:rsidRPr="00CB37AF">
              <w:rPr>
                <w:rFonts w:ascii="宋体" w:hAnsi="宋体"/>
                <w:color w:val="000000"/>
                <w:sz w:val="20"/>
                <w:szCs w:val="20"/>
              </w:rPr>
              <w:t>30</w:t>
            </w:r>
            <w:r w:rsidRPr="00CB37AF">
              <w:rPr>
                <w:rFonts w:ascii="宋体" w:hAnsi="宋体" w:hint="eastAsia"/>
                <w:color w:val="000000"/>
                <w:sz w:val="20"/>
                <w:szCs w:val="20"/>
              </w:rPr>
              <w:t>余项新产品，组建了新疆特种润滑材料工程技术研究中心和首个润滑及功能材料工程实验室。</w:t>
            </w:r>
            <w:r w:rsidRPr="00CB37AF">
              <w:rPr>
                <w:rFonts w:ascii="宋体" w:hAnsi="宋体"/>
                <w:color w:val="000000"/>
                <w:sz w:val="20"/>
                <w:szCs w:val="20"/>
              </w:rPr>
              <w:t>2014</w:t>
            </w:r>
            <w:r w:rsidRPr="00CB37AF">
              <w:rPr>
                <w:rFonts w:ascii="宋体" w:hAnsi="宋体" w:hint="eastAsia"/>
                <w:color w:val="000000"/>
                <w:sz w:val="20"/>
                <w:szCs w:val="20"/>
              </w:rPr>
              <w:t>年联合兰州化物所固体润滑国家重点实验室刘维民院</w:t>
            </w:r>
            <w:proofErr w:type="gramStart"/>
            <w:r w:rsidRPr="00CB37AF">
              <w:rPr>
                <w:rFonts w:ascii="宋体" w:hAnsi="宋体" w:hint="eastAsia"/>
                <w:color w:val="000000"/>
                <w:sz w:val="20"/>
                <w:szCs w:val="20"/>
              </w:rPr>
              <w:t>士成立</w:t>
            </w:r>
            <w:proofErr w:type="gramEnd"/>
            <w:r w:rsidRPr="00CB37AF">
              <w:rPr>
                <w:rFonts w:ascii="宋体" w:hAnsi="宋体" w:hint="eastAsia"/>
                <w:color w:val="000000"/>
                <w:sz w:val="20"/>
                <w:szCs w:val="20"/>
              </w:rPr>
              <w:t>院士工作站，聘请了中石化兰州分公司高工颜万桂为技术总工，引进了加拿大</w:t>
            </w:r>
            <w:smartTag w:uri="urn:schemas-microsoft-com:office:smarttags" w:element="PersonName">
              <w:smartTagPr>
                <w:attr w:name="ProductID" w:val="孟宁"/>
              </w:smartTagPr>
              <w:r w:rsidRPr="00CB37AF">
                <w:rPr>
                  <w:rFonts w:ascii="宋体" w:hAnsi="宋体" w:hint="eastAsia"/>
                  <w:color w:val="000000"/>
                  <w:sz w:val="20"/>
                  <w:szCs w:val="20"/>
                </w:rPr>
                <w:t>孟宁</w:t>
              </w:r>
            </w:smartTag>
            <w:r w:rsidRPr="00CB37AF">
              <w:rPr>
                <w:rFonts w:ascii="宋体" w:hAnsi="宋体" w:hint="eastAsia"/>
                <w:color w:val="000000"/>
                <w:sz w:val="20"/>
                <w:szCs w:val="20"/>
              </w:rPr>
              <w:t>博士和新疆科学院百人计划的留美博士张亚刚为我企业提供技术支持；同</w:t>
            </w:r>
            <w:smartTag w:uri="urn:schemas-microsoft-com:office:smarttags" w:element="PersonName">
              <w:smartTagPr>
                <w:attr w:name="ProductID" w:val="时借助"/>
              </w:smartTagPr>
              <w:r w:rsidRPr="00CB37AF">
                <w:rPr>
                  <w:rFonts w:ascii="宋体" w:hAnsi="宋体" w:hint="eastAsia"/>
                  <w:color w:val="000000"/>
                  <w:sz w:val="20"/>
                  <w:szCs w:val="20"/>
                </w:rPr>
                <w:t>时借助</w:t>
              </w:r>
            </w:smartTag>
            <w:r w:rsidRPr="00CB37AF">
              <w:rPr>
                <w:rFonts w:ascii="宋体" w:hAnsi="宋体" w:hint="eastAsia"/>
                <w:color w:val="000000"/>
                <w:sz w:val="20"/>
                <w:szCs w:val="20"/>
              </w:rPr>
              <w:t>博士后科研工作站平台，目前集团公司拥有研发技术人员有</w:t>
            </w:r>
            <w:r w:rsidRPr="00CB37AF">
              <w:rPr>
                <w:rFonts w:ascii="宋体" w:hAnsi="宋体"/>
                <w:color w:val="000000"/>
                <w:sz w:val="20"/>
                <w:szCs w:val="20"/>
              </w:rPr>
              <w:t>50</w:t>
            </w:r>
            <w:r w:rsidRPr="00CB37AF">
              <w:rPr>
                <w:rFonts w:ascii="宋体" w:hAnsi="宋体" w:hint="eastAsia"/>
                <w:color w:val="000000"/>
                <w:sz w:val="20"/>
                <w:szCs w:val="20"/>
              </w:rPr>
              <w:t>名，外聘专家</w:t>
            </w:r>
            <w:r w:rsidRPr="00CB37AF">
              <w:rPr>
                <w:rFonts w:ascii="宋体" w:hAnsi="宋体"/>
                <w:color w:val="000000"/>
                <w:sz w:val="20"/>
                <w:szCs w:val="20"/>
              </w:rPr>
              <w:t>10</w:t>
            </w:r>
            <w:r w:rsidRPr="00CB37AF">
              <w:rPr>
                <w:rFonts w:ascii="宋体" w:hAnsi="宋体" w:hint="eastAsia"/>
                <w:color w:val="000000"/>
                <w:sz w:val="20"/>
                <w:szCs w:val="20"/>
              </w:rPr>
              <w:t>名，其中高级工程师</w:t>
            </w:r>
            <w:r w:rsidRPr="00CB37AF">
              <w:rPr>
                <w:rFonts w:ascii="宋体" w:hAnsi="宋体"/>
                <w:color w:val="000000"/>
                <w:sz w:val="20"/>
                <w:szCs w:val="20"/>
              </w:rPr>
              <w:t>5</w:t>
            </w:r>
            <w:r w:rsidRPr="00CB37AF">
              <w:rPr>
                <w:rFonts w:ascii="宋体" w:hAnsi="宋体" w:hint="eastAsia"/>
                <w:color w:val="000000"/>
                <w:sz w:val="20"/>
                <w:szCs w:val="20"/>
              </w:rPr>
              <w:t>名，本科及以上学历占到总数的</w:t>
            </w:r>
            <w:r w:rsidRPr="00CB37AF">
              <w:rPr>
                <w:rFonts w:ascii="宋体" w:hAnsi="宋体"/>
                <w:color w:val="000000"/>
                <w:sz w:val="20"/>
                <w:szCs w:val="20"/>
              </w:rPr>
              <w:t>80%</w:t>
            </w:r>
            <w:r w:rsidRPr="00CB37AF">
              <w:rPr>
                <w:rFonts w:ascii="宋体" w:hAnsi="宋体" w:hint="eastAsia"/>
                <w:color w:val="000000"/>
                <w:sz w:val="20"/>
                <w:szCs w:val="20"/>
              </w:rPr>
              <w:t>以上。</w:t>
            </w:r>
          </w:p>
        </w:tc>
      </w:tr>
      <w:tr w:rsidR="00083C05" w:rsidRPr="00D637D8" w:rsidTr="00CB37AF">
        <w:trPr>
          <w:gridBefore w:val="1"/>
          <w:wBefore w:w="127" w:type="dxa"/>
          <w:trHeight w:val="437"/>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博士后科研项目名称</w:t>
            </w:r>
          </w:p>
        </w:tc>
        <w:tc>
          <w:tcPr>
            <w:tcW w:w="6777" w:type="dxa"/>
            <w:gridSpan w:val="18"/>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cs="宋体" w:hint="eastAsia"/>
                <w:kern w:val="0"/>
                <w:sz w:val="20"/>
                <w:szCs w:val="20"/>
              </w:rPr>
              <w:t>废润滑油的再生综合利用</w:t>
            </w:r>
          </w:p>
        </w:tc>
      </w:tr>
      <w:tr w:rsidR="00083C05" w:rsidRPr="00D637D8" w:rsidTr="00CB37AF">
        <w:trPr>
          <w:gridBefore w:val="1"/>
          <w:wBefore w:w="127" w:type="dxa"/>
          <w:trHeight w:val="698"/>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博士后科研项目简介（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6777" w:type="dxa"/>
            <w:gridSpan w:val="18"/>
            <w:tcBorders>
              <w:top w:val="single" w:sz="4" w:space="0" w:color="auto"/>
              <w:left w:val="nil"/>
              <w:bottom w:val="single" w:sz="4" w:space="0" w:color="auto"/>
              <w:right w:val="single" w:sz="4" w:space="0" w:color="auto"/>
            </w:tcBorders>
            <w:vAlign w:val="center"/>
          </w:tcPr>
          <w:p w:rsidR="00083C05" w:rsidRPr="0052695D" w:rsidRDefault="00083C05" w:rsidP="00B7648C">
            <w:pPr>
              <w:widowControl/>
              <w:spacing w:line="408" w:lineRule="auto"/>
              <w:ind w:firstLineChars="196" w:firstLine="412"/>
              <w:jc w:val="left"/>
              <w:rPr>
                <w:rFonts w:ascii="宋体"/>
                <w:color w:val="000000"/>
                <w:szCs w:val="21"/>
              </w:rPr>
            </w:pPr>
            <w:r w:rsidRPr="001D2B05">
              <w:rPr>
                <w:rFonts w:ascii="宋体" w:hAnsi="宋体" w:hint="eastAsia"/>
                <w:color w:val="000000"/>
                <w:szCs w:val="21"/>
              </w:rPr>
              <w:t>技术介绍：</w:t>
            </w:r>
            <w:r>
              <w:rPr>
                <w:rFonts w:ascii="宋体" w:hAnsi="宋体" w:hint="eastAsia"/>
                <w:color w:val="000000"/>
                <w:szCs w:val="21"/>
              </w:rPr>
              <w:t xml:space="preserve"> 投资不易过大， </w:t>
            </w:r>
          </w:p>
          <w:p w:rsidR="00083C05" w:rsidRPr="00D637D8" w:rsidRDefault="00083C05" w:rsidP="00B7648C">
            <w:pPr>
              <w:widowControl/>
              <w:jc w:val="center"/>
              <w:rPr>
                <w:rFonts w:ascii="宋体" w:cs="宋体"/>
                <w:kern w:val="0"/>
                <w:sz w:val="20"/>
                <w:szCs w:val="20"/>
              </w:rPr>
            </w:pPr>
          </w:p>
        </w:tc>
      </w:tr>
      <w:tr w:rsidR="00083C05" w:rsidRPr="00D637D8" w:rsidTr="00CB37AF">
        <w:trPr>
          <w:gridBefore w:val="1"/>
          <w:wBefore w:w="127" w:type="dxa"/>
          <w:trHeight w:val="285"/>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6777" w:type="dxa"/>
            <w:gridSpan w:val="18"/>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cs="宋体" w:hint="eastAsia"/>
                <w:kern w:val="0"/>
                <w:sz w:val="20"/>
                <w:szCs w:val="20"/>
              </w:rPr>
              <w:t>炼油、石油化工、材料</w:t>
            </w:r>
          </w:p>
        </w:tc>
      </w:tr>
      <w:tr w:rsidR="00083C05" w:rsidRPr="00D637D8" w:rsidTr="00CB37AF">
        <w:trPr>
          <w:gridBefore w:val="1"/>
          <w:wBefore w:w="127" w:type="dxa"/>
          <w:trHeight w:val="23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3685" w:type="dxa"/>
            <w:gridSpan w:val="10"/>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r w:rsidRPr="00D637D8">
              <w:rPr>
                <w:rFonts w:ascii="宋体" w:hAnsi="宋体" w:cs="宋体" w:hint="eastAsia"/>
                <w:kern w:val="0"/>
                <w:sz w:val="20"/>
                <w:szCs w:val="20"/>
              </w:rPr>
              <w:t xml:space="preserve">　</w:t>
            </w:r>
          </w:p>
        </w:tc>
        <w:tc>
          <w:tcPr>
            <w:tcW w:w="113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958" w:type="dxa"/>
            <w:gridSpan w:val="5"/>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35</w:t>
            </w:r>
            <w:r w:rsidRPr="00D637D8">
              <w:rPr>
                <w:rFonts w:ascii="宋体" w:hAnsi="宋体" w:cs="宋体" w:hint="eastAsia"/>
                <w:kern w:val="0"/>
                <w:sz w:val="20"/>
                <w:szCs w:val="20"/>
              </w:rPr>
              <w:t xml:space="preserve">　</w:t>
            </w:r>
          </w:p>
        </w:tc>
      </w:tr>
      <w:tr w:rsidR="00083C05" w:rsidRPr="00D637D8" w:rsidTr="00CB37AF">
        <w:trPr>
          <w:gridBefore w:val="1"/>
          <w:wBefore w:w="127" w:type="dxa"/>
          <w:trHeight w:val="351"/>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专业技术要求</w:t>
            </w:r>
          </w:p>
        </w:tc>
        <w:tc>
          <w:tcPr>
            <w:tcW w:w="6777" w:type="dxa"/>
            <w:gridSpan w:val="18"/>
            <w:tcBorders>
              <w:top w:val="single" w:sz="4" w:space="0" w:color="auto"/>
              <w:left w:val="nil"/>
              <w:bottom w:val="single" w:sz="4" w:space="0" w:color="auto"/>
              <w:right w:val="single" w:sz="4" w:space="0" w:color="000000"/>
            </w:tcBorders>
          </w:tcPr>
          <w:p w:rsidR="00083C05" w:rsidRPr="00D637D8" w:rsidRDefault="00083C05" w:rsidP="00B7648C">
            <w:pPr>
              <w:widowControl/>
              <w:spacing w:line="360" w:lineRule="auto"/>
              <w:jc w:val="left"/>
              <w:rPr>
                <w:rFonts w:ascii="宋体" w:cs="宋体"/>
                <w:kern w:val="0"/>
                <w:sz w:val="20"/>
                <w:szCs w:val="20"/>
              </w:rPr>
            </w:pPr>
            <w:r>
              <w:rPr>
                <w:rFonts w:ascii="宋体" w:cs="宋体" w:hint="eastAsia"/>
                <w:kern w:val="0"/>
                <w:sz w:val="20"/>
                <w:szCs w:val="20"/>
              </w:rPr>
              <w:t>拥有</w:t>
            </w:r>
            <w:r>
              <w:rPr>
                <w:rFonts w:ascii="宋体" w:hAnsi="宋体" w:cs="宋体" w:hint="eastAsia"/>
                <w:kern w:val="0"/>
                <w:sz w:val="20"/>
                <w:szCs w:val="20"/>
              </w:rPr>
              <w:t>废润滑油再生循环利用相关技术。</w:t>
            </w:r>
          </w:p>
        </w:tc>
      </w:tr>
      <w:tr w:rsidR="00083C05" w:rsidRPr="00D637D8" w:rsidTr="00E73977">
        <w:trPr>
          <w:gridBefore w:val="1"/>
          <w:wBefore w:w="127" w:type="dxa"/>
          <w:trHeight w:val="712"/>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6777" w:type="dxa"/>
            <w:gridSpan w:val="18"/>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proofErr w:type="gramStart"/>
            <w:r>
              <w:rPr>
                <w:rFonts w:ascii="宋体" w:hAnsi="宋体" w:cs="宋体" w:hint="eastAsia"/>
                <w:kern w:val="0"/>
                <w:sz w:val="20"/>
                <w:szCs w:val="20"/>
              </w:rPr>
              <w:t>从事过废润滑油</w:t>
            </w:r>
            <w:proofErr w:type="gramEnd"/>
            <w:r>
              <w:rPr>
                <w:rFonts w:ascii="宋体" w:hAnsi="宋体" w:cs="宋体" w:hint="eastAsia"/>
                <w:kern w:val="0"/>
                <w:sz w:val="20"/>
                <w:szCs w:val="20"/>
              </w:rPr>
              <w:t>再生循环利用技术开发工作，拥有润滑油生产工艺的开发相关工作经验的优先考虑。，</w:t>
            </w:r>
            <w:r w:rsidRPr="00D637D8">
              <w:rPr>
                <w:rFonts w:ascii="宋体" w:cs="宋体"/>
                <w:kern w:val="0"/>
                <w:sz w:val="20"/>
                <w:szCs w:val="20"/>
              </w:rPr>
              <w:t xml:space="preserve"> </w:t>
            </w:r>
          </w:p>
        </w:tc>
      </w:tr>
      <w:tr w:rsidR="00083C05" w:rsidRPr="00D637D8" w:rsidTr="00E73977">
        <w:trPr>
          <w:gridBefore w:val="1"/>
          <w:wBefore w:w="127" w:type="dxa"/>
          <w:trHeight w:val="425"/>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6777" w:type="dxa"/>
            <w:gridSpan w:val="18"/>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proofErr w:type="gramStart"/>
            <w:r>
              <w:rPr>
                <w:rFonts w:ascii="宋体" w:hAnsi="宋体" w:cs="宋体" w:hint="eastAsia"/>
                <w:kern w:val="0"/>
                <w:sz w:val="20"/>
                <w:szCs w:val="20"/>
              </w:rPr>
              <w:t>疆外知名</w:t>
            </w:r>
            <w:proofErr w:type="gramEnd"/>
            <w:r>
              <w:rPr>
                <w:rFonts w:ascii="宋体" w:hAnsi="宋体" w:cs="宋体" w:hint="eastAsia"/>
                <w:kern w:val="0"/>
                <w:sz w:val="20"/>
                <w:szCs w:val="20"/>
              </w:rPr>
              <w:t>高校，科研院所</w:t>
            </w:r>
          </w:p>
        </w:tc>
      </w:tr>
      <w:tr w:rsidR="00083C05" w:rsidRPr="00D637D8" w:rsidTr="00083C05">
        <w:trPr>
          <w:gridBefore w:val="1"/>
          <w:wBefore w:w="127" w:type="dxa"/>
          <w:trHeight w:val="833"/>
        </w:trPr>
        <w:tc>
          <w:tcPr>
            <w:tcW w:w="2061" w:type="dxa"/>
            <w:gridSpan w:val="3"/>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r w:rsidRPr="00D637D8">
              <w:rPr>
                <w:rFonts w:ascii="宋体" w:cs="宋体"/>
                <w:kern w:val="0"/>
                <w:sz w:val="20"/>
                <w:szCs w:val="20"/>
              </w:rPr>
              <w:br/>
            </w:r>
            <w:r w:rsidRPr="00D637D8">
              <w:rPr>
                <w:rFonts w:ascii="宋体" w:hAnsi="宋体" w:cs="宋体" w:hint="eastAsia"/>
                <w:kern w:val="0"/>
                <w:sz w:val="20"/>
                <w:szCs w:val="20"/>
              </w:rPr>
              <w:t>提供事业平台</w:t>
            </w:r>
          </w:p>
        </w:tc>
        <w:tc>
          <w:tcPr>
            <w:tcW w:w="6777" w:type="dxa"/>
            <w:gridSpan w:val="18"/>
            <w:tcBorders>
              <w:top w:val="single" w:sz="4" w:space="0" w:color="auto"/>
              <w:left w:val="nil"/>
              <w:bottom w:val="single" w:sz="4" w:space="0" w:color="auto"/>
              <w:right w:val="single" w:sz="4" w:space="0" w:color="000000"/>
            </w:tcBorders>
          </w:tcPr>
          <w:p w:rsidR="00083C05" w:rsidRDefault="00083C05" w:rsidP="00B7648C">
            <w:pPr>
              <w:widowControl/>
              <w:jc w:val="left"/>
              <w:rPr>
                <w:rFonts w:ascii="宋体" w:cs="宋体"/>
                <w:kern w:val="0"/>
                <w:sz w:val="20"/>
                <w:szCs w:val="20"/>
              </w:rPr>
            </w:pPr>
            <w:r w:rsidRPr="00D637D8">
              <w:rPr>
                <w:rFonts w:ascii="宋体" w:hAnsi="宋体" w:cs="宋体" w:hint="eastAsia"/>
                <w:kern w:val="0"/>
                <w:sz w:val="20"/>
                <w:szCs w:val="20"/>
              </w:rPr>
              <w:t>（包括工作环境、经费投入、实验条件、团队配置和给予的权限等）</w:t>
            </w:r>
          </w:p>
          <w:p w:rsidR="00083C05" w:rsidRPr="00D637D8" w:rsidRDefault="00083C05" w:rsidP="00B7648C">
            <w:pPr>
              <w:widowControl/>
              <w:jc w:val="left"/>
              <w:rPr>
                <w:rFonts w:ascii="宋体" w:cs="宋体"/>
                <w:kern w:val="0"/>
                <w:sz w:val="20"/>
                <w:szCs w:val="20"/>
              </w:rPr>
            </w:pPr>
            <w:r>
              <w:rPr>
                <w:rFonts w:ascii="宋体" w:hAnsi="宋体" w:cs="宋体" w:hint="eastAsia"/>
                <w:color w:val="000000"/>
                <w:kern w:val="0"/>
                <w:sz w:val="20"/>
                <w:szCs w:val="20"/>
              </w:rPr>
              <w:t>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技术研发所需的服务团队以及完善的检测试验设备，充足的研发经费。</w:t>
            </w:r>
          </w:p>
        </w:tc>
      </w:tr>
      <w:tr w:rsidR="00083C05" w:rsidRPr="00BD309F" w:rsidTr="00083C05">
        <w:trPr>
          <w:gridBefore w:val="1"/>
          <w:wBefore w:w="127" w:type="dxa"/>
          <w:trHeight w:val="980"/>
        </w:trPr>
        <w:tc>
          <w:tcPr>
            <w:tcW w:w="2061" w:type="dxa"/>
            <w:gridSpan w:val="3"/>
            <w:tcBorders>
              <w:top w:val="nil"/>
              <w:left w:val="single" w:sz="4" w:space="0" w:color="auto"/>
              <w:bottom w:val="single" w:sz="4" w:space="0" w:color="auto"/>
              <w:right w:val="single" w:sz="4" w:space="0" w:color="auto"/>
            </w:tcBorders>
            <w:vAlign w:val="center"/>
          </w:tcPr>
          <w:p w:rsidR="00083C05" w:rsidRPr="00936191"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6777" w:type="dxa"/>
            <w:gridSpan w:val="18"/>
            <w:tcBorders>
              <w:top w:val="single" w:sz="4" w:space="0" w:color="auto"/>
              <w:left w:val="nil"/>
              <w:bottom w:val="single" w:sz="4" w:space="0" w:color="auto"/>
              <w:right w:val="single" w:sz="4" w:space="0" w:color="000000"/>
            </w:tcBorders>
          </w:tcPr>
          <w:p w:rsidR="00083C05" w:rsidRDefault="00083C05" w:rsidP="00B7648C">
            <w:pPr>
              <w:widowControl/>
              <w:jc w:val="left"/>
              <w:rPr>
                <w:rFonts w:ascii="宋体" w:cs="宋体"/>
                <w:kern w:val="0"/>
                <w:sz w:val="20"/>
                <w:szCs w:val="20"/>
              </w:rPr>
            </w:pPr>
            <w:r w:rsidRPr="00D637D8">
              <w:rPr>
                <w:rFonts w:ascii="宋体" w:hAnsi="宋体" w:cs="宋体" w:hint="eastAsia"/>
                <w:kern w:val="0"/>
                <w:sz w:val="20"/>
                <w:szCs w:val="20"/>
              </w:rPr>
              <w:t>（需写明年薪和住房条件、福利待遇等）</w:t>
            </w:r>
          </w:p>
          <w:p w:rsidR="00083C05" w:rsidRPr="00936191" w:rsidRDefault="00083C05" w:rsidP="00B7648C">
            <w:pPr>
              <w:widowControl/>
              <w:ind w:left="100" w:hangingChars="50" w:hanging="100"/>
              <w:jc w:val="left"/>
              <w:rPr>
                <w:rFonts w:ascii="宋体" w:cs="宋体"/>
                <w:kern w:val="0"/>
                <w:sz w:val="20"/>
                <w:szCs w:val="20"/>
              </w:rPr>
            </w:pPr>
            <w:r>
              <w:rPr>
                <w:rFonts w:ascii="宋体" w:hAnsi="宋体" w:cs="宋体" w:hint="eastAsia"/>
                <w:kern w:val="0"/>
                <w:sz w:val="20"/>
                <w:szCs w:val="20"/>
              </w:rPr>
              <w:t>年薪5</w:t>
            </w:r>
            <w:r>
              <w:rPr>
                <w:rFonts w:ascii="宋体" w:hAnsi="宋体" w:cs="宋体"/>
                <w:kern w:val="0"/>
                <w:sz w:val="20"/>
                <w:szCs w:val="20"/>
              </w:rPr>
              <w:t>—</w:t>
            </w:r>
            <w:r>
              <w:rPr>
                <w:rFonts w:ascii="宋体" w:hAnsi="宋体" w:cs="宋体" w:hint="eastAsia"/>
                <w:kern w:val="0"/>
                <w:sz w:val="20"/>
                <w:szCs w:val="20"/>
              </w:rPr>
              <w:t>6万元</w:t>
            </w:r>
            <w:r w:rsidRPr="00936191">
              <w:rPr>
                <w:rFonts w:ascii="宋体" w:hAnsi="宋体" w:cs="宋体"/>
                <w:kern w:val="0"/>
                <w:sz w:val="20"/>
                <w:szCs w:val="20"/>
              </w:rPr>
              <w:t>+</w:t>
            </w:r>
            <w:r w:rsidRPr="00936191">
              <w:rPr>
                <w:rFonts w:ascii="宋体" w:hAnsi="宋体" w:cs="宋体" w:hint="eastAsia"/>
                <w:kern w:val="0"/>
                <w:sz w:val="20"/>
                <w:szCs w:val="20"/>
              </w:rPr>
              <w:t>各类补贴</w:t>
            </w:r>
            <w:r w:rsidRPr="00936191">
              <w:rPr>
                <w:rFonts w:ascii="宋体" w:hAnsi="宋体" w:cs="宋体"/>
                <w:kern w:val="0"/>
                <w:sz w:val="20"/>
                <w:szCs w:val="20"/>
              </w:rPr>
              <w:t>+</w:t>
            </w:r>
            <w:r>
              <w:rPr>
                <w:rFonts w:ascii="宋体" w:hAnsi="宋体" w:cs="宋体" w:hint="eastAsia"/>
                <w:kern w:val="0"/>
                <w:sz w:val="20"/>
                <w:szCs w:val="20"/>
              </w:rPr>
              <w:t>绩效提成，来</w:t>
            </w:r>
            <w:proofErr w:type="gramStart"/>
            <w:r>
              <w:rPr>
                <w:rFonts w:ascii="宋体" w:hAnsi="宋体" w:cs="宋体" w:hint="eastAsia"/>
                <w:kern w:val="0"/>
                <w:sz w:val="20"/>
                <w:szCs w:val="20"/>
              </w:rPr>
              <w:t>疆工作</w:t>
            </w:r>
            <w:proofErr w:type="gramEnd"/>
            <w:r>
              <w:rPr>
                <w:rFonts w:ascii="宋体" w:hAnsi="宋体" w:cs="宋体" w:hint="eastAsia"/>
                <w:kern w:val="0"/>
                <w:sz w:val="20"/>
                <w:szCs w:val="20"/>
              </w:rPr>
              <w:t>期间提供食宿，交通补助，在新疆工作时间不限定，</w:t>
            </w:r>
          </w:p>
        </w:tc>
      </w:tr>
      <w:tr w:rsidR="00083C05" w:rsidRPr="00D637D8" w:rsidTr="00083C05">
        <w:trPr>
          <w:gridBefore w:val="1"/>
          <w:wBefore w:w="127" w:type="dxa"/>
          <w:trHeight w:val="690"/>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083C05">
        <w:trPr>
          <w:gridBefore w:val="1"/>
          <w:wBefore w:w="127" w:type="dxa"/>
          <w:trHeight w:val="690"/>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083C05">
        <w:trPr>
          <w:gridBefore w:val="1"/>
          <w:wBefore w:w="127" w:type="dxa"/>
          <w:trHeight w:val="690"/>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r w:rsidR="00083C05" w:rsidRPr="00AE7703" w:rsidTr="00083C05">
        <w:trPr>
          <w:gridBefore w:val="1"/>
          <w:wBefore w:w="127" w:type="dxa"/>
          <w:trHeight w:val="885"/>
        </w:trPr>
        <w:tc>
          <w:tcPr>
            <w:tcW w:w="8838" w:type="dxa"/>
            <w:gridSpan w:val="21"/>
            <w:tcBorders>
              <w:top w:val="nil"/>
              <w:left w:val="nil"/>
              <w:bottom w:val="nil"/>
              <w:right w:val="nil"/>
            </w:tcBorders>
            <w:vAlign w:val="center"/>
          </w:tcPr>
          <w:p w:rsidR="00083C05" w:rsidRPr="00E73977" w:rsidRDefault="00E73977" w:rsidP="00E73977">
            <w:pPr>
              <w:widowControl/>
              <w:rPr>
                <w:rFonts w:ascii="方正小标宋_GBK" w:eastAsia="方正小标宋_GBK" w:hAnsi="宋体" w:cs="宋体"/>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w:t>
            </w:r>
            <w:r w:rsidR="00083C05" w:rsidRPr="00E73977">
              <w:rPr>
                <w:rFonts w:ascii="方正小标宋_GBK" w:eastAsia="方正小标宋_GBK" w:hAnsi="宋体" w:cs="宋体" w:hint="eastAsia"/>
                <w:kern w:val="0"/>
                <w:sz w:val="30"/>
                <w:szCs w:val="30"/>
              </w:rPr>
              <w:t>高层次全职创新人才引进需求信息表</w:t>
            </w:r>
          </w:p>
        </w:tc>
      </w:tr>
      <w:tr w:rsidR="00083C05" w:rsidRPr="00D637D8" w:rsidTr="00E73977">
        <w:trPr>
          <w:gridBefore w:val="1"/>
          <w:wBefore w:w="127" w:type="dxa"/>
          <w:trHeight w:val="386"/>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单位名称</w:t>
            </w:r>
          </w:p>
        </w:tc>
        <w:tc>
          <w:tcPr>
            <w:tcW w:w="4056" w:type="dxa"/>
            <w:gridSpan w:val="10"/>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新疆隆成实业集团有限公司</w:t>
            </w:r>
            <w:r w:rsidRPr="00D637D8">
              <w:rPr>
                <w:rFonts w:ascii="宋体" w:hAnsi="宋体" w:cs="宋体" w:hint="eastAsia"/>
                <w:kern w:val="0"/>
                <w:sz w:val="20"/>
                <w:szCs w:val="20"/>
              </w:rPr>
              <w:t xml:space="preserve">　</w:t>
            </w:r>
          </w:p>
        </w:tc>
        <w:tc>
          <w:tcPr>
            <w:tcW w:w="1408"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单位类型</w:t>
            </w:r>
          </w:p>
        </w:tc>
        <w:tc>
          <w:tcPr>
            <w:tcW w:w="1702" w:type="dxa"/>
            <w:gridSpan w:val="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Pr>
                <w:rFonts w:ascii="宋体" w:hAnsi="宋体" w:cs="宋体" w:hint="eastAsia"/>
                <w:kern w:val="0"/>
                <w:sz w:val="20"/>
                <w:szCs w:val="20"/>
              </w:rPr>
              <w:t>民营企业</w:t>
            </w:r>
          </w:p>
        </w:tc>
      </w:tr>
      <w:tr w:rsidR="00083C05" w:rsidRPr="00130B33" w:rsidTr="00E73977">
        <w:trPr>
          <w:gridBefore w:val="1"/>
          <w:wBefore w:w="127" w:type="dxa"/>
          <w:trHeight w:val="3538"/>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单位简介（</w:t>
            </w:r>
            <w:r w:rsidRPr="00D637D8">
              <w:rPr>
                <w:rFonts w:ascii="宋体" w:hAnsi="宋体" w:cs="宋体"/>
                <w:kern w:val="0"/>
                <w:sz w:val="20"/>
                <w:szCs w:val="20"/>
              </w:rPr>
              <w:t>300</w:t>
            </w:r>
            <w:r w:rsidRPr="00D637D8">
              <w:rPr>
                <w:rFonts w:ascii="宋体" w:hAnsi="宋体" w:cs="宋体" w:hint="eastAsia"/>
                <w:kern w:val="0"/>
                <w:sz w:val="20"/>
                <w:szCs w:val="20"/>
              </w:rPr>
              <w:t>字左右）</w:t>
            </w:r>
          </w:p>
        </w:tc>
        <w:tc>
          <w:tcPr>
            <w:tcW w:w="7166" w:type="dxa"/>
            <w:gridSpan w:val="19"/>
            <w:tcBorders>
              <w:top w:val="single" w:sz="4" w:space="0" w:color="auto"/>
              <w:left w:val="nil"/>
              <w:bottom w:val="single" w:sz="4" w:space="0" w:color="auto"/>
              <w:right w:val="single" w:sz="4" w:space="0" w:color="auto"/>
            </w:tcBorders>
            <w:vAlign w:val="center"/>
          </w:tcPr>
          <w:p w:rsidR="00083C05" w:rsidRPr="00130B33" w:rsidRDefault="00083C05" w:rsidP="00B7648C">
            <w:pPr>
              <w:spacing w:line="360" w:lineRule="auto"/>
              <w:ind w:firstLineChars="200" w:firstLine="400"/>
              <w:rPr>
                <w:rFonts w:ascii="宋体" w:cs="宋体"/>
                <w:kern w:val="0"/>
                <w:sz w:val="20"/>
                <w:szCs w:val="20"/>
              </w:rPr>
            </w:pPr>
            <w:r w:rsidRPr="00D649A3">
              <w:rPr>
                <w:rFonts w:ascii="宋体" w:hAnsi="宋体" w:cs="宋体" w:hint="eastAsia"/>
                <w:kern w:val="0"/>
                <w:sz w:val="20"/>
                <w:szCs w:val="20"/>
              </w:rPr>
              <w:t>新疆隆成实业集团有限公司是一家具有</w:t>
            </w:r>
            <w:r w:rsidRPr="00D649A3">
              <w:rPr>
                <w:rFonts w:ascii="宋体" w:hAnsi="宋体" w:cs="宋体"/>
                <w:kern w:val="0"/>
                <w:sz w:val="20"/>
                <w:szCs w:val="20"/>
              </w:rPr>
              <w:t>16</w:t>
            </w:r>
            <w:r w:rsidRPr="00D649A3">
              <w:rPr>
                <w:rFonts w:ascii="宋体" w:hAnsi="宋体" w:cs="宋体" w:hint="eastAsia"/>
                <w:kern w:val="0"/>
                <w:sz w:val="20"/>
                <w:szCs w:val="20"/>
              </w:rPr>
              <w:t>年发展历史、新疆乃至西北五</w:t>
            </w:r>
            <w:proofErr w:type="gramStart"/>
            <w:r w:rsidRPr="00D649A3">
              <w:rPr>
                <w:rFonts w:ascii="宋体" w:hAnsi="宋体" w:cs="宋体" w:hint="eastAsia"/>
                <w:kern w:val="0"/>
                <w:sz w:val="20"/>
                <w:szCs w:val="20"/>
              </w:rPr>
              <w:t>省规模</w:t>
            </w:r>
            <w:proofErr w:type="gramEnd"/>
            <w:r w:rsidRPr="00D649A3">
              <w:rPr>
                <w:rFonts w:ascii="宋体" w:hAnsi="宋体" w:cs="宋体" w:hint="eastAsia"/>
                <w:kern w:val="0"/>
                <w:sz w:val="20"/>
                <w:szCs w:val="20"/>
              </w:rPr>
              <w:t>最大的民营润滑油生产制造商</w:t>
            </w:r>
            <w:r w:rsidRPr="00D649A3">
              <w:rPr>
                <w:rFonts w:ascii="宋体" w:hAnsi="宋体" w:cs="宋体"/>
                <w:kern w:val="0"/>
                <w:sz w:val="20"/>
                <w:szCs w:val="20"/>
              </w:rPr>
              <w:t xml:space="preserve">, </w:t>
            </w:r>
            <w:r w:rsidRPr="00D649A3">
              <w:rPr>
                <w:rFonts w:ascii="宋体" w:hAnsi="宋体" w:cs="宋体" w:hint="eastAsia"/>
                <w:kern w:val="0"/>
                <w:sz w:val="20"/>
                <w:szCs w:val="20"/>
              </w:rPr>
              <w:t>也是西北民营润滑油行业的领军企业。公司拥有三个润滑油生产</w:t>
            </w:r>
            <w:r>
              <w:rPr>
                <w:rFonts w:ascii="宋体" w:hAnsi="宋体" w:cs="宋体" w:hint="eastAsia"/>
                <w:kern w:val="0"/>
                <w:sz w:val="20"/>
                <w:szCs w:val="20"/>
              </w:rPr>
              <w:t>基地</w:t>
            </w:r>
            <w:r w:rsidRPr="00D649A3">
              <w:rPr>
                <w:rFonts w:ascii="宋体" w:hAnsi="宋体" w:cs="宋体" w:hint="eastAsia"/>
                <w:kern w:val="0"/>
                <w:sz w:val="20"/>
                <w:szCs w:val="20"/>
              </w:rPr>
              <w:t>、</w:t>
            </w:r>
            <w:r>
              <w:rPr>
                <w:rFonts w:ascii="宋体" w:hAnsi="宋体" w:cs="宋体" w:hint="eastAsia"/>
                <w:kern w:val="0"/>
                <w:sz w:val="20"/>
                <w:szCs w:val="20"/>
              </w:rPr>
              <w:t>南京和广州两家销售公司。一家润滑油领域的院士专家工作站、</w:t>
            </w:r>
            <w:r w:rsidRPr="00D649A3">
              <w:rPr>
                <w:rFonts w:ascii="宋体" w:hAnsi="宋体" w:cs="宋体" w:hint="eastAsia"/>
                <w:kern w:val="0"/>
                <w:sz w:val="20"/>
                <w:szCs w:val="20"/>
              </w:rPr>
              <w:t>一家自治区级润滑油脂</w:t>
            </w:r>
            <w:r>
              <w:rPr>
                <w:rFonts w:ascii="宋体" w:hAnsi="宋体" w:cs="宋体" w:hint="eastAsia"/>
                <w:kern w:val="0"/>
                <w:sz w:val="20"/>
                <w:szCs w:val="20"/>
              </w:rPr>
              <w:t>，化工助剂</w:t>
            </w:r>
            <w:r w:rsidRPr="00D649A3">
              <w:rPr>
                <w:rFonts w:ascii="宋体" w:hAnsi="宋体" w:cs="宋体" w:hint="eastAsia"/>
                <w:kern w:val="0"/>
                <w:sz w:val="20"/>
                <w:szCs w:val="20"/>
              </w:rPr>
              <w:t>技术研发中心、一</w:t>
            </w:r>
            <w:smartTag w:uri="urn:schemas-microsoft-com:office:smarttags" w:element="PersonName">
              <w:smartTagPr>
                <w:attr w:name="ProductID" w:val="家"/>
              </w:smartTagPr>
              <w:r w:rsidRPr="00D649A3">
                <w:rPr>
                  <w:rFonts w:ascii="宋体" w:hAnsi="宋体" w:cs="宋体" w:hint="eastAsia"/>
                  <w:kern w:val="0"/>
                  <w:sz w:val="20"/>
                  <w:szCs w:val="20"/>
                </w:rPr>
                <w:t>家</w:t>
              </w:r>
            </w:smartTag>
            <w:r w:rsidRPr="00D649A3">
              <w:rPr>
                <w:rFonts w:ascii="宋体" w:hAnsi="宋体" w:cs="宋体" w:hint="eastAsia"/>
                <w:kern w:val="0"/>
                <w:sz w:val="20"/>
                <w:szCs w:val="20"/>
              </w:rPr>
              <w:t>博士后科研工作站</w:t>
            </w:r>
            <w:r>
              <w:rPr>
                <w:rFonts w:ascii="宋体" w:hAnsi="宋体" w:cs="宋体" w:hint="eastAsia"/>
                <w:kern w:val="0"/>
                <w:sz w:val="20"/>
                <w:szCs w:val="20"/>
              </w:rPr>
              <w:t xml:space="preserve"> 。还拥有</w:t>
            </w:r>
            <w:r w:rsidRPr="00D649A3">
              <w:rPr>
                <w:rFonts w:ascii="宋体" w:hAnsi="宋体" w:cs="宋体" w:hint="eastAsia"/>
                <w:kern w:val="0"/>
                <w:sz w:val="20"/>
                <w:szCs w:val="20"/>
              </w:rPr>
              <w:t>新疆唯一一家</w:t>
            </w:r>
            <w:r>
              <w:rPr>
                <w:rFonts w:ascii="宋体" w:hAnsi="宋体" w:cs="宋体" w:hint="eastAsia"/>
                <w:kern w:val="0"/>
                <w:sz w:val="20"/>
                <w:szCs w:val="20"/>
              </w:rPr>
              <w:t>以生产研发</w:t>
            </w:r>
            <w:r>
              <w:rPr>
                <w:rFonts w:ascii="宋体" w:hAnsi="宋体" w:cs="宋体"/>
                <w:kern w:val="0"/>
                <w:sz w:val="20"/>
                <w:szCs w:val="20"/>
              </w:rPr>
              <w:t>PVC</w:t>
            </w:r>
            <w:r w:rsidRPr="00D649A3">
              <w:rPr>
                <w:rFonts w:ascii="宋体" w:hAnsi="宋体" w:cs="宋体" w:hint="eastAsia"/>
                <w:kern w:val="0"/>
                <w:sz w:val="20"/>
                <w:szCs w:val="20"/>
              </w:rPr>
              <w:t>助剂</w:t>
            </w:r>
            <w:r>
              <w:rPr>
                <w:rFonts w:ascii="宋体" w:hAnsi="宋体" w:cs="宋体" w:hint="eastAsia"/>
                <w:kern w:val="0"/>
                <w:sz w:val="20"/>
                <w:szCs w:val="20"/>
              </w:rPr>
              <w:t>等化学助剂的企业、</w:t>
            </w:r>
            <w:r w:rsidRPr="00D649A3">
              <w:rPr>
                <w:rFonts w:ascii="宋体" w:hAnsi="宋体" w:cs="宋体" w:hint="eastAsia"/>
                <w:kern w:val="0"/>
                <w:sz w:val="20"/>
                <w:szCs w:val="20"/>
              </w:rPr>
              <w:t>公司以润滑油（脂）、化工助剂的生产和销售为主营业务，年销售额达</w:t>
            </w:r>
            <w:r w:rsidRPr="00D649A3">
              <w:rPr>
                <w:rFonts w:ascii="宋体" w:hAnsi="宋体" w:cs="宋体"/>
                <w:kern w:val="0"/>
                <w:sz w:val="20"/>
                <w:szCs w:val="20"/>
              </w:rPr>
              <w:t>6</w:t>
            </w:r>
            <w:r w:rsidRPr="00D649A3">
              <w:rPr>
                <w:rFonts w:ascii="宋体" w:hAnsi="宋体" w:cs="宋体" w:hint="eastAsia"/>
                <w:kern w:val="0"/>
                <w:sz w:val="20"/>
                <w:szCs w:val="20"/>
              </w:rPr>
              <w:t>亿元，公司的“金雪驰”产品先后荣获“中国驰名商标”、“新疆名牌产品”等荣誉。产品遍布新疆各地州，并远销甘肃、陕西、四川</w:t>
            </w:r>
            <w:r>
              <w:rPr>
                <w:rFonts w:ascii="宋体" w:hAnsi="宋体" w:cs="宋体" w:hint="eastAsia"/>
                <w:kern w:val="0"/>
                <w:sz w:val="20"/>
                <w:szCs w:val="20"/>
              </w:rPr>
              <w:t>、</w:t>
            </w:r>
            <w:r w:rsidRPr="00D649A3">
              <w:rPr>
                <w:rFonts w:ascii="宋体" w:hAnsi="宋体" w:cs="宋体" w:hint="eastAsia"/>
                <w:kern w:val="0"/>
                <w:sz w:val="20"/>
                <w:szCs w:val="20"/>
              </w:rPr>
              <w:t>东北、华北等二十多个省区。</w:t>
            </w:r>
            <w:r w:rsidRPr="00D649A3">
              <w:rPr>
                <w:rFonts w:ascii="宋体" w:hAnsi="宋体" w:cs="宋体"/>
                <w:kern w:val="0"/>
                <w:sz w:val="20"/>
                <w:szCs w:val="20"/>
              </w:rPr>
              <w:t xml:space="preserve">  </w:t>
            </w:r>
          </w:p>
        </w:tc>
      </w:tr>
      <w:tr w:rsidR="00083C05" w:rsidRPr="00D637D8" w:rsidTr="00E73977">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引进岗位名称</w:t>
            </w:r>
          </w:p>
        </w:tc>
        <w:tc>
          <w:tcPr>
            <w:tcW w:w="2852"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技术研发中心主任</w:t>
            </w:r>
          </w:p>
        </w:tc>
        <w:tc>
          <w:tcPr>
            <w:tcW w:w="1204"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专业领域</w:t>
            </w:r>
          </w:p>
        </w:tc>
        <w:tc>
          <w:tcPr>
            <w:tcW w:w="3110" w:type="dxa"/>
            <w:gridSpan w:val="9"/>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高分子材料、石油化工，分析检测等化工相关专业</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632"/>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岗位职责</w:t>
            </w:r>
          </w:p>
        </w:tc>
        <w:tc>
          <w:tcPr>
            <w:tcW w:w="7166" w:type="dxa"/>
            <w:gridSpan w:val="19"/>
            <w:tcBorders>
              <w:top w:val="single" w:sz="4" w:space="0" w:color="auto"/>
              <w:left w:val="nil"/>
              <w:bottom w:val="single" w:sz="4" w:space="0" w:color="auto"/>
              <w:right w:val="single" w:sz="4" w:space="0" w:color="000000"/>
            </w:tcBorders>
          </w:tcPr>
          <w:p w:rsidR="00083C05" w:rsidRPr="00E73977"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任职部门：润滑油公司、化工助剂公司</w:t>
            </w:r>
          </w:p>
          <w:p w:rsidR="00083C05" w:rsidRPr="00E73977" w:rsidRDefault="00083C05" w:rsidP="00E73977">
            <w:pPr>
              <w:spacing w:line="360" w:lineRule="auto"/>
              <w:jc w:val="left"/>
              <w:rPr>
                <w:rFonts w:ascii="宋体" w:hAnsi="宋体" w:cs="宋体"/>
                <w:kern w:val="0"/>
                <w:sz w:val="20"/>
                <w:szCs w:val="20"/>
              </w:rPr>
            </w:pPr>
            <w:r>
              <w:rPr>
                <w:rFonts w:ascii="宋体" w:hAnsi="宋体" w:cs="宋体" w:hint="eastAsia"/>
                <w:kern w:val="0"/>
                <w:sz w:val="20"/>
                <w:szCs w:val="20"/>
              </w:rPr>
              <w:t>岗位描述：</w:t>
            </w:r>
            <w:r w:rsidR="00E73977">
              <w:rPr>
                <w:rFonts w:ascii="宋体" w:hAnsi="宋体" w:cs="宋体" w:hint="eastAsia"/>
                <w:kern w:val="0"/>
                <w:sz w:val="20"/>
                <w:szCs w:val="20"/>
              </w:rPr>
              <w:t>1、</w:t>
            </w:r>
            <w:r w:rsidRPr="00627A93">
              <w:rPr>
                <w:rFonts w:ascii="宋体" w:hAnsi="宋体" w:cs="宋体"/>
                <w:kern w:val="0"/>
                <w:sz w:val="20"/>
                <w:szCs w:val="20"/>
              </w:rPr>
              <w:t>负责完成公司</w:t>
            </w:r>
            <w:hyperlink r:id="rId14" w:tgtFrame="_blank" w:history="1">
              <w:r w:rsidRPr="00627A93">
                <w:rPr>
                  <w:rFonts w:ascii="宋体" w:hAnsi="宋体" w:cs="宋体"/>
                  <w:kern w:val="0"/>
                  <w:sz w:val="20"/>
                  <w:szCs w:val="20"/>
                </w:rPr>
                <w:t>新产品开发</w:t>
              </w:r>
            </w:hyperlink>
            <w:r w:rsidRPr="00627A93">
              <w:rPr>
                <w:rFonts w:ascii="宋体" w:hAnsi="宋体" w:cs="宋体"/>
                <w:kern w:val="0"/>
                <w:sz w:val="20"/>
                <w:szCs w:val="20"/>
              </w:rPr>
              <w:t>计划；</w:t>
            </w:r>
            <w:r w:rsidR="00E73977">
              <w:rPr>
                <w:rFonts w:ascii="宋体" w:hAnsi="宋体" w:cs="宋体"/>
                <w:kern w:val="0"/>
                <w:sz w:val="20"/>
                <w:szCs w:val="20"/>
              </w:rPr>
              <w:t xml:space="preserve"> </w:t>
            </w:r>
            <w:r>
              <w:rPr>
                <w:rFonts w:ascii="宋体" w:hAnsi="宋体" w:cs="宋体" w:hint="eastAsia"/>
                <w:kern w:val="0"/>
                <w:sz w:val="20"/>
                <w:szCs w:val="20"/>
              </w:rPr>
              <w:t>2、</w:t>
            </w:r>
            <w:r w:rsidRPr="00627A93">
              <w:rPr>
                <w:rFonts w:ascii="宋体" w:hAnsi="宋体" w:cs="宋体"/>
                <w:kern w:val="0"/>
                <w:sz w:val="20"/>
                <w:szCs w:val="20"/>
              </w:rPr>
              <w:t>负责编制新产品相关的技术、工艺文件及检验标准；</w:t>
            </w:r>
            <w:r>
              <w:rPr>
                <w:rFonts w:ascii="宋体" w:hAnsi="宋体" w:cs="宋体" w:hint="eastAsia"/>
                <w:kern w:val="0"/>
                <w:sz w:val="20"/>
                <w:szCs w:val="20"/>
              </w:rPr>
              <w:t>3、</w:t>
            </w:r>
            <w:r w:rsidRPr="00627A93">
              <w:rPr>
                <w:rFonts w:ascii="宋体" w:hAnsi="宋体" w:cs="宋体"/>
                <w:kern w:val="0"/>
                <w:sz w:val="20"/>
                <w:szCs w:val="20"/>
              </w:rPr>
              <w:t>负责收集国内外技术资料，关注产品动向</w:t>
            </w:r>
            <w:r w:rsidRPr="00627A93">
              <w:rPr>
                <w:rFonts w:ascii="宋体" w:hAnsi="宋体" w:cs="宋体" w:hint="eastAsia"/>
                <w:kern w:val="0"/>
                <w:sz w:val="20"/>
                <w:szCs w:val="20"/>
              </w:rPr>
              <w:t xml:space="preserve"> </w:t>
            </w:r>
            <w:r>
              <w:rPr>
                <w:rFonts w:ascii="宋体" w:hAnsi="宋体" w:cs="宋体" w:hint="eastAsia"/>
                <w:kern w:val="0"/>
                <w:sz w:val="20"/>
                <w:szCs w:val="20"/>
              </w:rPr>
              <w:t>4、</w:t>
            </w:r>
            <w:r w:rsidRPr="00627A93">
              <w:rPr>
                <w:rFonts w:ascii="宋体" w:hAnsi="宋体" w:cs="宋体"/>
                <w:kern w:val="0"/>
                <w:sz w:val="20"/>
                <w:szCs w:val="20"/>
              </w:rPr>
              <w:t>负责技术工艺培训，对生产线进行技术指导；</w:t>
            </w:r>
            <w:r>
              <w:rPr>
                <w:rFonts w:ascii="宋体" w:hAnsi="宋体" w:cs="宋体" w:hint="eastAsia"/>
                <w:kern w:val="0"/>
                <w:sz w:val="20"/>
                <w:szCs w:val="20"/>
              </w:rPr>
              <w:t>5、</w:t>
            </w:r>
            <w:r w:rsidRPr="00627A93">
              <w:rPr>
                <w:rFonts w:ascii="宋体" w:hAnsi="宋体" w:cs="宋体"/>
                <w:kern w:val="0"/>
                <w:sz w:val="20"/>
                <w:szCs w:val="20"/>
              </w:rPr>
              <w:t>负责</w:t>
            </w:r>
            <w:hyperlink r:id="rId15" w:tgtFrame="_blank" w:history="1">
              <w:r w:rsidRPr="00627A93">
                <w:rPr>
                  <w:rFonts w:ascii="宋体" w:hAnsi="宋体" w:cs="宋体"/>
                  <w:kern w:val="0"/>
                  <w:sz w:val="20"/>
                  <w:szCs w:val="20"/>
                </w:rPr>
                <w:t>新产品开发</w:t>
              </w:r>
            </w:hyperlink>
            <w:r w:rsidRPr="00627A93">
              <w:rPr>
                <w:rFonts w:ascii="宋体" w:hAnsi="宋体" w:cs="宋体"/>
                <w:kern w:val="0"/>
                <w:sz w:val="20"/>
                <w:szCs w:val="20"/>
              </w:rPr>
              <w:t>，采取新工艺、新技术、</w:t>
            </w:r>
            <w:hyperlink r:id="rId16" w:tgtFrame="_blank" w:history="1">
              <w:r w:rsidRPr="00627A93">
                <w:rPr>
                  <w:rFonts w:ascii="宋体" w:hAnsi="宋体" w:cs="宋体"/>
                  <w:kern w:val="0"/>
                  <w:sz w:val="20"/>
                  <w:szCs w:val="20"/>
                </w:rPr>
                <w:t>新材料</w:t>
              </w:r>
            </w:hyperlink>
            <w:r w:rsidRPr="00627A93">
              <w:rPr>
                <w:rFonts w:ascii="宋体" w:hAnsi="宋体" w:cs="宋体"/>
                <w:kern w:val="0"/>
                <w:sz w:val="20"/>
                <w:szCs w:val="20"/>
              </w:rPr>
              <w:t>以提高产品质量</w:t>
            </w:r>
            <w:r>
              <w:rPr>
                <w:rFonts w:ascii="宋体" w:hAnsi="宋体" w:cs="宋体" w:hint="eastAsia"/>
                <w:kern w:val="0"/>
                <w:sz w:val="20"/>
                <w:szCs w:val="20"/>
              </w:rPr>
              <w:t>6、技术中心的团队管理工作</w:t>
            </w:r>
          </w:p>
        </w:tc>
      </w:tr>
      <w:tr w:rsidR="00083C05" w:rsidRPr="00D637D8" w:rsidTr="00E73977">
        <w:trPr>
          <w:gridBefore w:val="1"/>
          <w:wBefore w:w="127" w:type="dxa"/>
          <w:trHeight w:val="473"/>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职称要求</w:t>
            </w:r>
          </w:p>
        </w:tc>
        <w:tc>
          <w:tcPr>
            <w:tcW w:w="1401" w:type="dxa"/>
            <w:gridSpan w:val="3"/>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中级</w:t>
            </w:r>
            <w:proofErr w:type="gramStart"/>
            <w:r>
              <w:rPr>
                <w:rFonts w:ascii="宋体" w:hAnsi="宋体" w:cs="宋体" w:hint="eastAsia"/>
                <w:kern w:val="0"/>
                <w:sz w:val="20"/>
                <w:szCs w:val="20"/>
              </w:rPr>
              <w:t>以上</w:t>
            </w:r>
            <w:r w:rsidRPr="00D637D8">
              <w:rPr>
                <w:rFonts w:ascii="宋体" w:hAnsi="宋体" w:cs="宋体" w:hint="eastAsia"/>
                <w:kern w:val="0"/>
                <w:sz w:val="20"/>
                <w:szCs w:val="20"/>
              </w:rPr>
              <w:t xml:space="preserve">　</w:t>
            </w:r>
            <w:proofErr w:type="gramEnd"/>
          </w:p>
        </w:tc>
        <w:tc>
          <w:tcPr>
            <w:tcW w:w="1451" w:type="dxa"/>
            <w:gridSpan w:val="4"/>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学历学位要求</w:t>
            </w:r>
          </w:p>
        </w:tc>
        <w:tc>
          <w:tcPr>
            <w:tcW w:w="1204" w:type="dxa"/>
            <w:gridSpan w:val="3"/>
            <w:tcBorders>
              <w:top w:val="nil"/>
              <w:left w:val="nil"/>
              <w:bottom w:val="single" w:sz="4" w:space="0" w:color="auto"/>
              <w:right w:val="single" w:sz="4" w:space="0" w:color="auto"/>
            </w:tcBorders>
            <w:vAlign w:val="center"/>
          </w:tcPr>
          <w:p w:rsidR="00083C05" w:rsidRPr="00130B33" w:rsidRDefault="00083C05" w:rsidP="00B7648C">
            <w:pPr>
              <w:widowControl/>
              <w:jc w:val="center"/>
              <w:rPr>
                <w:rFonts w:ascii="宋体" w:cs="宋体"/>
                <w:kern w:val="0"/>
                <w:sz w:val="20"/>
                <w:szCs w:val="20"/>
              </w:rPr>
            </w:pPr>
            <w:r w:rsidRPr="00130B33">
              <w:rPr>
                <w:rFonts w:ascii="宋体" w:hAnsi="宋体" w:cs="宋体" w:hint="eastAsia"/>
                <w:kern w:val="0"/>
                <w:sz w:val="20"/>
                <w:szCs w:val="20"/>
              </w:rPr>
              <w:t xml:space="preserve">博士　</w:t>
            </w:r>
          </w:p>
        </w:tc>
        <w:tc>
          <w:tcPr>
            <w:tcW w:w="1408"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年龄要求</w:t>
            </w:r>
          </w:p>
        </w:tc>
        <w:tc>
          <w:tcPr>
            <w:tcW w:w="1702" w:type="dxa"/>
            <w:gridSpan w:val="2"/>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40岁以下</w:t>
            </w:r>
          </w:p>
        </w:tc>
      </w:tr>
      <w:tr w:rsidR="00083C05" w:rsidRPr="00D637D8" w:rsidTr="00E73977">
        <w:trPr>
          <w:gridBefore w:val="1"/>
          <w:wBefore w:w="127" w:type="dxa"/>
          <w:trHeight w:val="409"/>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专业特长要求</w:t>
            </w:r>
          </w:p>
        </w:tc>
        <w:tc>
          <w:tcPr>
            <w:tcW w:w="7166" w:type="dxa"/>
            <w:gridSpan w:val="19"/>
            <w:tcBorders>
              <w:top w:val="single" w:sz="4" w:space="0" w:color="auto"/>
              <w:left w:val="nil"/>
              <w:bottom w:val="single" w:sz="4" w:space="0" w:color="auto"/>
              <w:right w:val="single" w:sz="4" w:space="0" w:color="000000"/>
            </w:tcBorders>
          </w:tcPr>
          <w:p w:rsidR="00083C05" w:rsidRPr="00D637D8" w:rsidRDefault="00083C05" w:rsidP="00B7648C">
            <w:pPr>
              <w:widowControl/>
              <w:jc w:val="left"/>
              <w:rPr>
                <w:rFonts w:ascii="宋体" w:cs="宋体"/>
                <w:kern w:val="0"/>
                <w:sz w:val="20"/>
                <w:szCs w:val="20"/>
              </w:rPr>
            </w:pPr>
            <w:r>
              <w:rPr>
                <w:rFonts w:ascii="宋体" w:hAnsi="宋体" w:cs="宋体" w:hint="eastAsia"/>
                <w:kern w:val="0"/>
                <w:sz w:val="20"/>
                <w:szCs w:val="20"/>
              </w:rPr>
              <w:t>从事润滑油或者化工助剂相关技术研发工作并取得成果。</w:t>
            </w:r>
          </w:p>
        </w:tc>
      </w:tr>
      <w:tr w:rsidR="00083C05" w:rsidRPr="00D637D8" w:rsidTr="00E73977">
        <w:trPr>
          <w:gridBefore w:val="1"/>
          <w:wBefore w:w="127" w:type="dxa"/>
          <w:trHeight w:val="560"/>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工作年限</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经历要求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E73977">
            <w:pPr>
              <w:widowControl/>
              <w:spacing w:line="360" w:lineRule="auto"/>
              <w:rPr>
                <w:rFonts w:ascii="宋体" w:cs="宋体"/>
                <w:kern w:val="0"/>
                <w:sz w:val="20"/>
                <w:szCs w:val="20"/>
              </w:rPr>
            </w:pPr>
            <w:r>
              <w:rPr>
                <w:rFonts w:ascii="宋体" w:hAnsi="宋体" w:cs="宋体" w:hint="eastAsia"/>
                <w:kern w:val="0"/>
                <w:sz w:val="20"/>
                <w:szCs w:val="20"/>
              </w:rPr>
              <w:t>从事过润滑油及化工助剂产品技术相关工作经验 的优先考虑。</w:t>
            </w:r>
          </w:p>
        </w:tc>
      </w:tr>
      <w:tr w:rsidR="00083C05" w:rsidRPr="00D637D8" w:rsidTr="00E73977">
        <w:trPr>
          <w:gridBefore w:val="1"/>
          <w:wBefore w:w="127" w:type="dxa"/>
          <w:trHeight w:val="495"/>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其他要求</w:t>
            </w:r>
          </w:p>
        </w:tc>
        <w:tc>
          <w:tcPr>
            <w:tcW w:w="7166" w:type="dxa"/>
            <w:gridSpan w:val="19"/>
            <w:tcBorders>
              <w:top w:val="single" w:sz="4" w:space="0" w:color="auto"/>
              <w:left w:val="nil"/>
              <w:bottom w:val="single" w:sz="4" w:space="0" w:color="auto"/>
              <w:right w:val="single" w:sz="4" w:space="0" w:color="auto"/>
            </w:tcBorders>
          </w:tcPr>
          <w:p w:rsidR="00083C05" w:rsidRPr="00D637D8" w:rsidRDefault="00083C05" w:rsidP="00B7648C">
            <w:pPr>
              <w:widowControl/>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hint="eastAsia"/>
                <w:kern w:val="0"/>
                <w:sz w:val="20"/>
                <w:szCs w:val="20"/>
              </w:rPr>
              <w:t xml:space="preserve"> 有无工作经验都可</w:t>
            </w:r>
          </w:p>
        </w:tc>
      </w:tr>
      <w:tr w:rsidR="00083C05" w:rsidRPr="00D637D8" w:rsidTr="00083C05">
        <w:trPr>
          <w:gridBefore w:val="1"/>
          <w:wBefore w:w="127" w:type="dxa"/>
          <w:trHeight w:val="991"/>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用人单位</w:t>
            </w:r>
          </w:p>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提供事业平台</w:t>
            </w:r>
          </w:p>
        </w:tc>
        <w:tc>
          <w:tcPr>
            <w:tcW w:w="7166" w:type="dxa"/>
            <w:gridSpan w:val="19"/>
            <w:tcBorders>
              <w:top w:val="single" w:sz="4" w:space="0" w:color="auto"/>
              <w:left w:val="nil"/>
              <w:bottom w:val="single" w:sz="4" w:space="0" w:color="auto"/>
              <w:right w:val="single" w:sz="4" w:space="0" w:color="000000"/>
            </w:tcBorders>
          </w:tcPr>
          <w:p w:rsidR="00083C05" w:rsidRDefault="00083C05" w:rsidP="00B7648C">
            <w:pPr>
              <w:widowControl/>
              <w:spacing w:line="360" w:lineRule="auto"/>
              <w:jc w:val="left"/>
              <w:rPr>
                <w:rFonts w:ascii="宋体" w:cs="宋体"/>
                <w:kern w:val="0"/>
                <w:sz w:val="20"/>
                <w:szCs w:val="20"/>
              </w:rPr>
            </w:pPr>
            <w:r w:rsidRPr="00D637D8">
              <w:rPr>
                <w:rFonts w:ascii="宋体" w:hAnsi="宋体" w:cs="宋体" w:hint="eastAsia"/>
                <w:kern w:val="0"/>
                <w:sz w:val="20"/>
                <w:szCs w:val="20"/>
              </w:rPr>
              <w:t>（包括工作环境、经费投入、实验条件、团队配置和给予的权限等）</w:t>
            </w:r>
          </w:p>
          <w:p w:rsidR="00083C05" w:rsidRPr="00D637D8" w:rsidRDefault="00083C05" w:rsidP="00B7648C">
            <w:pPr>
              <w:widowControl/>
              <w:spacing w:line="360" w:lineRule="auto"/>
              <w:jc w:val="left"/>
              <w:rPr>
                <w:rFonts w:ascii="宋体" w:cs="宋体"/>
                <w:kern w:val="0"/>
                <w:sz w:val="20"/>
                <w:szCs w:val="20"/>
              </w:rPr>
            </w:pPr>
            <w:r>
              <w:rPr>
                <w:rFonts w:ascii="宋体" w:hAnsi="宋体" w:cs="宋体" w:hint="eastAsia"/>
                <w:color w:val="000000"/>
                <w:kern w:val="0"/>
                <w:sz w:val="20"/>
                <w:szCs w:val="20"/>
              </w:rPr>
              <w:t>设施完善的办公室</w:t>
            </w:r>
            <w:r w:rsidRPr="00E941FA">
              <w:rPr>
                <w:rFonts w:ascii="宋体" w:hAnsi="宋体" w:cs="宋体" w:hint="eastAsia"/>
                <w:color w:val="000000"/>
                <w:kern w:val="0"/>
                <w:sz w:val="20"/>
                <w:szCs w:val="20"/>
              </w:rPr>
              <w:t>、</w:t>
            </w:r>
            <w:r>
              <w:rPr>
                <w:rFonts w:ascii="宋体" w:hAnsi="宋体" w:cs="宋体" w:hint="eastAsia"/>
                <w:color w:val="000000"/>
                <w:kern w:val="0"/>
                <w:sz w:val="20"/>
                <w:szCs w:val="20"/>
              </w:rPr>
              <w:t>技术研发所需的服务团队以及完善的检测试验设备，充足的研发经费，良好的</w:t>
            </w:r>
            <w:r w:rsidRPr="00E941FA">
              <w:rPr>
                <w:rFonts w:ascii="宋体" w:hAnsi="宋体" w:cs="宋体" w:hint="eastAsia"/>
                <w:color w:val="000000"/>
                <w:kern w:val="0"/>
                <w:sz w:val="20"/>
                <w:szCs w:val="20"/>
              </w:rPr>
              <w:t>晋升</w:t>
            </w:r>
            <w:r>
              <w:rPr>
                <w:rFonts w:ascii="宋体" w:hAnsi="宋体" w:cs="宋体" w:hint="eastAsia"/>
                <w:color w:val="000000"/>
                <w:kern w:val="0"/>
                <w:sz w:val="20"/>
                <w:szCs w:val="20"/>
              </w:rPr>
              <w:t>空间---企业总经理后备人才培养。</w:t>
            </w:r>
          </w:p>
        </w:tc>
      </w:tr>
      <w:tr w:rsidR="00083C05" w:rsidRPr="00BD309F" w:rsidTr="00E73977">
        <w:trPr>
          <w:gridBefore w:val="1"/>
          <w:wBefore w:w="127" w:type="dxa"/>
          <w:trHeight w:val="848"/>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提供薪酬、生活待遇或其他优惠条件</w:t>
            </w:r>
          </w:p>
        </w:tc>
        <w:tc>
          <w:tcPr>
            <w:tcW w:w="7166" w:type="dxa"/>
            <w:gridSpan w:val="19"/>
            <w:tcBorders>
              <w:top w:val="single" w:sz="4" w:space="0" w:color="auto"/>
              <w:left w:val="nil"/>
              <w:bottom w:val="single" w:sz="4" w:space="0" w:color="auto"/>
              <w:right w:val="single" w:sz="4" w:space="0" w:color="000000"/>
            </w:tcBorders>
          </w:tcPr>
          <w:p w:rsidR="00083C05" w:rsidRPr="00E73977" w:rsidRDefault="00083C05" w:rsidP="00B7648C">
            <w:pPr>
              <w:widowControl/>
              <w:spacing w:line="360" w:lineRule="auto"/>
              <w:jc w:val="left"/>
              <w:rPr>
                <w:rFonts w:ascii="宋体" w:cs="宋体"/>
                <w:kern w:val="0"/>
                <w:sz w:val="20"/>
                <w:szCs w:val="20"/>
              </w:rPr>
            </w:pPr>
            <w:r>
              <w:rPr>
                <w:rFonts w:ascii="宋体" w:hAnsi="宋体" w:cs="宋体" w:hint="eastAsia"/>
                <w:kern w:val="0"/>
                <w:sz w:val="20"/>
                <w:szCs w:val="20"/>
              </w:rPr>
              <w:t>年薪15-25万元</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各类补贴</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节日福利</w:t>
            </w:r>
            <w:r w:rsidRPr="00E941FA">
              <w:rPr>
                <w:rFonts w:ascii="宋体" w:hAnsi="宋体" w:cs="宋体"/>
                <w:color w:val="000000"/>
                <w:kern w:val="0"/>
                <w:sz w:val="20"/>
                <w:szCs w:val="20"/>
              </w:rPr>
              <w:t>+</w:t>
            </w:r>
            <w:r w:rsidRPr="00E941FA">
              <w:rPr>
                <w:rFonts w:ascii="宋体" w:hAnsi="宋体" w:cs="宋体" w:hint="eastAsia"/>
                <w:color w:val="000000"/>
                <w:kern w:val="0"/>
                <w:sz w:val="20"/>
                <w:szCs w:val="20"/>
              </w:rPr>
              <w:t>高温补助</w:t>
            </w:r>
            <w:r>
              <w:rPr>
                <w:rFonts w:ascii="宋体" w:hAnsi="宋体" w:cs="宋体"/>
                <w:color w:val="000000"/>
                <w:kern w:val="0"/>
                <w:sz w:val="20"/>
                <w:szCs w:val="20"/>
              </w:rPr>
              <w:t>+</w:t>
            </w:r>
            <w:r>
              <w:rPr>
                <w:rFonts w:ascii="宋体" w:hAnsi="宋体" w:cs="宋体" w:hint="eastAsia"/>
                <w:color w:val="000000"/>
                <w:kern w:val="0"/>
                <w:sz w:val="20"/>
                <w:szCs w:val="20"/>
              </w:rPr>
              <w:t>餐补+股权。</w:t>
            </w:r>
          </w:p>
        </w:tc>
      </w:tr>
      <w:tr w:rsidR="00083C05" w:rsidRPr="00D637D8" w:rsidTr="00E73977">
        <w:trPr>
          <w:gridBefore w:val="1"/>
          <w:wBefore w:w="127" w:type="dxa"/>
          <w:trHeight w:val="465"/>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单位地址</w:t>
            </w:r>
          </w:p>
        </w:tc>
        <w:tc>
          <w:tcPr>
            <w:tcW w:w="4106" w:type="dxa"/>
            <w:gridSpan w:val="12"/>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乌鲁木齐市经济技术开发区中亚大道</w:t>
            </w:r>
            <w:r>
              <w:rPr>
                <w:rFonts w:ascii="宋体" w:hAnsi="宋体" w:cs="宋体"/>
                <w:kern w:val="0"/>
                <w:sz w:val="20"/>
                <w:szCs w:val="20"/>
              </w:rPr>
              <w:t>72</w:t>
            </w:r>
            <w:r>
              <w:rPr>
                <w:rFonts w:ascii="宋体" w:hAnsi="宋体" w:cs="宋体" w:hint="eastAsia"/>
                <w:kern w:val="0"/>
                <w:sz w:val="20"/>
                <w:szCs w:val="20"/>
              </w:rPr>
              <w:t>号</w:t>
            </w:r>
            <w:r w:rsidRPr="00D637D8">
              <w:rPr>
                <w:rFonts w:ascii="宋体" w:hAnsi="宋体" w:cs="宋体" w:hint="eastAsia"/>
                <w:kern w:val="0"/>
                <w:sz w:val="20"/>
                <w:szCs w:val="20"/>
              </w:rPr>
              <w:t xml:space="preserve">　</w:t>
            </w:r>
          </w:p>
        </w:tc>
        <w:tc>
          <w:tcPr>
            <w:tcW w:w="1109" w:type="dxa"/>
            <w:gridSpan w:val="3"/>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邮政编码</w:t>
            </w:r>
          </w:p>
        </w:tc>
        <w:tc>
          <w:tcPr>
            <w:tcW w:w="1951" w:type="dxa"/>
            <w:gridSpan w:val="4"/>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830026</w:t>
            </w:r>
          </w:p>
        </w:tc>
      </w:tr>
      <w:tr w:rsidR="00083C05" w:rsidRPr="00D637D8" w:rsidTr="00E73977">
        <w:trPr>
          <w:gridBefore w:val="1"/>
          <w:wBefore w:w="127" w:type="dxa"/>
          <w:trHeight w:val="273"/>
        </w:trPr>
        <w:tc>
          <w:tcPr>
            <w:tcW w:w="1672" w:type="dxa"/>
            <w:gridSpan w:val="2"/>
            <w:tcBorders>
              <w:top w:val="single" w:sz="4" w:space="0" w:color="auto"/>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单位网址</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www.lonhchengsy.com</w:t>
            </w:r>
            <w:r w:rsidRPr="00D637D8">
              <w:rPr>
                <w:rFonts w:ascii="宋体" w:hAnsi="宋体" w:cs="宋体" w:hint="eastAsia"/>
                <w:kern w:val="0"/>
                <w:sz w:val="20"/>
                <w:szCs w:val="20"/>
              </w:rPr>
              <w:t xml:space="preserve">　</w:t>
            </w:r>
          </w:p>
        </w:tc>
        <w:tc>
          <w:tcPr>
            <w:tcW w:w="1593"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联系人</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hint="eastAsia"/>
                <w:kern w:val="0"/>
                <w:sz w:val="20"/>
                <w:szCs w:val="20"/>
              </w:rPr>
              <w:t>刘惠</w:t>
            </w:r>
            <w:r w:rsidRPr="00D637D8">
              <w:rPr>
                <w:rFonts w:ascii="宋体" w:hAnsi="宋体" w:cs="宋体" w:hint="eastAsia"/>
                <w:kern w:val="0"/>
                <w:sz w:val="20"/>
                <w:szCs w:val="20"/>
              </w:rPr>
              <w:t xml:space="preserve">　</w:t>
            </w:r>
          </w:p>
        </w:tc>
      </w:tr>
      <w:tr w:rsidR="00083C05" w:rsidRPr="00D637D8" w:rsidTr="00083C05">
        <w:trPr>
          <w:gridBefore w:val="1"/>
          <w:wBefore w:w="127" w:type="dxa"/>
          <w:trHeight w:val="327"/>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办公电话</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0991-3795055</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传</w:t>
            </w:r>
            <w:r w:rsidRPr="00D637D8">
              <w:rPr>
                <w:rFonts w:ascii="宋体" w:hAnsi="宋体" w:cs="宋体"/>
                <w:kern w:val="0"/>
                <w:sz w:val="20"/>
                <w:szCs w:val="20"/>
              </w:rPr>
              <w:t xml:space="preserve">  </w:t>
            </w:r>
            <w:r w:rsidRPr="00D637D8">
              <w:rPr>
                <w:rFonts w:ascii="宋体" w:hAnsi="宋体" w:cs="宋体" w:hint="eastAsia"/>
                <w:kern w:val="0"/>
                <w:sz w:val="20"/>
                <w:szCs w:val="20"/>
              </w:rPr>
              <w:t>真</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4"/>
              </w:rPr>
            </w:pPr>
            <w:r w:rsidRPr="00D637D8">
              <w:rPr>
                <w:rFonts w:ascii="宋体" w:hAnsi="宋体" w:cs="宋体" w:hint="eastAsia"/>
                <w:kern w:val="0"/>
                <w:sz w:val="24"/>
              </w:rPr>
              <w:t xml:space="preserve">　</w:t>
            </w:r>
            <w:r w:rsidRPr="00683E25">
              <w:rPr>
                <w:rFonts w:ascii="宋体" w:hAnsi="宋体" w:cs="宋体"/>
                <w:kern w:val="0"/>
                <w:sz w:val="20"/>
                <w:szCs w:val="20"/>
              </w:rPr>
              <w:t>0991-3795069</w:t>
            </w:r>
          </w:p>
        </w:tc>
      </w:tr>
      <w:tr w:rsidR="00083C05" w:rsidRPr="00D637D8" w:rsidTr="00E73977">
        <w:trPr>
          <w:gridBefore w:val="1"/>
          <w:wBefore w:w="127" w:type="dxa"/>
          <w:trHeight w:val="274"/>
        </w:trPr>
        <w:tc>
          <w:tcPr>
            <w:tcW w:w="1672" w:type="dxa"/>
            <w:gridSpan w:val="2"/>
            <w:tcBorders>
              <w:top w:val="nil"/>
              <w:left w:val="single" w:sz="4" w:space="0" w:color="auto"/>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手</w:t>
            </w:r>
            <w:r w:rsidRPr="00D637D8">
              <w:rPr>
                <w:rFonts w:ascii="宋体" w:hAnsi="宋体" w:cs="宋体"/>
                <w:kern w:val="0"/>
                <w:sz w:val="20"/>
                <w:szCs w:val="20"/>
              </w:rPr>
              <w:t xml:space="preserve">    </w:t>
            </w:r>
            <w:r w:rsidRPr="00D637D8">
              <w:rPr>
                <w:rFonts w:ascii="宋体" w:hAnsi="宋体" w:cs="宋体" w:hint="eastAsia"/>
                <w:kern w:val="0"/>
                <w:sz w:val="20"/>
                <w:szCs w:val="20"/>
              </w:rPr>
              <w:t>机</w:t>
            </w:r>
          </w:p>
        </w:tc>
        <w:tc>
          <w:tcPr>
            <w:tcW w:w="2513" w:type="dxa"/>
            <w:gridSpan w:val="5"/>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Pr>
                <w:rFonts w:ascii="宋体" w:hAnsi="宋体" w:cs="宋体"/>
                <w:kern w:val="0"/>
                <w:sz w:val="20"/>
                <w:szCs w:val="20"/>
              </w:rPr>
              <w:t>13709916788</w:t>
            </w:r>
            <w:r w:rsidRPr="00D637D8">
              <w:rPr>
                <w:rFonts w:ascii="宋体" w:hAnsi="宋体" w:cs="宋体" w:hint="eastAsia"/>
                <w:kern w:val="0"/>
                <w:sz w:val="20"/>
                <w:szCs w:val="20"/>
              </w:rPr>
              <w:t xml:space="preserve">　</w:t>
            </w:r>
          </w:p>
        </w:tc>
        <w:tc>
          <w:tcPr>
            <w:tcW w:w="1593" w:type="dxa"/>
            <w:gridSpan w:val="7"/>
            <w:tcBorders>
              <w:top w:val="nil"/>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电子信箱</w:t>
            </w:r>
          </w:p>
        </w:tc>
        <w:tc>
          <w:tcPr>
            <w:tcW w:w="3060" w:type="dxa"/>
            <w:gridSpan w:val="7"/>
            <w:tcBorders>
              <w:top w:val="single" w:sz="4" w:space="0" w:color="auto"/>
              <w:left w:val="nil"/>
              <w:bottom w:val="single" w:sz="4" w:space="0" w:color="auto"/>
              <w:right w:val="single" w:sz="4" w:space="0" w:color="auto"/>
            </w:tcBorders>
            <w:vAlign w:val="center"/>
          </w:tcPr>
          <w:p w:rsidR="00083C05" w:rsidRPr="00D637D8" w:rsidRDefault="00083C05" w:rsidP="00B7648C">
            <w:pPr>
              <w:widowControl/>
              <w:jc w:val="center"/>
              <w:rPr>
                <w:rFonts w:ascii="宋体" w:cs="宋体"/>
                <w:kern w:val="0"/>
                <w:sz w:val="20"/>
                <w:szCs w:val="20"/>
              </w:rPr>
            </w:pPr>
            <w:r w:rsidRPr="00D637D8">
              <w:rPr>
                <w:rFonts w:ascii="宋体" w:hAnsi="宋体" w:cs="宋体" w:hint="eastAsia"/>
                <w:kern w:val="0"/>
                <w:sz w:val="20"/>
                <w:szCs w:val="20"/>
              </w:rPr>
              <w:t xml:space="preserve">　</w:t>
            </w:r>
            <w:r>
              <w:rPr>
                <w:rFonts w:ascii="宋体" w:hAnsi="宋体" w:cs="宋体"/>
                <w:kern w:val="0"/>
                <w:sz w:val="20"/>
                <w:szCs w:val="20"/>
              </w:rPr>
              <w:t>534013820@qq.com</w:t>
            </w:r>
          </w:p>
        </w:tc>
      </w:tr>
    </w:tbl>
    <w:p w:rsidR="00374350" w:rsidRDefault="00B7648C" w:rsidP="00B7648C">
      <w:pPr>
        <w:jc w:val="center"/>
        <w:rPr>
          <w:rFonts w:ascii="方正小标宋_GBK" w:eastAsia="方正小标宋_GBK" w:hAnsi="宋体" w:cs="宋体" w:hint="eastAsia"/>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智慧园区管理</w:t>
            </w:r>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16"/>
                <w:szCs w:val="16"/>
              </w:rPr>
            </w:pPr>
            <w:r w:rsidRPr="00244EC4">
              <w:rPr>
                <w:rFonts w:ascii="宋体" w:hAnsi="宋体" w:cs="宋体" w:hint="eastAsia"/>
                <w:kern w:val="0"/>
                <w:sz w:val="16"/>
                <w:szCs w:val="16"/>
              </w:rPr>
              <w:t>信息工程、</w:t>
            </w:r>
            <w:r>
              <w:rPr>
                <w:rFonts w:ascii="宋体" w:hAnsi="宋体" w:cs="宋体" w:hint="eastAsia"/>
                <w:kern w:val="0"/>
                <w:sz w:val="16"/>
                <w:szCs w:val="16"/>
              </w:rPr>
              <w:t>电子通信、</w:t>
            </w:r>
          </w:p>
          <w:p w:rsidR="00B7648C" w:rsidRPr="00244EC4" w:rsidRDefault="00B7648C" w:rsidP="00B7648C">
            <w:pPr>
              <w:widowControl/>
              <w:jc w:val="center"/>
              <w:rPr>
                <w:rFonts w:ascii="宋体" w:hAnsi="宋体" w:cs="宋体"/>
                <w:kern w:val="0"/>
                <w:sz w:val="16"/>
                <w:szCs w:val="16"/>
              </w:rPr>
            </w:pPr>
            <w:r>
              <w:rPr>
                <w:rFonts w:ascii="宋体" w:hAnsi="宋体" w:cs="宋体" w:hint="eastAsia"/>
                <w:kern w:val="0"/>
                <w:sz w:val="16"/>
                <w:szCs w:val="16"/>
              </w:rPr>
              <w:t>机电一体化</w:t>
            </w:r>
            <w:r w:rsidRPr="00244EC4">
              <w:rPr>
                <w:rFonts w:ascii="宋体" w:hAnsi="宋体" w:cs="宋体" w:hint="eastAsia"/>
                <w:kern w:val="0"/>
                <w:sz w:val="16"/>
                <w:szCs w:val="16"/>
              </w:rPr>
              <w:t>等</w:t>
            </w:r>
          </w:p>
        </w:tc>
      </w:tr>
      <w:tr w:rsidR="00B7648C" w:rsidRPr="000668B8" w:rsidTr="00B7648C">
        <w:trPr>
          <w:trHeight w:val="978"/>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电子政务办公室智慧社区管理岗位，工作任务为：参与开发区智慧园（社）区顶层规划设计，及项目建设和运维管理，进行业务培训，参与制订相关的政策措施，提供技术支持。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73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hint="eastAsia"/>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74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hint="eastAsia"/>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工作年限≥3年，具有多年的信息系统项目管理经验。</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7"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ascii="方正小标宋_GBK" w:eastAsia="方正小标宋_GBK" w:hAnsi="宋体" w:cs="宋体" w:hint="eastAsia"/>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跨境电子商务</w:t>
            </w:r>
            <w:r>
              <w:rPr>
                <w:rFonts w:ascii="宋体" w:hAnsi="宋体" w:cs="宋体"/>
                <w:kern w:val="0"/>
                <w:sz w:val="20"/>
                <w:szCs w:val="20"/>
              </w:rPr>
              <w:t>管理</w:t>
            </w:r>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16"/>
                <w:szCs w:val="16"/>
              </w:rPr>
            </w:pPr>
            <w:r w:rsidRPr="00244EC4">
              <w:rPr>
                <w:rFonts w:ascii="宋体" w:hAnsi="宋体" w:cs="宋体" w:hint="eastAsia"/>
                <w:kern w:val="0"/>
                <w:sz w:val="16"/>
                <w:szCs w:val="16"/>
              </w:rPr>
              <w:t>信息工程、电子通信、</w:t>
            </w:r>
          </w:p>
          <w:p w:rsidR="00B7648C" w:rsidRPr="00244EC4" w:rsidRDefault="00B7648C" w:rsidP="00B7648C">
            <w:pPr>
              <w:widowControl/>
              <w:jc w:val="center"/>
              <w:rPr>
                <w:rFonts w:ascii="宋体" w:hAnsi="宋体" w:cs="宋体"/>
                <w:kern w:val="0"/>
                <w:sz w:val="16"/>
                <w:szCs w:val="16"/>
              </w:rPr>
            </w:pPr>
            <w:r>
              <w:rPr>
                <w:rFonts w:ascii="宋体" w:hAnsi="宋体" w:cs="宋体" w:hint="eastAsia"/>
                <w:kern w:val="0"/>
                <w:sz w:val="16"/>
                <w:szCs w:val="16"/>
              </w:rPr>
              <w:t>经济贸易、俄语</w:t>
            </w:r>
            <w:r w:rsidRPr="00244EC4">
              <w:rPr>
                <w:rFonts w:ascii="宋体" w:hAnsi="宋体" w:cs="宋体" w:hint="eastAsia"/>
                <w:kern w:val="0"/>
                <w:sz w:val="16"/>
                <w:szCs w:val="16"/>
              </w:rPr>
              <w:t>等</w:t>
            </w:r>
          </w:p>
        </w:tc>
      </w:tr>
      <w:tr w:rsidR="00B7648C" w:rsidRPr="000668B8" w:rsidTr="00B7648C">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电子政务办公室跨境电子商务管理岗位，工作任务为：参与开发区跨境电子商务平台的规划设计，及项目建设和运维管理，进行业务培训，参与制订相关的政策措施，提供技术支持。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hint="eastAsia"/>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hint="eastAsia"/>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工作年限≥3年，具有多年的电子商务建设和管理经验，或在独联体国家学习工作经历。</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8"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ascii="方正小标宋_GBK" w:eastAsia="方正小标宋_GBK" w:hAnsi="宋体" w:cs="宋体" w:hint="eastAsia"/>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298" w:type="dxa"/>
        <w:jc w:val="center"/>
        <w:tblInd w:w="93" w:type="dxa"/>
        <w:tblLayout w:type="fixed"/>
        <w:tblLook w:val="0000" w:firstRow="0" w:lastRow="0" w:firstColumn="0" w:lastColumn="0" w:noHBand="0" w:noVBand="0"/>
      </w:tblPr>
      <w:tblGrid>
        <w:gridCol w:w="1635"/>
        <w:gridCol w:w="1371"/>
        <w:gridCol w:w="1088"/>
        <w:gridCol w:w="332"/>
        <w:gridCol w:w="1178"/>
        <w:gridCol w:w="49"/>
        <w:gridCol w:w="1085"/>
        <w:gridCol w:w="244"/>
        <w:gridCol w:w="1316"/>
      </w:tblGrid>
      <w:tr w:rsidR="00B7648C" w:rsidRPr="003A48E7" w:rsidTr="00B7648C">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B7648C" w:rsidRPr="003A48E7" w:rsidRDefault="00B7648C" w:rsidP="00B7648C">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B7648C" w:rsidRPr="006D5155" w:rsidTr="00B7648C">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B7648C" w:rsidRPr="006D5155" w:rsidRDefault="00B7648C" w:rsidP="00B7648C">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B7648C" w:rsidRPr="00244EC4" w:rsidTr="00B7648C">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proofErr w:type="gramStart"/>
            <w:r>
              <w:rPr>
                <w:rFonts w:ascii="宋体" w:hAnsi="宋体" w:cs="宋体"/>
                <w:kern w:val="0"/>
                <w:sz w:val="20"/>
                <w:szCs w:val="20"/>
              </w:rPr>
              <w:t>政务微信管理</w:t>
            </w:r>
            <w:proofErr w:type="gramEnd"/>
          </w:p>
        </w:tc>
        <w:tc>
          <w:tcPr>
            <w:tcW w:w="1178"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B7648C" w:rsidRPr="00244EC4" w:rsidRDefault="00B7648C" w:rsidP="00B7648C">
            <w:pPr>
              <w:widowControl/>
              <w:jc w:val="center"/>
              <w:rPr>
                <w:rFonts w:ascii="宋体" w:hAnsi="宋体" w:cs="宋体"/>
                <w:kern w:val="0"/>
                <w:sz w:val="16"/>
                <w:szCs w:val="16"/>
              </w:rPr>
            </w:pPr>
            <w:r w:rsidRPr="00244EC4">
              <w:rPr>
                <w:rFonts w:ascii="宋体" w:hAnsi="宋体" w:cs="宋体" w:hint="eastAsia"/>
                <w:kern w:val="0"/>
                <w:sz w:val="16"/>
                <w:szCs w:val="16"/>
              </w:rPr>
              <w:t>信息工程、电子通信、新闻传媒等</w:t>
            </w:r>
          </w:p>
        </w:tc>
      </w:tr>
      <w:tr w:rsidR="00B7648C" w:rsidRPr="000668B8" w:rsidTr="00B7648C">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Pr="000668B8" w:rsidRDefault="00B7648C" w:rsidP="00B7648C">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w:t>
            </w:r>
            <w:proofErr w:type="gramStart"/>
            <w:r>
              <w:rPr>
                <w:rFonts w:ascii="宋体" w:hAnsi="宋体" w:cs="宋体"/>
                <w:kern w:val="0"/>
                <w:sz w:val="20"/>
                <w:szCs w:val="20"/>
              </w:rPr>
              <w:t>政务微信管理</w:t>
            </w:r>
            <w:proofErr w:type="gramEnd"/>
            <w:r>
              <w:rPr>
                <w:rFonts w:ascii="宋体" w:hAnsi="宋体" w:cs="宋体"/>
                <w:kern w:val="0"/>
                <w:sz w:val="20"/>
                <w:szCs w:val="20"/>
              </w:rPr>
              <w:t>岗位，工作任务为：负责开发区政务</w:t>
            </w:r>
            <w:proofErr w:type="gramStart"/>
            <w:r>
              <w:rPr>
                <w:rFonts w:ascii="宋体" w:hAnsi="宋体" w:cs="宋体"/>
                <w:kern w:val="0"/>
                <w:sz w:val="20"/>
                <w:szCs w:val="20"/>
              </w:rPr>
              <w:t>微信平台</w:t>
            </w:r>
            <w:proofErr w:type="gramEnd"/>
            <w:r>
              <w:rPr>
                <w:rFonts w:ascii="宋体" w:hAnsi="宋体" w:cs="宋体"/>
                <w:kern w:val="0"/>
                <w:sz w:val="20"/>
                <w:szCs w:val="20"/>
              </w:rPr>
              <w:t>、微网站的建设、运维和推广工作，制订相关的政策措施，进行业务培训，提供技术支持。</w:t>
            </w:r>
          </w:p>
        </w:tc>
      </w:tr>
      <w:tr w:rsidR="00B7648C" w:rsidRPr="000668B8" w:rsidTr="00B7648C">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B7648C" w:rsidRPr="00317BDB" w:rsidRDefault="00B7648C" w:rsidP="00B7648C">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B7648C" w:rsidRPr="000668B8" w:rsidTr="00B7648C">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Pr>
                <w:rFonts w:ascii="宋体" w:hAnsi="宋体" w:cs="宋体" w:hint="eastAsia"/>
                <w:kern w:val="0"/>
                <w:sz w:val="20"/>
                <w:szCs w:val="20"/>
              </w:rPr>
              <w:t>（包括创新能力、学术技术水平、研发能力、研究成果、管理能力等）</w:t>
            </w:r>
          </w:p>
          <w:p w:rsidR="00B7648C" w:rsidRPr="000668B8" w:rsidRDefault="00B7648C" w:rsidP="00B7648C">
            <w:pPr>
              <w:widowControl/>
              <w:ind w:firstLineChars="200" w:firstLine="400"/>
              <w:jc w:val="left"/>
              <w:rPr>
                <w:rFonts w:ascii="宋体" w:hAnsi="宋体" w:cs="宋体" w:hint="eastAsia"/>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B7648C" w:rsidRPr="000668B8" w:rsidTr="00B7648C">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工作年限</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Default="00B7648C" w:rsidP="00B7648C">
            <w:pPr>
              <w:widowControl/>
              <w:rPr>
                <w:rFonts w:ascii="宋体" w:hAnsi="宋体" w:cs="宋体" w:hint="eastAsia"/>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B7648C" w:rsidRPr="000668B8" w:rsidRDefault="00B7648C" w:rsidP="00B7648C">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工作年限≥3年，具有多年的电子政务和信息化建设管理经验。</w:t>
            </w:r>
          </w:p>
        </w:tc>
      </w:tr>
      <w:tr w:rsidR="00B7648C" w:rsidRPr="000668B8" w:rsidTr="00B7648C">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B7648C" w:rsidRPr="000668B8" w:rsidRDefault="00B7648C" w:rsidP="00B7648C">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B7648C" w:rsidRPr="000668B8" w:rsidTr="00B7648C">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用人单位</w:t>
            </w:r>
          </w:p>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B7648C" w:rsidRDefault="00B7648C" w:rsidP="00B7648C">
            <w:pPr>
              <w:widowControl/>
              <w:jc w:val="left"/>
              <w:rPr>
                <w:rFonts w:ascii="宋体" w:hAnsi="宋体" w:cs="宋体" w:hint="eastAsia"/>
                <w:kern w:val="0"/>
                <w:sz w:val="20"/>
                <w:szCs w:val="20"/>
              </w:rPr>
            </w:pPr>
            <w:r w:rsidRPr="000668B8">
              <w:rPr>
                <w:rFonts w:ascii="宋体" w:hAnsi="宋体" w:cs="宋体" w:hint="eastAsia"/>
                <w:kern w:val="0"/>
                <w:sz w:val="20"/>
                <w:szCs w:val="20"/>
              </w:rPr>
              <w:t>（需写明年薪和住房条件、福利待遇等）</w:t>
            </w:r>
          </w:p>
          <w:p w:rsidR="00B7648C" w:rsidRPr="000668B8" w:rsidRDefault="00B7648C" w:rsidP="00B7648C">
            <w:pPr>
              <w:widowControl/>
              <w:jc w:val="left"/>
              <w:rPr>
                <w:rFonts w:ascii="宋体" w:hAnsi="宋体" w:cs="宋体"/>
                <w:kern w:val="0"/>
                <w:sz w:val="20"/>
                <w:szCs w:val="20"/>
              </w:rPr>
            </w:pP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B7648C" w:rsidRDefault="00B7648C" w:rsidP="00B7648C">
            <w:pPr>
              <w:widowControl/>
              <w:jc w:val="center"/>
              <w:rPr>
                <w:rFonts w:ascii="宋体" w:hAnsi="宋体" w:cs="宋体" w:hint="eastAsia"/>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19"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B7648C" w:rsidRPr="000668B8" w:rsidTr="00B7648C">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B7648C" w:rsidRPr="000668B8" w:rsidRDefault="00B7648C" w:rsidP="00B7648C">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hint="eastAsia"/>
        </w:rPr>
      </w:pPr>
    </w:p>
    <w:p w:rsidR="00B7648C" w:rsidRDefault="00B7648C" w:rsidP="00B7648C">
      <w:pPr>
        <w:jc w:val="center"/>
        <w:rPr>
          <w:rFonts w:ascii="方正小标宋_GBK" w:eastAsia="方正小标宋_GBK" w:hAnsi="宋体" w:cs="宋体" w:hint="eastAsia"/>
          <w:kern w:val="0"/>
          <w:sz w:val="30"/>
          <w:szCs w:val="30"/>
        </w:rPr>
      </w:pPr>
      <w:r w:rsidRPr="00E73977">
        <w:rPr>
          <w:rFonts w:ascii="方正小标宋_GBK" w:eastAsia="方正小标宋_GBK" w:hAnsi="宋体" w:cs="宋体" w:hint="eastAsia"/>
          <w:kern w:val="0"/>
          <w:sz w:val="30"/>
          <w:szCs w:val="30"/>
        </w:rPr>
        <w:lastRenderedPageBreak/>
        <w:t>经济技术开发区（</w:t>
      </w:r>
      <w:proofErr w:type="gramStart"/>
      <w:r w:rsidRPr="00E73977">
        <w:rPr>
          <w:rFonts w:ascii="方正小标宋_GBK" w:eastAsia="方正小标宋_GBK" w:hAnsi="宋体" w:cs="宋体" w:hint="eastAsia"/>
          <w:kern w:val="0"/>
          <w:sz w:val="30"/>
          <w:szCs w:val="30"/>
        </w:rPr>
        <w:t>头屯河区</w:t>
      </w:r>
      <w:proofErr w:type="gramEnd"/>
      <w:r w:rsidRPr="00E73977">
        <w:rPr>
          <w:rFonts w:ascii="方正小标宋_GBK" w:eastAsia="方正小标宋_GBK" w:hAnsi="宋体" w:cs="宋体" w:hint="eastAsia"/>
          <w:kern w:val="0"/>
          <w:sz w:val="30"/>
          <w:szCs w:val="30"/>
        </w:rPr>
        <w:t>）高层次全职创新人才引进需求信息表</w:t>
      </w:r>
    </w:p>
    <w:tbl>
      <w:tblPr>
        <w:tblW w:w="8481" w:type="dxa"/>
        <w:jc w:val="center"/>
        <w:tblInd w:w="93" w:type="dxa"/>
        <w:tblLayout w:type="fixed"/>
        <w:tblLook w:val="0000" w:firstRow="0" w:lastRow="0" w:firstColumn="0" w:lastColumn="0" w:noHBand="0" w:noVBand="0"/>
      </w:tblPr>
      <w:tblGrid>
        <w:gridCol w:w="1672"/>
        <w:gridCol w:w="1401"/>
        <w:gridCol w:w="1112"/>
        <w:gridCol w:w="339"/>
        <w:gridCol w:w="1204"/>
        <w:gridCol w:w="50"/>
        <w:gridCol w:w="1109"/>
        <w:gridCol w:w="249"/>
        <w:gridCol w:w="1345"/>
      </w:tblGrid>
      <w:tr w:rsidR="00061162" w:rsidRPr="003A48E7" w:rsidTr="00061162">
        <w:trPr>
          <w:trHeight w:val="528"/>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3969" w:type="dxa"/>
            <w:gridSpan w:val="4"/>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hint="eastAsia"/>
                <w:kern w:val="0"/>
                <w:sz w:val="20"/>
                <w:szCs w:val="20"/>
              </w:rPr>
            </w:pP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hint="eastAsia"/>
                <w:kern w:val="0"/>
                <w:sz w:val="20"/>
                <w:szCs w:val="20"/>
              </w:rPr>
              <w:t>）</w:t>
            </w:r>
          </w:p>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党政办公室电子政务办</w:t>
            </w:r>
            <w:r w:rsidRPr="000668B8">
              <w:rPr>
                <w:rFonts w:ascii="宋体" w:hAnsi="宋体" w:cs="宋体" w:hint="eastAsia"/>
                <w:kern w:val="0"/>
                <w:sz w:val="20"/>
                <w:szCs w:val="20"/>
              </w:rPr>
              <w:t xml:space="preserve">　</w:t>
            </w:r>
          </w:p>
        </w:tc>
        <w:tc>
          <w:tcPr>
            <w:tcW w:w="1378"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16" w:type="dxa"/>
            <w:tcBorders>
              <w:top w:val="single" w:sz="4" w:space="0" w:color="auto"/>
              <w:left w:val="nil"/>
              <w:bottom w:val="single" w:sz="4" w:space="0" w:color="auto"/>
              <w:right w:val="single" w:sz="4" w:space="0" w:color="auto"/>
            </w:tcBorders>
            <w:shd w:val="clear" w:color="auto" w:fill="auto"/>
            <w:vAlign w:val="center"/>
          </w:tcPr>
          <w:p w:rsidR="00061162" w:rsidRPr="003A48E7" w:rsidRDefault="00061162" w:rsidP="00FE21B0">
            <w:pPr>
              <w:widowControl/>
              <w:jc w:val="center"/>
              <w:rPr>
                <w:rFonts w:ascii="宋体" w:hAnsi="宋体" w:cs="宋体"/>
                <w:kern w:val="0"/>
                <w:sz w:val="20"/>
                <w:szCs w:val="20"/>
              </w:rPr>
            </w:pPr>
            <w:r w:rsidRPr="003A48E7">
              <w:rPr>
                <w:rFonts w:ascii="宋体" w:hAnsi="宋体" w:cs="宋体" w:hint="eastAsia"/>
                <w:kern w:val="0"/>
                <w:sz w:val="20"/>
                <w:szCs w:val="20"/>
              </w:rPr>
              <w:t>国家级经济</w:t>
            </w:r>
            <w:r>
              <w:rPr>
                <w:rFonts w:ascii="宋体" w:hAnsi="宋体" w:cs="宋体" w:hint="eastAsia"/>
                <w:kern w:val="0"/>
                <w:sz w:val="20"/>
                <w:szCs w:val="20"/>
              </w:rPr>
              <w:t>技术</w:t>
            </w:r>
            <w:r w:rsidRPr="003A48E7">
              <w:rPr>
                <w:rFonts w:ascii="宋体" w:hAnsi="宋体" w:cs="宋体" w:hint="eastAsia"/>
                <w:kern w:val="0"/>
                <w:sz w:val="20"/>
                <w:szCs w:val="20"/>
              </w:rPr>
              <w:t xml:space="preserve">开发区　</w:t>
            </w:r>
          </w:p>
        </w:tc>
      </w:tr>
      <w:tr w:rsidR="00061162" w:rsidRPr="006D5155" w:rsidTr="00061162">
        <w:trPr>
          <w:trHeight w:val="161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663" w:type="dxa"/>
            <w:gridSpan w:val="8"/>
            <w:tcBorders>
              <w:top w:val="single" w:sz="4" w:space="0" w:color="auto"/>
              <w:left w:val="nil"/>
              <w:bottom w:val="single" w:sz="4" w:space="0" w:color="auto"/>
              <w:right w:val="single" w:sz="4" w:space="0" w:color="auto"/>
            </w:tcBorders>
            <w:shd w:val="clear" w:color="auto" w:fill="auto"/>
            <w:vAlign w:val="center"/>
          </w:tcPr>
          <w:p w:rsidR="00061162" w:rsidRPr="006D5155" w:rsidRDefault="00061162" w:rsidP="00FE21B0">
            <w:pPr>
              <w:spacing w:line="200" w:lineRule="exact"/>
              <w:ind w:firstLineChars="200" w:firstLine="320"/>
              <w:rPr>
                <w:rFonts w:ascii="宋体" w:hAnsi="宋体" w:cs="宋体"/>
                <w:kern w:val="0"/>
                <w:sz w:val="16"/>
                <w:szCs w:val="16"/>
              </w:rPr>
            </w:pPr>
            <w:r w:rsidRPr="00822C5F">
              <w:rPr>
                <w:rFonts w:ascii="宋体" w:hAnsi="宋体" w:hint="eastAsia"/>
                <w:sz w:val="16"/>
                <w:szCs w:val="16"/>
              </w:rPr>
              <w:t>电子政务办公室隶属于党政办公室，是正科级事业单位。其职责是：</w:t>
            </w:r>
            <w:r w:rsidRPr="00822C5F">
              <w:rPr>
                <w:rFonts w:ascii="宋体" w:hAnsi="宋体" w:cs="宋体" w:hint="eastAsia"/>
                <w:color w:val="000000"/>
                <w:kern w:val="0"/>
                <w:sz w:val="16"/>
                <w:szCs w:val="16"/>
              </w:rPr>
              <w:t>贯彻执行国家和自治区、市信息化工作的方针、政策和法规；研究制订开发区信息化工作方面的规章制度，以及发展规划、年度计划等；承担网络问政、视频监控、办公自动化系统、计算机网络的组织建设，加强</w:t>
            </w:r>
            <w:r w:rsidRPr="00822C5F">
              <w:rPr>
                <w:rFonts w:ascii="宋体" w:hAnsi="宋体" w:cs="Times New Roman'''" w:hint="eastAsia"/>
                <w:color w:val="000000"/>
                <w:sz w:val="16"/>
                <w:szCs w:val="16"/>
              </w:rPr>
              <w:t>网络安全;</w:t>
            </w:r>
            <w:r w:rsidRPr="00822C5F">
              <w:rPr>
                <w:rStyle w:val="rq"/>
                <w:rFonts w:ascii="宋体" w:hAnsi="宋体" w:hint="eastAsia"/>
                <w:color w:val="000000"/>
                <w:sz w:val="16"/>
                <w:szCs w:val="16"/>
              </w:rPr>
              <w:t>负责</w:t>
            </w:r>
            <w:r w:rsidRPr="00822C5F">
              <w:rPr>
                <w:rFonts w:ascii="宋体" w:hAnsi="宋体" w:cs="宋体" w:hint="eastAsia"/>
                <w:color w:val="000000"/>
                <w:kern w:val="0"/>
                <w:sz w:val="16"/>
                <w:szCs w:val="16"/>
              </w:rPr>
              <w:t>智慧园区、跨境电子商务、政务微信、</w:t>
            </w:r>
            <w:r w:rsidRPr="00822C5F">
              <w:rPr>
                <w:rStyle w:val="rq"/>
                <w:rFonts w:ascii="宋体" w:hAnsi="宋体" w:hint="eastAsia"/>
                <w:color w:val="000000"/>
                <w:sz w:val="16"/>
                <w:szCs w:val="16"/>
              </w:rPr>
              <w:t>门户网站、OA等应用系统的管理和建设，逐步实现互联互通，资源共享，推动政务公开和网上办事服务功能; 对各部门的信息化建设进行业务指导与协调；</w:t>
            </w:r>
            <w:r w:rsidRPr="00822C5F">
              <w:rPr>
                <w:rFonts w:ascii="宋体" w:hAnsi="宋体" w:cs="宋体" w:hint="eastAsia"/>
                <w:color w:val="000000"/>
                <w:kern w:val="0"/>
                <w:sz w:val="16"/>
                <w:szCs w:val="16"/>
              </w:rPr>
              <w:t>参与政府系统信息工程投标、监理验收和咨询工作;负责开发区信息化对外交流和合作工作；协助有关部门组织开展信息技术的宣传和培训;承办区党工委管委会交办的其他任务。</w:t>
            </w:r>
          </w:p>
        </w:tc>
      </w:tr>
      <w:tr w:rsidR="00061162" w:rsidRPr="00244EC4" w:rsidTr="00061162">
        <w:trPr>
          <w:trHeight w:val="564"/>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791"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kern w:val="0"/>
                <w:sz w:val="20"/>
                <w:szCs w:val="20"/>
              </w:rPr>
              <w:t>网络问政和政务公开管理</w:t>
            </w:r>
          </w:p>
        </w:tc>
        <w:tc>
          <w:tcPr>
            <w:tcW w:w="1178"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694" w:type="dxa"/>
            <w:gridSpan w:val="4"/>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hint="eastAsia"/>
                <w:kern w:val="0"/>
                <w:sz w:val="16"/>
                <w:szCs w:val="16"/>
              </w:rPr>
            </w:pPr>
            <w:r w:rsidRPr="00244EC4">
              <w:rPr>
                <w:rFonts w:ascii="宋体" w:hAnsi="宋体" w:cs="宋体" w:hint="eastAsia"/>
                <w:kern w:val="0"/>
                <w:sz w:val="16"/>
                <w:szCs w:val="16"/>
              </w:rPr>
              <w:t>信息工程、电子通信、</w:t>
            </w:r>
          </w:p>
          <w:p w:rsidR="00061162" w:rsidRPr="00244EC4" w:rsidRDefault="00061162" w:rsidP="00FE21B0">
            <w:pPr>
              <w:widowControl/>
              <w:jc w:val="center"/>
              <w:rPr>
                <w:rFonts w:ascii="宋体" w:hAnsi="宋体" w:cs="宋体"/>
                <w:kern w:val="0"/>
                <w:sz w:val="16"/>
                <w:szCs w:val="16"/>
              </w:rPr>
            </w:pPr>
            <w:r w:rsidRPr="00244EC4">
              <w:rPr>
                <w:rFonts w:ascii="宋体" w:hAnsi="宋体" w:cs="宋体" w:hint="eastAsia"/>
                <w:kern w:val="0"/>
                <w:sz w:val="16"/>
                <w:szCs w:val="16"/>
              </w:rPr>
              <w:t>新闻传媒</w:t>
            </w:r>
            <w:r>
              <w:rPr>
                <w:rFonts w:ascii="宋体" w:hAnsi="宋体" w:cs="宋体" w:hint="eastAsia"/>
                <w:kern w:val="0"/>
                <w:sz w:val="16"/>
                <w:szCs w:val="16"/>
              </w:rPr>
              <w:t>、法律</w:t>
            </w:r>
            <w:r w:rsidRPr="00244EC4">
              <w:rPr>
                <w:rFonts w:ascii="宋体" w:hAnsi="宋体" w:cs="宋体" w:hint="eastAsia"/>
                <w:kern w:val="0"/>
                <w:sz w:val="16"/>
                <w:szCs w:val="16"/>
              </w:rPr>
              <w:t>等</w:t>
            </w:r>
          </w:p>
        </w:tc>
      </w:tr>
      <w:tr w:rsidR="00061162" w:rsidRPr="000668B8" w:rsidTr="00061162">
        <w:trPr>
          <w:trHeight w:val="112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Pr="000668B8" w:rsidRDefault="00061162" w:rsidP="00FE21B0">
            <w:pPr>
              <w:widowControl/>
              <w:ind w:firstLineChars="200" w:firstLine="400"/>
              <w:jc w:val="left"/>
              <w:rPr>
                <w:rFonts w:ascii="宋体" w:hAnsi="宋体" w:cs="宋体"/>
                <w:kern w:val="0"/>
                <w:sz w:val="20"/>
                <w:szCs w:val="20"/>
              </w:rPr>
            </w:pPr>
            <w:r>
              <w:rPr>
                <w:rFonts w:ascii="宋体" w:hAnsi="宋体" w:cs="宋体"/>
                <w:kern w:val="0"/>
                <w:sz w:val="20"/>
                <w:szCs w:val="20"/>
              </w:rPr>
              <w:t>电子政务办公室网络问政管理岗位，工作任务为：负责开发区网络问政和政务信息公开工作，负责网络问政平台日常的运维管理，进行政务信息的主动公开和依申请公开，协调处理相关事务，进行业务培训，参与制订相关的政策措施，提供技术支持。</w:t>
            </w:r>
          </w:p>
        </w:tc>
      </w:tr>
      <w:tr w:rsidR="00061162" w:rsidRPr="000668B8" w:rsidTr="00061162">
        <w:trPr>
          <w:trHeight w:val="563"/>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371"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20" w:type="dxa"/>
            <w:gridSpan w:val="2"/>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178" w:type="dxa"/>
            <w:tcBorders>
              <w:top w:val="nil"/>
              <w:left w:val="nil"/>
              <w:bottom w:val="single" w:sz="4" w:space="0" w:color="auto"/>
              <w:right w:val="single" w:sz="4" w:space="0" w:color="auto"/>
            </w:tcBorders>
            <w:shd w:val="clear" w:color="auto" w:fill="auto"/>
            <w:vAlign w:val="center"/>
          </w:tcPr>
          <w:p w:rsidR="00061162" w:rsidRPr="00317BDB" w:rsidRDefault="00061162" w:rsidP="00FE21B0">
            <w:pPr>
              <w:widowControl/>
              <w:jc w:val="center"/>
              <w:rPr>
                <w:rFonts w:ascii="宋体" w:hAnsi="宋体" w:cs="宋体"/>
                <w:kern w:val="0"/>
                <w:sz w:val="16"/>
                <w:szCs w:val="16"/>
              </w:rPr>
            </w:pPr>
            <w:r w:rsidRPr="00317BDB">
              <w:rPr>
                <w:rFonts w:ascii="宋体" w:hAnsi="宋体" w:cs="宋体" w:hint="eastAsia"/>
                <w:kern w:val="0"/>
                <w:sz w:val="16"/>
                <w:szCs w:val="16"/>
              </w:rPr>
              <w:t>本科及</w:t>
            </w:r>
            <w:proofErr w:type="gramStart"/>
            <w:r w:rsidRPr="00317BDB">
              <w:rPr>
                <w:rFonts w:ascii="宋体" w:hAnsi="宋体" w:cs="宋体" w:hint="eastAsia"/>
                <w:kern w:val="0"/>
                <w:sz w:val="16"/>
                <w:szCs w:val="16"/>
              </w:rPr>
              <w:t xml:space="preserve">以上　</w:t>
            </w:r>
            <w:proofErr w:type="gramEnd"/>
          </w:p>
        </w:tc>
        <w:tc>
          <w:tcPr>
            <w:tcW w:w="1378"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16" w:type="dxa"/>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35岁</w:t>
            </w:r>
            <w:proofErr w:type="gramStart"/>
            <w:r>
              <w:rPr>
                <w:rFonts w:ascii="宋体" w:hAnsi="宋体" w:cs="宋体" w:hint="eastAsia"/>
                <w:kern w:val="0"/>
                <w:sz w:val="20"/>
                <w:szCs w:val="20"/>
              </w:rPr>
              <w:t>以下</w:t>
            </w:r>
            <w:r w:rsidRPr="000668B8">
              <w:rPr>
                <w:rFonts w:ascii="宋体" w:hAnsi="宋体" w:cs="宋体" w:hint="eastAsia"/>
                <w:kern w:val="0"/>
                <w:sz w:val="20"/>
                <w:szCs w:val="20"/>
              </w:rPr>
              <w:t xml:space="preserve">　</w:t>
            </w:r>
            <w:proofErr w:type="gramEnd"/>
          </w:p>
        </w:tc>
      </w:tr>
      <w:tr w:rsidR="00061162" w:rsidRPr="000668B8" w:rsidTr="00061162">
        <w:trPr>
          <w:trHeight w:val="1107"/>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hint="eastAsia"/>
                <w:kern w:val="0"/>
                <w:sz w:val="20"/>
                <w:szCs w:val="20"/>
              </w:rPr>
            </w:pPr>
            <w:r>
              <w:rPr>
                <w:rFonts w:ascii="宋体" w:hAnsi="宋体" w:cs="宋体" w:hint="eastAsia"/>
                <w:kern w:val="0"/>
                <w:sz w:val="20"/>
                <w:szCs w:val="20"/>
              </w:rPr>
              <w:t>（包括创新能力、学术技术水平、研发能力、研究成果、管理能力等）</w:t>
            </w:r>
          </w:p>
          <w:p w:rsidR="00061162" w:rsidRPr="000668B8" w:rsidRDefault="00061162" w:rsidP="00FE21B0">
            <w:pPr>
              <w:widowControl/>
              <w:ind w:firstLineChars="200" w:firstLine="400"/>
              <w:jc w:val="left"/>
              <w:rPr>
                <w:rFonts w:ascii="宋体" w:hAnsi="宋体" w:cs="宋体" w:hint="eastAsia"/>
                <w:kern w:val="0"/>
                <w:sz w:val="20"/>
                <w:szCs w:val="20"/>
              </w:rPr>
            </w:pPr>
            <w:r>
              <w:rPr>
                <w:rFonts w:ascii="宋体" w:hAnsi="宋体" w:cs="宋体" w:hint="eastAsia"/>
                <w:kern w:val="0"/>
                <w:sz w:val="20"/>
                <w:szCs w:val="20"/>
              </w:rPr>
              <w:t>具有创新进取精神和独立的研发能力，具有较强的组织协调和跨部门合作交流能力。</w:t>
            </w:r>
          </w:p>
        </w:tc>
      </w:tr>
      <w:tr w:rsidR="00061162" w:rsidRPr="000668B8" w:rsidTr="00061162">
        <w:trPr>
          <w:trHeight w:val="97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hint="eastAsia"/>
                <w:kern w:val="0"/>
                <w:sz w:val="20"/>
                <w:szCs w:val="20"/>
              </w:rPr>
            </w:pPr>
            <w:r w:rsidRPr="000668B8">
              <w:rPr>
                <w:rFonts w:ascii="宋体" w:hAnsi="宋体" w:cs="宋体" w:hint="eastAsia"/>
                <w:kern w:val="0"/>
                <w:sz w:val="20"/>
                <w:szCs w:val="20"/>
              </w:rPr>
              <w:t>工作年限</w:t>
            </w:r>
          </w:p>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061162" w:rsidRDefault="00061162" w:rsidP="00FE21B0">
            <w:pPr>
              <w:widowControl/>
              <w:rPr>
                <w:rFonts w:ascii="宋体" w:hAnsi="宋体" w:cs="宋体" w:hint="eastAsia"/>
                <w:kern w:val="0"/>
                <w:sz w:val="20"/>
                <w:szCs w:val="20"/>
              </w:rPr>
            </w:pPr>
            <w:r w:rsidRPr="000668B8">
              <w:rPr>
                <w:rFonts w:ascii="宋体" w:hAnsi="宋体" w:cs="宋体" w:hint="eastAsia"/>
                <w:kern w:val="0"/>
                <w:sz w:val="20"/>
                <w:szCs w:val="20"/>
              </w:rPr>
              <w:t>（包括交叉学科和多个岗位</w:t>
            </w:r>
            <w:r>
              <w:rPr>
                <w:rFonts w:ascii="宋体" w:hAnsi="宋体" w:cs="宋体" w:hint="eastAsia"/>
                <w:kern w:val="0"/>
                <w:sz w:val="20"/>
                <w:szCs w:val="20"/>
              </w:rPr>
              <w:t>以及海外学习、工作经历</w:t>
            </w:r>
            <w:r w:rsidRPr="000668B8">
              <w:rPr>
                <w:rFonts w:ascii="宋体" w:hAnsi="宋体" w:cs="宋体" w:hint="eastAsia"/>
                <w:kern w:val="0"/>
                <w:sz w:val="20"/>
                <w:szCs w:val="20"/>
              </w:rPr>
              <w:t>等）</w:t>
            </w:r>
          </w:p>
          <w:p w:rsidR="00061162" w:rsidRPr="000668B8" w:rsidRDefault="00061162" w:rsidP="00FE21B0">
            <w:pPr>
              <w:widowControl/>
              <w:ind w:firstLineChars="100" w:firstLine="200"/>
              <w:rPr>
                <w:rFonts w:ascii="宋体" w:hAnsi="宋体" w:cs="宋体"/>
                <w:kern w:val="0"/>
                <w:sz w:val="20"/>
                <w:szCs w:val="20"/>
              </w:rPr>
            </w:pPr>
            <w:r>
              <w:rPr>
                <w:rFonts w:ascii="宋体" w:hAnsi="宋体" w:cs="宋体" w:hint="eastAsia"/>
                <w:kern w:val="0"/>
                <w:sz w:val="20"/>
                <w:szCs w:val="20"/>
              </w:rPr>
              <w:t>工作年限≥3年，具有多年的法律事务处理、来信来访、基层组织或社区工作经验。</w:t>
            </w:r>
          </w:p>
        </w:tc>
      </w:tr>
      <w:tr w:rsidR="00061162" w:rsidRPr="000668B8" w:rsidTr="00061162">
        <w:trPr>
          <w:trHeight w:val="705"/>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663" w:type="dxa"/>
            <w:gridSpan w:val="8"/>
            <w:tcBorders>
              <w:top w:val="single" w:sz="4" w:space="0" w:color="auto"/>
              <w:left w:val="nil"/>
              <w:bottom w:val="single" w:sz="4" w:space="0" w:color="auto"/>
              <w:right w:val="single" w:sz="4" w:space="0" w:color="auto"/>
            </w:tcBorders>
            <w:shd w:val="clear" w:color="auto" w:fill="auto"/>
          </w:tcPr>
          <w:p w:rsidR="00061162" w:rsidRPr="000668B8" w:rsidRDefault="00061162" w:rsidP="00FE21B0">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061162" w:rsidRPr="000668B8" w:rsidTr="00061162">
        <w:trPr>
          <w:trHeight w:val="991"/>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hint="eastAsia"/>
                <w:kern w:val="0"/>
                <w:sz w:val="20"/>
                <w:szCs w:val="20"/>
              </w:rPr>
            </w:pPr>
            <w:r w:rsidRPr="000668B8">
              <w:rPr>
                <w:rFonts w:ascii="宋体" w:hAnsi="宋体" w:cs="宋体" w:hint="eastAsia"/>
                <w:kern w:val="0"/>
                <w:sz w:val="20"/>
                <w:szCs w:val="20"/>
              </w:rPr>
              <w:t>用人单位</w:t>
            </w:r>
          </w:p>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hint="eastAsia"/>
                <w:kern w:val="0"/>
                <w:sz w:val="20"/>
                <w:szCs w:val="20"/>
              </w:rPr>
            </w:pPr>
            <w:r w:rsidRPr="000668B8">
              <w:rPr>
                <w:rFonts w:ascii="宋体" w:hAnsi="宋体" w:cs="宋体" w:hint="eastAsia"/>
                <w:kern w:val="0"/>
                <w:sz w:val="20"/>
                <w:szCs w:val="20"/>
              </w:rPr>
              <w:t>（</w:t>
            </w:r>
            <w:r>
              <w:rPr>
                <w:rFonts w:ascii="宋体" w:hAnsi="宋体" w:cs="宋体" w:hint="eastAsia"/>
                <w:kern w:val="0"/>
                <w:sz w:val="20"/>
                <w:szCs w:val="20"/>
              </w:rPr>
              <w:t>包括工作环境、经费投入、实验条件、团队配置和</w:t>
            </w:r>
            <w:r w:rsidRPr="000668B8">
              <w:rPr>
                <w:rFonts w:ascii="宋体" w:hAnsi="宋体" w:cs="宋体" w:hint="eastAsia"/>
                <w:kern w:val="0"/>
                <w:sz w:val="20"/>
                <w:szCs w:val="20"/>
              </w:rPr>
              <w:t>给予的权限等）</w:t>
            </w:r>
          </w:p>
          <w:p w:rsidR="00061162" w:rsidRPr="000668B8" w:rsidRDefault="00061162" w:rsidP="00FE21B0">
            <w:pPr>
              <w:widowControl/>
              <w:jc w:val="left"/>
              <w:rPr>
                <w:rFonts w:ascii="宋体" w:hAnsi="宋体" w:cs="宋体"/>
                <w:kern w:val="0"/>
                <w:sz w:val="20"/>
                <w:szCs w:val="20"/>
              </w:rPr>
            </w:pPr>
          </w:p>
        </w:tc>
      </w:tr>
      <w:tr w:rsidR="00061162" w:rsidRPr="000668B8" w:rsidTr="00061162">
        <w:trPr>
          <w:trHeight w:val="1119"/>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663" w:type="dxa"/>
            <w:gridSpan w:val="8"/>
            <w:tcBorders>
              <w:top w:val="single" w:sz="4" w:space="0" w:color="auto"/>
              <w:left w:val="nil"/>
              <w:bottom w:val="single" w:sz="4" w:space="0" w:color="auto"/>
              <w:right w:val="single" w:sz="4" w:space="0" w:color="000000"/>
            </w:tcBorders>
            <w:shd w:val="clear" w:color="auto" w:fill="auto"/>
          </w:tcPr>
          <w:p w:rsidR="00061162" w:rsidRDefault="00061162" w:rsidP="00FE21B0">
            <w:pPr>
              <w:widowControl/>
              <w:jc w:val="left"/>
              <w:rPr>
                <w:rFonts w:ascii="宋体" w:hAnsi="宋体" w:cs="宋体" w:hint="eastAsia"/>
                <w:kern w:val="0"/>
                <w:sz w:val="20"/>
                <w:szCs w:val="20"/>
              </w:rPr>
            </w:pPr>
            <w:r w:rsidRPr="000668B8">
              <w:rPr>
                <w:rFonts w:ascii="宋体" w:hAnsi="宋体" w:cs="宋体" w:hint="eastAsia"/>
                <w:kern w:val="0"/>
                <w:sz w:val="20"/>
                <w:szCs w:val="20"/>
              </w:rPr>
              <w:t>（需写明年薪和住房条件、福利待遇等）</w:t>
            </w:r>
          </w:p>
          <w:p w:rsidR="00061162" w:rsidRPr="000668B8" w:rsidRDefault="00061162" w:rsidP="00FE21B0">
            <w:pPr>
              <w:widowControl/>
              <w:jc w:val="left"/>
              <w:rPr>
                <w:rFonts w:ascii="宋体" w:hAnsi="宋体" w:cs="宋体"/>
                <w:kern w:val="0"/>
                <w:sz w:val="20"/>
                <w:szCs w:val="20"/>
              </w:rPr>
            </w:pPr>
          </w:p>
        </w:tc>
      </w:tr>
      <w:tr w:rsidR="00061162" w:rsidRPr="000668B8" w:rsidTr="00061162">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061162" w:rsidRDefault="00061162" w:rsidP="00FE21B0">
            <w:pPr>
              <w:widowControl/>
              <w:jc w:val="center"/>
              <w:rPr>
                <w:rFonts w:ascii="宋体" w:hAnsi="宋体" w:cs="宋体" w:hint="eastAsia"/>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乌鲁木齐经济技术开发区（</w:t>
            </w:r>
            <w:proofErr w:type="gramStart"/>
            <w:r>
              <w:rPr>
                <w:rFonts w:ascii="宋体" w:hAnsi="宋体" w:cs="宋体" w:hint="eastAsia"/>
                <w:kern w:val="0"/>
                <w:sz w:val="20"/>
                <w:szCs w:val="20"/>
              </w:rPr>
              <w:t>头屯河区</w:t>
            </w:r>
            <w:proofErr w:type="gramEnd"/>
            <w:r>
              <w:rPr>
                <w:rFonts w:ascii="宋体" w:hAnsi="宋体" w:cs="宋体"/>
                <w:kern w:val="0"/>
                <w:sz w:val="20"/>
                <w:szCs w:val="20"/>
              </w:rPr>
              <w:t>）</w:t>
            </w:r>
          </w:p>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维泰南路1号</w:t>
            </w:r>
          </w:p>
        </w:tc>
        <w:tc>
          <w:tcPr>
            <w:tcW w:w="1085" w:type="dxa"/>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60"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830026</w:t>
            </w:r>
            <w:r w:rsidRPr="000668B8">
              <w:rPr>
                <w:rFonts w:ascii="宋体" w:hAnsi="宋体" w:cs="宋体" w:hint="eastAsia"/>
                <w:kern w:val="0"/>
                <w:sz w:val="20"/>
                <w:szCs w:val="20"/>
              </w:rPr>
              <w:t xml:space="preserve">　</w:t>
            </w:r>
          </w:p>
        </w:tc>
      </w:tr>
      <w:tr w:rsidR="00061162" w:rsidRPr="000668B8" w:rsidTr="00061162">
        <w:trPr>
          <w:trHeight w:val="690"/>
          <w:jc w:val="center"/>
        </w:trPr>
        <w:tc>
          <w:tcPr>
            <w:tcW w:w="1635" w:type="dxa"/>
            <w:tcBorders>
              <w:top w:val="single" w:sz="4" w:space="0" w:color="auto"/>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hyperlink r:id="rId20" w:history="1">
              <w:r w:rsidRPr="00A654C4">
                <w:rPr>
                  <w:rStyle w:val="a6"/>
                  <w:rFonts w:ascii="宋体" w:hAnsi="宋体" w:cs="宋体" w:hint="eastAsia"/>
                  <w:kern w:val="0"/>
                  <w:sz w:val="20"/>
                  <w:szCs w:val="20"/>
                </w:rPr>
                <w:t>www.uetd.gov.cn</w:t>
              </w:r>
            </w:hyperlink>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kern w:val="0"/>
                <w:sz w:val="20"/>
                <w:szCs w:val="20"/>
              </w:rPr>
              <w:t>赵</w:t>
            </w:r>
            <w:r>
              <w:rPr>
                <w:rFonts w:ascii="宋体" w:hAnsi="宋体" w:cs="宋体" w:hint="eastAsia"/>
                <w:kern w:val="0"/>
                <w:sz w:val="20"/>
                <w:szCs w:val="20"/>
              </w:rPr>
              <w:t xml:space="preserve">    </w:t>
            </w:r>
            <w:r>
              <w:rPr>
                <w:rFonts w:ascii="宋体" w:hAnsi="宋体" w:cs="宋体"/>
                <w:kern w:val="0"/>
                <w:sz w:val="20"/>
                <w:szCs w:val="20"/>
              </w:rPr>
              <w:t>伟</w:t>
            </w:r>
            <w:r w:rsidRPr="000668B8">
              <w:rPr>
                <w:rFonts w:ascii="宋体" w:hAnsi="宋体" w:cs="宋体" w:hint="eastAsia"/>
                <w:kern w:val="0"/>
                <w:sz w:val="20"/>
                <w:szCs w:val="20"/>
              </w:rPr>
              <w:t xml:space="preserve">　</w:t>
            </w:r>
          </w:p>
        </w:tc>
      </w:tr>
      <w:tr w:rsidR="00061162" w:rsidRPr="000668B8" w:rsidTr="00061162">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0991-3782709</w:t>
            </w:r>
            <w:r w:rsidRPr="000668B8">
              <w:rPr>
                <w:rFonts w:ascii="宋体" w:hAnsi="宋体" w:cs="宋体" w:hint="eastAsia"/>
                <w:kern w:val="0"/>
                <w:sz w:val="20"/>
                <w:szCs w:val="20"/>
              </w:rPr>
              <w:t xml:space="preserve">　</w:t>
            </w:r>
          </w:p>
        </w:tc>
        <w:tc>
          <w:tcPr>
            <w:tcW w:w="1559"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4"/>
              </w:rPr>
            </w:pPr>
            <w:r>
              <w:rPr>
                <w:rFonts w:ascii="宋体" w:hAnsi="宋体" w:cs="宋体" w:hint="eastAsia"/>
                <w:kern w:val="0"/>
                <w:sz w:val="24"/>
              </w:rPr>
              <w:t>0991-3778218</w:t>
            </w:r>
            <w:r w:rsidRPr="000668B8">
              <w:rPr>
                <w:rFonts w:ascii="宋体" w:hAnsi="宋体" w:cs="宋体" w:hint="eastAsia"/>
                <w:kern w:val="0"/>
                <w:sz w:val="24"/>
              </w:rPr>
              <w:t xml:space="preserve">　</w:t>
            </w:r>
          </w:p>
        </w:tc>
      </w:tr>
      <w:tr w:rsidR="00061162" w:rsidRPr="000668B8" w:rsidTr="00061162">
        <w:trPr>
          <w:trHeight w:val="690"/>
          <w:jc w:val="center"/>
        </w:trPr>
        <w:tc>
          <w:tcPr>
            <w:tcW w:w="1635" w:type="dxa"/>
            <w:tcBorders>
              <w:top w:val="nil"/>
              <w:left w:val="single" w:sz="4" w:space="0" w:color="auto"/>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459" w:type="dxa"/>
            <w:gridSpan w:val="2"/>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18999886785</w:t>
            </w:r>
          </w:p>
        </w:tc>
        <w:tc>
          <w:tcPr>
            <w:tcW w:w="1559" w:type="dxa"/>
            <w:gridSpan w:val="3"/>
            <w:tcBorders>
              <w:top w:val="nil"/>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645" w:type="dxa"/>
            <w:gridSpan w:val="3"/>
            <w:tcBorders>
              <w:top w:val="single" w:sz="4" w:space="0" w:color="auto"/>
              <w:left w:val="nil"/>
              <w:bottom w:val="single" w:sz="4" w:space="0" w:color="auto"/>
              <w:right w:val="single" w:sz="4" w:space="0" w:color="auto"/>
            </w:tcBorders>
            <w:shd w:val="clear" w:color="auto" w:fill="auto"/>
            <w:vAlign w:val="center"/>
          </w:tcPr>
          <w:p w:rsidR="00061162" w:rsidRPr="000668B8" w:rsidRDefault="00061162" w:rsidP="00FE21B0">
            <w:pPr>
              <w:widowControl/>
              <w:jc w:val="center"/>
              <w:rPr>
                <w:rFonts w:ascii="宋体" w:hAnsi="宋体" w:cs="宋体"/>
                <w:kern w:val="0"/>
                <w:sz w:val="20"/>
                <w:szCs w:val="20"/>
              </w:rPr>
            </w:pPr>
            <w:r>
              <w:rPr>
                <w:rFonts w:ascii="宋体" w:hAnsi="宋体" w:cs="宋体" w:hint="eastAsia"/>
                <w:kern w:val="0"/>
                <w:sz w:val="20"/>
                <w:szCs w:val="20"/>
              </w:rPr>
              <w:t>451813577@qq.com</w:t>
            </w:r>
            <w:r w:rsidRPr="000668B8">
              <w:rPr>
                <w:rFonts w:ascii="宋体" w:hAnsi="宋体" w:cs="宋体" w:hint="eastAsia"/>
                <w:kern w:val="0"/>
                <w:sz w:val="20"/>
                <w:szCs w:val="20"/>
              </w:rPr>
              <w:t xml:space="preserve">　</w:t>
            </w:r>
          </w:p>
        </w:tc>
      </w:tr>
    </w:tbl>
    <w:p w:rsidR="00B7648C" w:rsidRPr="00B7648C" w:rsidRDefault="00B7648C" w:rsidP="00B7648C">
      <w:pPr>
        <w:jc w:val="center"/>
      </w:pPr>
      <w:bookmarkStart w:id="0" w:name="_GoBack"/>
      <w:bookmarkEnd w:id="0"/>
    </w:p>
    <w:sectPr w:rsidR="00B7648C" w:rsidRPr="00B7648C" w:rsidSect="00E05B68">
      <w:headerReference w:type="even" r:id="rId21"/>
      <w:headerReference w:type="default" r:id="rId2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131" w:rsidRDefault="00595131" w:rsidP="00AA50ED">
      <w:r>
        <w:separator/>
      </w:r>
    </w:p>
  </w:endnote>
  <w:endnote w:type="continuationSeparator" w:id="0">
    <w:p w:rsidR="00595131" w:rsidRDefault="00595131" w:rsidP="00AA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131" w:rsidRDefault="00595131" w:rsidP="00AA50ED">
      <w:r>
        <w:separator/>
      </w:r>
    </w:p>
  </w:footnote>
  <w:footnote w:type="continuationSeparator" w:id="0">
    <w:p w:rsidR="00595131" w:rsidRDefault="00595131" w:rsidP="00AA50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8C" w:rsidRDefault="00B7648C" w:rsidP="00AA50E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8C" w:rsidRDefault="00B7648C" w:rsidP="00AA50E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lvl>
  </w:abstractNum>
  <w:abstractNum w:abstractNumId="1">
    <w:nsid w:val="0000000B"/>
    <w:multiLevelType w:val="singleLevel"/>
    <w:tmpl w:val="0000000B"/>
    <w:lvl w:ilvl="0">
      <w:start w:val="1"/>
      <w:numFmt w:val="decimal"/>
      <w:suff w:val="nothing"/>
      <w:lvlText w:val="%1、"/>
      <w:lvlJc w:val="left"/>
    </w:lvl>
  </w:abstractNum>
  <w:abstractNum w:abstractNumId="2">
    <w:nsid w:val="0000000C"/>
    <w:multiLevelType w:val="singleLevel"/>
    <w:tmpl w:val="0000000C"/>
    <w:lvl w:ilvl="0">
      <w:start w:val="1"/>
      <w:numFmt w:val="decimal"/>
      <w:suff w:val="space"/>
      <w:lvlText w:val="%1."/>
      <w:lvlJc w:val="left"/>
    </w:lvl>
  </w:abstractNum>
  <w:abstractNum w:abstractNumId="3">
    <w:nsid w:val="03DB2026"/>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1412A8"/>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704A52"/>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393B88"/>
    <w:multiLevelType w:val="hybridMultilevel"/>
    <w:tmpl w:val="498A921A"/>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0B169B"/>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16A5D9C"/>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4A1E71"/>
    <w:multiLevelType w:val="hybridMultilevel"/>
    <w:tmpl w:val="77BE5802"/>
    <w:lvl w:ilvl="0" w:tplc="D1E6FCF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393A185B"/>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D30CFB"/>
    <w:multiLevelType w:val="hybridMultilevel"/>
    <w:tmpl w:val="0178D78E"/>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379BB"/>
    <w:multiLevelType w:val="hybridMultilevel"/>
    <w:tmpl w:val="4E4AFD08"/>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266BAD"/>
    <w:multiLevelType w:val="hybridMultilevel"/>
    <w:tmpl w:val="0178D78E"/>
    <w:lvl w:ilvl="0" w:tplc="FF6A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192DF8"/>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607187"/>
    <w:multiLevelType w:val="singleLevel"/>
    <w:tmpl w:val="54607187"/>
    <w:lvl w:ilvl="0">
      <w:start w:val="1"/>
      <w:numFmt w:val="decimal"/>
      <w:suff w:val="nothing"/>
      <w:lvlText w:val="%1、"/>
      <w:lvlJc w:val="left"/>
    </w:lvl>
  </w:abstractNum>
  <w:abstractNum w:abstractNumId="16">
    <w:nsid w:val="546AFACA"/>
    <w:multiLevelType w:val="singleLevel"/>
    <w:tmpl w:val="546AFACA"/>
    <w:lvl w:ilvl="0">
      <w:start w:val="1"/>
      <w:numFmt w:val="decimal"/>
      <w:suff w:val="nothing"/>
      <w:lvlText w:val="%1、"/>
      <w:lvlJc w:val="left"/>
    </w:lvl>
  </w:abstractNum>
  <w:abstractNum w:abstractNumId="17">
    <w:nsid w:val="546AFB7B"/>
    <w:multiLevelType w:val="singleLevel"/>
    <w:tmpl w:val="546AFB7B"/>
    <w:lvl w:ilvl="0">
      <w:start w:val="1"/>
      <w:numFmt w:val="decimal"/>
      <w:suff w:val="nothing"/>
      <w:lvlText w:val="%1."/>
      <w:lvlJc w:val="left"/>
    </w:lvl>
  </w:abstractNum>
  <w:abstractNum w:abstractNumId="18">
    <w:nsid w:val="546AFCB9"/>
    <w:multiLevelType w:val="singleLevel"/>
    <w:tmpl w:val="546AFCB9"/>
    <w:lvl w:ilvl="0">
      <w:start w:val="4"/>
      <w:numFmt w:val="decimal"/>
      <w:suff w:val="nothing"/>
      <w:lvlText w:val="%1."/>
      <w:lvlJc w:val="left"/>
    </w:lvl>
  </w:abstractNum>
  <w:abstractNum w:abstractNumId="19">
    <w:nsid w:val="546AFD36"/>
    <w:multiLevelType w:val="singleLevel"/>
    <w:tmpl w:val="546AFD36"/>
    <w:lvl w:ilvl="0">
      <w:start w:val="1"/>
      <w:numFmt w:val="decimal"/>
      <w:suff w:val="nothing"/>
      <w:lvlText w:val="%1、"/>
      <w:lvlJc w:val="left"/>
    </w:lvl>
  </w:abstractNum>
  <w:abstractNum w:abstractNumId="20">
    <w:nsid w:val="552960AB"/>
    <w:multiLevelType w:val="hybridMultilevel"/>
    <w:tmpl w:val="F72CD784"/>
    <w:lvl w:ilvl="0" w:tplc="FD125AAC">
      <w:start w:val="1"/>
      <w:numFmt w:val="decimal"/>
      <w:lvlText w:val="%1、"/>
      <w:lvlJc w:val="left"/>
      <w:pPr>
        <w:ind w:left="360" w:hanging="360"/>
      </w:pPr>
      <w:rPr>
        <w:rFonts w:ascii="宋体" w:hAnsi="宋体" w:cs="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BC55858"/>
    <w:multiLevelType w:val="hybridMultilevel"/>
    <w:tmpl w:val="E50EDFDA"/>
    <w:lvl w:ilvl="0" w:tplc="80F6D9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0BC464B"/>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EB6C9F"/>
    <w:multiLevelType w:val="hybridMultilevel"/>
    <w:tmpl w:val="6336873E"/>
    <w:lvl w:ilvl="0" w:tplc="262CB0E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72920889"/>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1A0A19"/>
    <w:multiLevelType w:val="hybridMultilevel"/>
    <w:tmpl w:val="4C04B15C"/>
    <w:lvl w:ilvl="0" w:tplc="0C0C8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6"/>
  </w:num>
  <w:num w:numId="3">
    <w:abstractNumId w:val="17"/>
  </w:num>
  <w:num w:numId="4">
    <w:abstractNumId w:val="18"/>
  </w:num>
  <w:num w:numId="5">
    <w:abstractNumId w:val="19"/>
  </w:num>
  <w:num w:numId="6">
    <w:abstractNumId w:val="2"/>
  </w:num>
  <w:num w:numId="7">
    <w:abstractNumId w:val="1"/>
  </w:num>
  <w:num w:numId="8">
    <w:abstractNumId w:val="0"/>
  </w:num>
  <w:num w:numId="9">
    <w:abstractNumId w:val="5"/>
  </w:num>
  <w:num w:numId="10">
    <w:abstractNumId w:val="4"/>
  </w:num>
  <w:num w:numId="11">
    <w:abstractNumId w:val="20"/>
  </w:num>
  <w:num w:numId="12">
    <w:abstractNumId w:val="12"/>
  </w:num>
  <w:num w:numId="13">
    <w:abstractNumId w:val="11"/>
  </w:num>
  <w:num w:numId="14">
    <w:abstractNumId w:val="14"/>
  </w:num>
  <w:num w:numId="15">
    <w:abstractNumId w:val="10"/>
  </w:num>
  <w:num w:numId="16">
    <w:abstractNumId w:val="13"/>
  </w:num>
  <w:num w:numId="17">
    <w:abstractNumId w:val="7"/>
  </w:num>
  <w:num w:numId="18">
    <w:abstractNumId w:val="24"/>
  </w:num>
  <w:num w:numId="19">
    <w:abstractNumId w:val="8"/>
  </w:num>
  <w:num w:numId="20">
    <w:abstractNumId w:val="3"/>
  </w:num>
  <w:num w:numId="21">
    <w:abstractNumId w:val="25"/>
  </w:num>
  <w:num w:numId="22">
    <w:abstractNumId w:val="6"/>
  </w:num>
  <w:num w:numId="23">
    <w:abstractNumId w:val="22"/>
  </w:num>
  <w:num w:numId="24">
    <w:abstractNumId w:val="21"/>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CB"/>
    <w:rsid w:val="00000ACF"/>
    <w:rsid w:val="00035B8C"/>
    <w:rsid w:val="00061162"/>
    <w:rsid w:val="00083C05"/>
    <w:rsid w:val="000C671D"/>
    <w:rsid w:val="000C69F0"/>
    <w:rsid w:val="000D0619"/>
    <w:rsid w:val="00220627"/>
    <w:rsid w:val="00294DF1"/>
    <w:rsid w:val="00295AF7"/>
    <w:rsid w:val="002B3268"/>
    <w:rsid w:val="002B34F0"/>
    <w:rsid w:val="002C785A"/>
    <w:rsid w:val="00374350"/>
    <w:rsid w:val="00390732"/>
    <w:rsid w:val="003E2E55"/>
    <w:rsid w:val="003F2F12"/>
    <w:rsid w:val="00405EFF"/>
    <w:rsid w:val="004504EC"/>
    <w:rsid w:val="004B6BB9"/>
    <w:rsid w:val="005166A4"/>
    <w:rsid w:val="00534933"/>
    <w:rsid w:val="00595131"/>
    <w:rsid w:val="005D3489"/>
    <w:rsid w:val="00612563"/>
    <w:rsid w:val="00626689"/>
    <w:rsid w:val="00640AD7"/>
    <w:rsid w:val="006509EF"/>
    <w:rsid w:val="00656ED6"/>
    <w:rsid w:val="006804ED"/>
    <w:rsid w:val="006B20E3"/>
    <w:rsid w:val="006F7A78"/>
    <w:rsid w:val="00704B68"/>
    <w:rsid w:val="007773CE"/>
    <w:rsid w:val="007B1269"/>
    <w:rsid w:val="00862D9E"/>
    <w:rsid w:val="00892D5B"/>
    <w:rsid w:val="00893303"/>
    <w:rsid w:val="008B14BB"/>
    <w:rsid w:val="00947931"/>
    <w:rsid w:val="00961C26"/>
    <w:rsid w:val="009653F1"/>
    <w:rsid w:val="009B744C"/>
    <w:rsid w:val="00A1222E"/>
    <w:rsid w:val="00A25D78"/>
    <w:rsid w:val="00A935D9"/>
    <w:rsid w:val="00AA50ED"/>
    <w:rsid w:val="00AB6AB9"/>
    <w:rsid w:val="00B65F00"/>
    <w:rsid w:val="00B7648C"/>
    <w:rsid w:val="00B765A6"/>
    <w:rsid w:val="00B85FFF"/>
    <w:rsid w:val="00B86607"/>
    <w:rsid w:val="00B95E77"/>
    <w:rsid w:val="00C107EF"/>
    <w:rsid w:val="00C62BCB"/>
    <w:rsid w:val="00C81FB1"/>
    <w:rsid w:val="00CB37AF"/>
    <w:rsid w:val="00D42CAA"/>
    <w:rsid w:val="00D47701"/>
    <w:rsid w:val="00DD10D5"/>
    <w:rsid w:val="00E05B68"/>
    <w:rsid w:val="00E73977"/>
    <w:rsid w:val="00E849E3"/>
    <w:rsid w:val="00E94EDE"/>
    <w:rsid w:val="00ED4343"/>
    <w:rsid w:val="00FC4DE4"/>
    <w:rsid w:val="00FC6494"/>
    <w:rsid w:val="00FD04FD"/>
    <w:rsid w:val="00FD33D0"/>
    <w:rsid w:val="00FE248F"/>
    <w:rsid w:val="00FE5DDE"/>
    <w:rsid w:val="00FF4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0ED"/>
    <w:rPr>
      <w:sz w:val="18"/>
      <w:szCs w:val="18"/>
    </w:rPr>
  </w:style>
  <w:style w:type="paragraph" w:styleId="a4">
    <w:name w:val="footer"/>
    <w:basedOn w:val="a"/>
    <w:link w:val="Char0"/>
    <w:uiPriority w:val="99"/>
    <w:unhideWhenUsed/>
    <w:rsid w:val="00AA50ED"/>
    <w:pPr>
      <w:tabs>
        <w:tab w:val="center" w:pos="4153"/>
        <w:tab w:val="right" w:pos="8306"/>
      </w:tabs>
      <w:snapToGrid w:val="0"/>
      <w:jc w:val="left"/>
    </w:pPr>
    <w:rPr>
      <w:sz w:val="18"/>
      <w:szCs w:val="18"/>
    </w:rPr>
  </w:style>
  <w:style w:type="character" w:customStyle="1" w:styleId="Char0">
    <w:name w:val="页脚 Char"/>
    <w:basedOn w:val="a0"/>
    <w:link w:val="a4"/>
    <w:uiPriority w:val="99"/>
    <w:rsid w:val="00AA50ED"/>
    <w:rPr>
      <w:sz w:val="18"/>
      <w:szCs w:val="18"/>
    </w:rPr>
  </w:style>
  <w:style w:type="paragraph" w:styleId="a5">
    <w:name w:val="List Paragraph"/>
    <w:basedOn w:val="a"/>
    <w:uiPriority w:val="34"/>
    <w:qFormat/>
    <w:rsid w:val="000C671D"/>
    <w:pPr>
      <w:ind w:firstLineChars="200" w:firstLine="420"/>
    </w:pPr>
    <w:rPr>
      <w:rFonts w:asciiTheme="minorHAnsi" w:eastAsiaTheme="minorEastAsia" w:hAnsiTheme="minorHAnsi" w:cstheme="minorBidi"/>
    </w:rPr>
  </w:style>
  <w:style w:type="character" w:styleId="a6">
    <w:name w:val="Hyperlink"/>
    <w:basedOn w:val="a0"/>
    <w:rsid w:val="002C785A"/>
    <w:rPr>
      <w:strike w:val="0"/>
      <w:dstrike w:val="0"/>
      <w:color w:val="0000FF"/>
      <w:u w:val="none"/>
      <w:effect w:val="none"/>
    </w:rPr>
  </w:style>
  <w:style w:type="character" w:customStyle="1" w:styleId="rq">
    <w:name w:val="rq"/>
    <w:basedOn w:val="a0"/>
    <w:rsid w:val="00B76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56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0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0ED"/>
    <w:rPr>
      <w:sz w:val="18"/>
      <w:szCs w:val="18"/>
    </w:rPr>
  </w:style>
  <w:style w:type="paragraph" w:styleId="a4">
    <w:name w:val="footer"/>
    <w:basedOn w:val="a"/>
    <w:link w:val="Char0"/>
    <w:uiPriority w:val="99"/>
    <w:unhideWhenUsed/>
    <w:rsid w:val="00AA50ED"/>
    <w:pPr>
      <w:tabs>
        <w:tab w:val="center" w:pos="4153"/>
        <w:tab w:val="right" w:pos="8306"/>
      </w:tabs>
      <w:snapToGrid w:val="0"/>
      <w:jc w:val="left"/>
    </w:pPr>
    <w:rPr>
      <w:sz w:val="18"/>
      <w:szCs w:val="18"/>
    </w:rPr>
  </w:style>
  <w:style w:type="character" w:customStyle="1" w:styleId="Char0">
    <w:name w:val="页脚 Char"/>
    <w:basedOn w:val="a0"/>
    <w:link w:val="a4"/>
    <w:uiPriority w:val="99"/>
    <w:rsid w:val="00AA50ED"/>
    <w:rPr>
      <w:sz w:val="18"/>
      <w:szCs w:val="18"/>
    </w:rPr>
  </w:style>
  <w:style w:type="paragraph" w:styleId="a5">
    <w:name w:val="List Paragraph"/>
    <w:basedOn w:val="a"/>
    <w:uiPriority w:val="34"/>
    <w:qFormat/>
    <w:rsid w:val="000C671D"/>
    <w:pPr>
      <w:ind w:firstLineChars="200" w:firstLine="420"/>
    </w:pPr>
    <w:rPr>
      <w:rFonts w:asciiTheme="minorHAnsi" w:eastAsiaTheme="minorEastAsia" w:hAnsiTheme="minorHAnsi" w:cstheme="minorBidi"/>
    </w:rPr>
  </w:style>
  <w:style w:type="character" w:styleId="a6">
    <w:name w:val="Hyperlink"/>
    <w:basedOn w:val="a0"/>
    <w:rsid w:val="002C785A"/>
    <w:rPr>
      <w:strike w:val="0"/>
      <w:dstrike w:val="0"/>
      <w:color w:val="0000FF"/>
      <w:u w:val="none"/>
      <w:effect w:val="none"/>
    </w:rPr>
  </w:style>
  <w:style w:type="character" w:customStyle="1" w:styleId="rq">
    <w:name w:val="rq"/>
    <w:basedOn w:val="a0"/>
    <w:rsid w:val="00B76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wcg.cscec.com/" TargetMode="External"/><Relationship Id="rId18" Type="http://schemas.openxmlformats.org/officeDocument/2006/relationships/hyperlink" Target="http://www.uetd.gov.c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longchengsy.com/" TargetMode="External"/><Relationship Id="rId17" Type="http://schemas.openxmlformats.org/officeDocument/2006/relationships/hyperlink" Target="http://www.uetd.gov.cn" TargetMode="External"/><Relationship Id="rId2" Type="http://schemas.openxmlformats.org/officeDocument/2006/relationships/numbering" Target="numbering.xml"/><Relationship Id="rId16" Type="http://schemas.openxmlformats.org/officeDocument/2006/relationships/hyperlink" Target="http://www.baidu.com/s?wd=%E6%96%B0%E6%9D%90%E6%96%99&amp;hl_tag=textlink&amp;tn=SE_hldp01350_v6v6zkg6" TargetMode="External"/><Relationship Id="rId20" Type="http://schemas.openxmlformats.org/officeDocument/2006/relationships/hyperlink" Target="http://www.uetd.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ongchengsy.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aidu.com/s?wd=%E6%96%B0%E4%BA%A7%E5%93%81%E5%BC%80%E5%8F%91&amp;hl_tag=textlink&amp;tn=SE_hldp01350_v6v6zkg6" TargetMode="External"/><Relationship Id="rId23" Type="http://schemas.openxmlformats.org/officeDocument/2006/relationships/fontTable" Target="fontTable.xml"/><Relationship Id="rId10" Type="http://schemas.openxmlformats.org/officeDocument/2006/relationships/hyperlink" Target="http://www.longchengsy.com/" TargetMode="External"/><Relationship Id="rId19" Type="http://schemas.openxmlformats.org/officeDocument/2006/relationships/hyperlink" Target="http://www.uetd.gov.cn" TargetMode="External"/><Relationship Id="rId4" Type="http://schemas.microsoft.com/office/2007/relationships/stylesWithEffects" Target="stylesWithEffects.xml"/><Relationship Id="rId9" Type="http://schemas.openxmlformats.org/officeDocument/2006/relationships/hyperlink" Target="http://baike.baidu.com/view/728759.htm" TargetMode="External"/><Relationship Id="rId14" Type="http://schemas.openxmlformats.org/officeDocument/2006/relationships/hyperlink" Target="http://www.baidu.com/s?wd=%E6%96%B0%E4%BA%A7%E5%93%81%E5%BC%80%E5%8F%91&amp;hl_tag=textlink&amp;tn=SE_hldp01350_v6v6zkg6" TargetMode="Externa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24102-A5A8-4AB7-B15F-251BD575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42</Pages>
  <Words>6338</Words>
  <Characters>36133</Characters>
  <Application>Microsoft Office Word</Application>
  <DocSecurity>0</DocSecurity>
  <Lines>301</Lines>
  <Paragraphs>84</Paragraphs>
  <ScaleCrop>false</ScaleCrop>
  <Company>Lenovo</Company>
  <LinksUpToDate>false</LinksUpToDate>
  <CharactersWithSpaces>42387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张洁</dc:creator>
  <cp:keywords/>
  <dc:description/>
  <cp:lastModifiedBy>张洁</cp:lastModifiedBy>
  <cp:revision>7</cp:revision>
  <dcterms:created xsi:type="dcterms:W3CDTF">2014-11-20T03:59:00Z</dcterms:created>
  <dcterms:modified xsi:type="dcterms:W3CDTF">2014-11-26T10:02:00Z</dcterms:modified>
</cp:coreProperties>
</file>